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raster"/>
        <w:tblpPr w:leftFromText="180" w:rightFromText="180" w:vertAnchor="text" w:horzAnchor="margin" w:tblpY="1054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8"/>
      </w:tblGrid>
      <w:tr w:rsidR="002932D2" w:rsidRPr="00E04EE1" w14:paraId="40F24D27" w14:textId="77777777" w:rsidTr="002932D2">
        <w:trPr>
          <w:trHeight w:val="1847"/>
        </w:trPr>
        <w:tc>
          <w:tcPr>
            <w:tcW w:w="8648" w:type="dxa"/>
          </w:tcPr>
          <w:p w14:paraId="783C6B6E" w14:textId="32B3BA18" w:rsidR="002932D2" w:rsidRPr="00B441C6" w:rsidRDefault="002932D2" w:rsidP="002932D2">
            <w:pPr>
              <w:pStyle w:val="TitelSURF"/>
              <w:spacing w:line="216" w:lineRule="auto"/>
            </w:pPr>
            <w:r>
              <w:t xml:space="preserve">BOP Workshop </w:t>
            </w:r>
            <w:r w:rsidR="00941343">
              <w:br/>
            </w:r>
            <w:r>
              <w:t>Impact gericht OKE-beleid</w:t>
            </w:r>
          </w:p>
        </w:tc>
      </w:tr>
      <w:tr w:rsidR="002932D2" w:rsidRPr="00E04EE1" w14:paraId="0A52C94D" w14:textId="77777777" w:rsidTr="002932D2">
        <w:tc>
          <w:tcPr>
            <w:tcW w:w="8648" w:type="dxa"/>
          </w:tcPr>
          <w:p w14:paraId="2A86A41D" w14:textId="659FB2E9" w:rsidR="002932D2" w:rsidRPr="002932D2" w:rsidRDefault="002932D2" w:rsidP="002932D2">
            <w:pPr>
              <w:pStyle w:val="SubtitelSURF"/>
              <w:rPr>
                <w:iCs/>
                <w:sz w:val="32"/>
                <w:szCs w:val="32"/>
              </w:rPr>
            </w:pPr>
            <w:r w:rsidRPr="002932D2">
              <w:rPr>
                <w:iCs/>
                <w:sz w:val="32"/>
                <w:szCs w:val="32"/>
              </w:rPr>
              <w:lastRenderedPageBreak/>
              <w:t>Direct inzetbaar draaiboek om met scholen beleidskeuzes, werkprocessen en borging rond OKE te ontwikkelen.</w:t>
            </w:r>
          </w:p>
        </w:tc>
      </w:tr>
    </w:tbl>
    <w:p w14:paraId="76591CB7" w14:textId="1DCF486C" w:rsidR="003A0F98" w:rsidRPr="00E04EE1" w:rsidRDefault="00941343" w:rsidP="003A0F98">
      <w:pPr>
        <w:pStyle w:val="BasistekstSURF"/>
      </w:pPr>
      <w:r w:rsidRPr="00407611">
        <w:rPr>
          <w:noProof/>
        </w:rPr>
        <w:drawing>
          <wp:anchor distT="0" distB="0" distL="114300" distR="114300" simplePos="0" relativeHeight="251663360" behindDoc="1" locked="0" layoutInCell="1" allowOverlap="1" wp14:anchorId="32D13963" wp14:editId="12F3EC0F">
            <wp:simplePos x="0" y="0"/>
            <wp:positionH relativeFrom="margin">
              <wp:align>left</wp:align>
            </wp:positionH>
            <wp:positionV relativeFrom="paragraph">
              <wp:posOffset>1320165</wp:posOffset>
            </wp:positionV>
            <wp:extent cx="5398770" cy="5399405"/>
            <wp:effectExtent l="0" t="0" r="0" b="0"/>
            <wp:wrapThrough wrapText="bothSides">
              <wp:wrapPolygon edited="0">
                <wp:start x="0" y="0"/>
                <wp:lineTo x="0" y="21491"/>
                <wp:lineTo x="21493" y="21491"/>
                <wp:lineTo x="21493" y="0"/>
                <wp:lineTo x="0" y="0"/>
              </wp:wrapPolygon>
            </wp:wrapThrough>
            <wp:docPr id="18881157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14827" name=""/>
                    <pic:cNvPicPr/>
                  </pic:nvPicPr>
                  <pic:blipFill rotWithShape="1">
                    <a:blip r:embed="rId12"/>
                    <a:srcRect t="-11" b="-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5399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C40FCC" w14:textId="23BCD1F4" w:rsidR="00F02A28" w:rsidRDefault="00F02A28" w:rsidP="003A0F98">
      <w:pPr>
        <w:pStyle w:val="BasistekstSURF"/>
      </w:pPr>
    </w:p>
    <w:p w14:paraId="73D6B7F8" w14:textId="635C21C0" w:rsidR="00B441C6" w:rsidRDefault="002932D2" w:rsidP="00887837">
      <w:pPr>
        <w:pStyle w:val="Bijlagekop1SURF"/>
        <w:numPr>
          <w:ilvl w:val="0"/>
          <w:numId w:val="0"/>
        </w:numPr>
        <w:ind w:left="284" w:hanging="284"/>
      </w:pPr>
      <w:r>
        <w:lastRenderedPageBreak/>
        <w:t>Inhoud</w:t>
      </w:r>
    </w:p>
    <w:p w14:paraId="00BCA291" w14:textId="77777777" w:rsidR="002932D2" w:rsidRDefault="002932D2" w:rsidP="002932D2">
      <w:pPr>
        <w:pStyle w:val="Plattetekst"/>
      </w:pPr>
      <w:r>
        <w:t>1. Doel en opbrengsten</w:t>
      </w:r>
    </w:p>
    <w:p w14:paraId="5FB541B5" w14:textId="77777777" w:rsidR="002932D2" w:rsidRDefault="002932D2" w:rsidP="002932D2">
      <w:pPr>
        <w:pStyle w:val="Plattetekst"/>
      </w:pPr>
      <w:r>
        <w:t>2. Voorbereiding trainer</w:t>
      </w:r>
    </w:p>
    <w:p w14:paraId="47A69CF6" w14:textId="77777777" w:rsidR="002932D2" w:rsidRDefault="002932D2" w:rsidP="002932D2">
      <w:pPr>
        <w:pStyle w:val="Plattetekst"/>
      </w:pPr>
      <w:r>
        <w:t>3. Overzicht programma (3 uur / 4 uur)</w:t>
      </w:r>
    </w:p>
    <w:p w14:paraId="5DE0775C" w14:textId="77777777" w:rsidR="002932D2" w:rsidRDefault="002932D2" w:rsidP="002932D2">
      <w:pPr>
        <w:pStyle w:val="Plattetekst"/>
      </w:pPr>
      <w:r>
        <w:t>4. Draaiboek per onderdeel</w:t>
      </w:r>
    </w:p>
    <w:p w14:paraId="074FF724" w14:textId="77777777" w:rsidR="002932D2" w:rsidRDefault="002932D2" w:rsidP="002932D2">
      <w:pPr>
        <w:pStyle w:val="Plattetekst"/>
      </w:pPr>
      <w:r>
        <w:t>5. Werkvormen en instructies</w:t>
      </w:r>
    </w:p>
    <w:p w14:paraId="21C8D714" w14:textId="77777777" w:rsidR="002932D2" w:rsidRDefault="002932D2" w:rsidP="002932D2">
      <w:pPr>
        <w:pStyle w:val="Plattetekst"/>
      </w:pPr>
      <w:r>
        <w:t>6. Materialen en templates (bijlagen)</w:t>
      </w:r>
    </w:p>
    <w:p w14:paraId="50DDEDAE" w14:textId="77777777" w:rsidR="00887837" w:rsidRDefault="00887837" w:rsidP="00887837">
      <w:pPr>
        <w:pStyle w:val="BasistekstSURF"/>
      </w:pPr>
    </w:p>
    <w:p w14:paraId="1C9F1150" w14:textId="77777777" w:rsidR="00887837" w:rsidRDefault="00887837" w:rsidP="00887837">
      <w:pPr>
        <w:pStyle w:val="BasistekstSURF"/>
      </w:pPr>
    </w:p>
    <w:p w14:paraId="3434EE1C" w14:textId="77777777" w:rsidR="00887837" w:rsidRDefault="00887837" w:rsidP="00887837">
      <w:pPr>
        <w:pStyle w:val="BasistekstSURF"/>
      </w:pPr>
    </w:p>
    <w:p w14:paraId="17CD86FC" w14:textId="77777777" w:rsidR="00887837" w:rsidRDefault="00887837" w:rsidP="00887837">
      <w:pPr>
        <w:pStyle w:val="BasistekstSURF"/>
      </w:pPr>
    </w:p>
    <w:p w14:paraId="62A38E78" w14:textId="77777777" w:rsidR="00887837" w:rsidRDefault="00887837" w:rsidP="00887837">
      <w:pPr>
        <w:pStyle w:val="BasistekstSURF"/>
      </w:pPr>
    </w:p>
    <w:p w14:paraId="2D9C8E15" w14:textId="77777777" w:rsidR="00887837" w:rsidRDefault="00887837" w:rsidP="00887837">
      <w:pPr>
        <w:pStyle w:val="BasistekstSURF"/>
      </w:pPr>
    </w:p>
    <w:p w14:paraId="4E60DEEF" w14:textId="77777777" w:rsidR="00887837" w:rsidRDefault="00887837" w:rsidP="00887837">
      <w:pPr>
        <w:pStyle w:val="BasistekstSURF"/>
      </w:pPr>
    </w:p>
    <w:p w14:paraId="658B7559" w14:textId="77777777" w:rsidR="00887837" w:rsidRDefault="00887837" w:rsidP="00887837">
      <w:pPr>
        <w:pStyle w:val="BasistekstSURF"/>
      </w:pPr>
    </w:p>
    <w:p w14:paraId="57003852" w14:textId="77777777" w:rsidR="00887837" w:rsidRDefault="00887837" w:rsidP="00887837">
      <w:pPr>
        <w:pStyle w:val="BasistekstSURF"/>
      </w:pPr>
    </w:p>
    <w:p w14:paraId="70331331" w14:textId="77777777" w:rsidR="00887837" w:rsidRDefault="00887837" w:rsidP="00887837">
      <w:pPr>
        <w:pStyle w:val="BasistekstSURF"/>
      </w:pPr>
    </w:p>
    <w:p w14:paraId="6D1B43B7" w14:textId="77777777" w:rsidR="00887837" w:rsidRDefault="00887837" w:rsidP="00887837">
      <w:pPr>
        <w:pStyle w:val="BasistekstSURF"/>
      </w:pPr>
    </w:p>
    <w:p w14:paraId="402D28CA" w14:textId="77777777" w:rsidR="00887837" w:rsidRDefault="00887837" w:rsidP="00887837">
      <w:pPr>
        <w:pStyle w:val="BasistekstSURF"/>
      </w:pPr>
    </w:p>
    <w:p w14:paraId="6FB285C5" w14:textId="77777777" w:rsidR="00887837" w:rsidRDefault="00887837" w:rsidP="00887837">
      <w:pPr>
        <w:pStyle w:val="BasistekstSURF"/>
      </w:pPr>
    </w:p>
    <w:p w14:paraId="7F4C680F" w14:textId="77777777" w:rsidR="00887837" w:rsidRDefault="00887837" w:rsidP="00887837">
      <w:pPr>
        <w:pStyle w:val="BasistekstSURF"/>
      </w:pPr>
    </w:p>
    <w:p w14:paraId="175EBF28" w14:textId="77777777" w:rsidR="00887837" w:rsidRDefault="00887837" w:rsidP="00887837">
      <w:pPr>
        <w:pStyle w:val="BasistekstSURF"/>
      </w:pPr>
    </w:p>
    <w:p w14:paraId="4069EB1E" w14:textId="77777777" w:rsidR="00887837" w:rsidRPr="00887837" w:rsidRDefault="00887837" w:rsidP="00887837">
      <w:pPr>
        <w:pStyle w:val="Plattetekst"/>
        <w:rPr>
          <w:sz w:val="14"/>
          <w:szCs w:val="14"/>
        </w:rPr>
      </w:pPr>
      <w:r w:rsidRPr="00887837">
        <w:rPr>
          <w:sz w:val="14"/>
          <w:szCs w:val="14"/>
        </w:rPr>
        <w:t>Gebruik deze handleiding als draaiboek. Je kunt de workshop geven als compact programma (3 uur) of als dagdeel (4 uur). Het resultaat is per school: (1) besluitlog met beleidskeuzes, (2) afspraken over rollen/werkprocessen, (3) impact- en implementatieplan.</w:t>
      </w:r>
    </w:p>
    <w:p w14:paraId="423C1654" w14:textId="1B1C613B" w:rsidR="00887837" w:rsidRDefault="00887837" w:rsidP="00887837">
      <w:pPr>
        <w:pStyle w:val="Kop1"/>
      </w:pPr>
      <w:r>
        <w:lastRenderedPageBreak/>
        <w:t>Doel en opbrengsten</w:t>
      </w:r>
    </w:p>
    <w:p w14:paraId="16316D9C" w14:textId="77777777" w:rsidR="00887837" w:rsidRPr="00887837" w:rsidRDefault="00887837" w:rsidP="00887837">
      <w:pPr>
        <w:pStyle w:val="Plattetekst"/>
      </w:pPr>
      <w:r w:rsidRPr="00887837">
        <w:t>Na deze workshop hebben schoolteams een gedeeld kader voor OKE en een concreet, impact-gericht beleids- en implementatiepakket.</w:t>
      </w:r>
    </w:p>
    <w:p w14:paraId="0146AC07" w14:textId="77777777" w:rsidR="00887837" w:rsidRPr="005928D5" w:rsidRDefault="00887837" w:rsidP="005928D5">
      <w:pPr>
        <w:pStyle w:val="Kop2"/>
      </w:pPr>
      <w:r w:rsidRPr="005928D5">
        <w:t>Opbrengsten (deliverables)</w:t>
      </w:r>
    </w:p>
    <w:p w14:paraId="0F423E6B" w14:textId="77777777" w:rsidR="00887837" w:rsidRPr="00887837" w:rsidRDefault="00887837" w:rsidP="00887837">
      <w:pPr>
        <w:pStyle w:val="Opsommingteken1eniveauSURF"/>
      </w:pPr>
      <w:r w:rsidRPr="00887837">
        <w:t>Gedeeld beeld van het 'waarom' en de ketenimpact van OKE.</w:t>
      </w:r>
    </w:p>
    <w:p w14:paraId="7B615959" w14:textId="77777777" w:rsidR="00887837" w:rsidRPr="00887837" w:rsidRDefault="00887837" w:rsidP="00887837">
      <w:pPr>
        <w:pStyle w:val="Opsommingteken1eniveauSURF"/>
      </w:pPr>
      <w:r w:rsidRPr="00887837">
        <w:t>Besluitlog per onderwerp: beleidskeuzes + minimale procesafspraken.</w:t>
      </w:r>
    </w:p>
    <w:p w14:paraId="60ADA5CD" w14:textId="77777777" w:rsidR="00887837" w:rsidRPr="00887837" w:rsidRDefault="00887837" w:rsidP="00887837">
      <w:pPr>
        <w:pStyle w:val="Opsommingteken1eniveauSURF"/>
      </w:pPr>
      <w:r w:rsidRPr="00887837">
        <w:t>Rollenafspraken (RACI-</w:t>
      </w:r>
      <w:proofErr w:type="spellStart"/>
      <w:r w:rsidRPr="00887837">
        <w:t>lite</w:t>
      </w:r>
      <w:proofErr w:type="spellEnd"/>
      <w:r w:rsidRPr="00887837">
        <w:t>) per kernproces.</w:t>
      </w:r>
    </w:p>
    <w:p w14:paraId="00BE924D" w14:textId="77777777" w:rsidR="00887837" w:rsidRPr="00887837" w:rsidRDefault="00887837" w:rsidP="00887837">
      <w:pPr>
        <w:pStyle w:val="Opsommingteken1eniveauSURF"/>
      </w:pPr>
      <w:r w:rsidRPr="00887837">
        <w:t>Borging: wat controleren we, hoe vaak, en wie is eigenaar.</w:t>
      </w:r>
    </w:p>
    <w:p w14:paraId="29FF4BDF" w14:textId="77777777" w:rsidR="00887837" w:rsidRPr="00887837" w:rsidRDefault="00887837" w:rsidP="00887837">
      <w:pPr>
        <w:pStyle w:val="Opsommingteken1eniveauSURF"/>
      </w:pPr>
      <w:r w:rsidRPr="00887837">
        <w:t>Implementatieplan per school (0-3 maanden / 3-6 maanden / 6-12 maanden).</w:t>
      </w:r>
    </w:p>
    <w:p w14:paraId="420E70D2" w14:textId="77777777" w:rsidR="00887837" w:rsidRDefault="00887837" w:rsidP="00887837"/>
    <w:p w14:paraId="3F0B0038" w14:textId="77777777" w:rsidR="00887837" w:rsidRDefault="00887837" w:rsidP="005928D5">
      <w:pPr>
        <w:pStyle w:val="Kop2"/>
      </w:pPr>
      <w:r w:rsidRPr="005928D5">
        <w:t>Succescriteria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3249"/>
        <w:gridCol w:w="5389"/>
      </w:tblGrid>
      <w:tr w:rsidR="00887837" w14:paraId="1B4A4606" w14:textId="77777777" w:rsidTr="006A0D8F">
        <w:trPr>
          <w:trHeight w:val="489"/>
        </w:trPr>
        <w:tc>
          <w:tcPr>
            <w:tcW w:w="3402" w:type="dxa"/>
            <w:shd w:val="clear" w:color="auto" w:fill="F8E9EA"/>
            <w:vAlign w:val="center"/>
          </w:tcPr>
          <w:p w14:paraId="241430FF" w14:textId="77777777" w:rsidR="00887837" w:rsidRDefault="00887837" w:rsidP="00887837">
            <w:r>
              <w:t>Succescriterium</w:t>
            </w:r>
          </w:p>
        </w:tc>
        <w:tc>
          <w:tcPr>
            <w:tcW w:w="5669" w:type="dxa"/>
            <w:shd w:val="clear" w:color="auto" w:fill="F8E9EA"/>
            <w:vAlign w:val="center"/>
          </w:tcPr>
          <w:p w14:paraId="35A87982" w14:textId="77777777" w:rsidR="00887837" w:rsidRDefault="00887837" w:rsidP="00887837">
            <w:r>
              <w:t>Hoe zie je dit terug?</w:t>
            </w:r>
          </w:p>
        </w:tc>
      </w:tr>
      <w:tr w:rsidR="00887837" w14:paraId="0E680AFC" w14:textId="77777777" w:rsidTr="006A0D8F">
        <w:tc>
          <w:tcPr>
            <w:tcW w:w="3402" w:type="dxa"/>
          </w:tcPr>
          <w:p w14:paraId="0B6D06D6" w14:textId="77777777" w:rsidR="00887837" w:rsidRPr="00887837" w:rsidRDefault="00887837" w:rsidP="00887837">
            <w:pPr>
              <w:pStyle w:val="Plattetekst"/>
            </w:pPr>
            <w:r w:rsidRPr="00887837">
              <w:t>Heldere beleidskeuzes</w:t>
            </w:r>
          </w:p>
        </w:tc>
        <w:tc>
          <w:tcPr>
            <w:tcW w:w="5669" w:type="dxa"/>
          </w:tcPr>
          <w:p w14:paraId="70ABEB1F" w14:textId="77777777" w:rsidR="00887837" w:rsidRPr="00887837" w:rsidRDefault="00887837" w:rsidP="00887837">
            <w:pPr>
              <w:pStyle w:val="Plattetekst"/>
            </w:pPr>
            <w:r w:rsidRPr="00887837">
              <w:t>Keuzes zijn expliciet vastgelegd (geen impliciete aannames).</w:t>
            </w:r>
          </w:p>
        </w:tc>
      </w:tr>
      <w:tr w:rsidR="00887837" w14:paraId="42B68B91" w14:textId="77777777" w:rsidTr="006A0D8F">
        <w:tc>
          <w:tcPr>
            <w:tcW w:w="3402" w:type="dxa"/>
          </w:tcPr>
          <w:p w14:paraId="487A2FA7" w14:textId="77777777" w:rsidR="00887837" w:rsidRPr="00887837" w:rsidRDefault="00887837" w:rsidP="00887837">
            <w:pPr>
              <w:pStyle w:val="Plattetekst"/>
            </w:pPr>
            <w:r w:rsidRPr="00887837">
              <w:t>Keten klopt</w:t>
            </w:r>
          </w:p>
        </w:tc>
        <w:tc>
          <w:tcPr>
            <w:tcW w:w="5669" w:type="dxa"/>
          </w:tcPr>
          <w:p w14:paraId="1282E5CC" w14:textId="77777777" w:rsidR="00887837" w:rsidRPr="00887837" w:rsidRDefault="00887837" w:rsidP="00887837">
            <w:pPr>
              <w:pStyle w:val="Plattetekst"/>
            </w:pPr>
            <w:r w:rsidRPr="00887837">
              <w:t>Besluiten werken door van plannen tot archiveren; geen ‘gaten’ in verantwoordelijkheden.</w:t>
            </w:r>
          </w:p>
        </w:tc>
      </w:tr>
      <w:tr w:rsidR="00887837" w14:paraId="117C7562" w14:textId="77777777" w:rsidTr="006A0D8F">
        <w:tc>
          <w:tcPr>
            <w:tcW w:w="3402" w:type="dxa"/>
          </w:tcPr>
          <w:p w14:paraId="701505F3" w14:textId="77777777" w:rsidR="00887837" w:rsidRPr="00887837" w:rsidRDefault="00887837" w:rsidP="00887837">
            <w:pPr>
              <w:pStyle w:val="Plattetekst"/>
            </w:pPr>
            <w:r w:rsidRPr="00887837">
              <w:t>Controle &amp; bewijs</w:t>
            </w:r>
          </w:p>
        </w:tc>
        <w:tc>
          <w:tcPr>
            <w:tcW w:w="5669" w:type="dxa"/>
          </w:tcPr>
          <w:p w14:paraId="71923808" w14:textId="77777777" w:rsidR="00887837" w:rsidRPr="00887837" w:rsidRDefault="00887837" w:rsidP="00887837">
            <w:pPr>
              <w:pStyle w:val="Plattetekst"/>
            </w:pPr>
            <w:r w:rsidRPr="00887837">
              <w:t>Er zijn log-/steekproefcontroles en een escalatieroute.</w:t>
            </w:r>
          </w:p>
        </w:tc>
      </w:tr>
      <w:tr w:rsidR="00887837" w14:paraId="2431623D" w14:textId="77777777" w:rsidTr="006A0D8F">
        <w:tc>
          <w:tcPr>
            <w:tcW w:w="3402" w:type="dxa"/>
          </w:tcPr>
          <w:p w14:paraId="6EAFE86C" w14:textId="77777777" w:rsidR="00887837" w:rsidRPr="00887837" w:rsidRDefault="00887837" w:rsidP="00887837">
            <w:pPr>
              <w:pStyle w:val="Plattetekst"/>
            </w:pPr>
            <w:r w:rsidRPr="00887837">
              <w:t>Eigenaarschap</w:t>
            </w:r>
          </w:p>
        </w:tc>
        <w:tc>
          <w:tcPr>
            <w:tcW w:w="5669" w:type="dxa"/>
          </w:tcPr>
          <w:p w14:paraId="6D745D6F" w14:textId="77777777" w:rsidR="00887837" w:rsidRPr="00887837" w:rsidRDefault="00887837" w:rsidP="00887837">
            <w:pPr>
              <w:pStyle w:val="Plattetekst"/>
            </w:pPr>
            <w:r w:rsidRPr="00887837">
              <w:t>Per actie en controle is een eigenaar benoemd (rol/naam).</w:t>
            </w:r>
          </w:p>
        </w:tc>
      </w:tr>
      <w:tr w:rsidR="00887837" w14:paraId="70BA5DFB" w14:textId="77777777" w:rsidTr="006A0D8F">
        <w:tc>
          <w:tcPr>
            <w:tcW w:w="3402" w:type="dxa"/>
          </w:tcPr>
          <w:p w14:paraId="15927BD4" w14:textId="77777777" w:rsidR="00887837" w:rsidRPr="00887837" w:rsidRDefault="00887837" w:rsidP="00887837">
            <w:pPr>
              <w:pStyle w:val="Plattetekst"/>
            </w:pPr>
            <w:r w:rsidRPr="00887837">
              <w:t>Werkbaar</w:t>
            </w:r>
          </w:p>
        </w:tc>
        <w:tc>
          <w:tcPr>
            <w:tcW w:w="5669" w:type="dxa"/>
          </w:tcPr>
          <w:p w14:paraId="2FA53A4D" w14:textId="77777777" w:rsidR="00887837" w:rsidRPr="00887837" w:rsidRDefault="00887837" w:rsidP="00887837">
            <w:pPr>
              <w:pStyle w:val="Plattetekst"/>
            </w:pPr>
            <w:r w:rsidRPr="00887837">
              <w:t>Afspraken zijn haalbaar in roosters, systemen en capaciteit.</w:t>
            </w:r>
          </w:p>
        </w:tc>
      </w:tr>
    </w:tbl>
    <w:p w14:paraId="38B4675C" w14:textId="77777777" w:rsidR="00887837" w:rsidRDefault="00887837" w:rsidP="00887837"/>
    <w:p w14:paraId="7BEE13F4" w14:textId="68AE2B1E" w:rsidR="00887837" w:rsidRDefault="00887837" w:rsidP="00887837">
      <w:pPr>
        <w:pStyle w:val="Kop1"/>
      </w:pPr>
      <w:r>
        <w:t xml:space="preserve">Voorbereiding </w:t>
      </w:r>
      <w:r w:rsidRPr="00887837">
        <w:t>trainer</w:t>
      </w:r>
    </w:p>
    <w:p w14:paraId="77F26808" w14:textId="555C758D" w:rsidR="005928D5" w:rsidRPr="005928D5" w:rsidRDefault="00887837" w:rsidP="005928D5">
      <w:pPr>
        <w:pStyle w:val="Kop2"/>
      </w:pPr>
      <w:r w:rsidRPr="005928D5">
        <w:t>Benodigdheden</w:t>
      </w:r>
    </w:p>
    <w:p w14:paraId="1429A62C" w14:textId="77777777" w:rsidR="00887837" w:rsidRDefault="00887837" w:rsidP="00887837">
      <w:pPr>
        <w:pStyle w:val="Opsommingteken1eniveauSURF"/>
      </w:pPr>
      <w:r>
        <w:t>Ruimte met 4 tafels (carrousel) of 2 tafels (met grotere rondes).</w:t>
      </w:r>
    </w:p>
    <w:p w14:paraId="1CD8AA65" w14:textId="7143CE88" w:rsidR="00887837" w:rsidRPr="00887837" w:rsidRDefault="00887837" w:rsidP="00887837">
      <w:pPr>
        <w:pStyle w:val="Opsommingteken1eniveauSURF"/>
        <w:rPr>
          <w:lang w:val="en-US"/>
        </w:rPr>
      </w:pPr>
      <w:r w:rsidRPr="00887837">
        <w:rPr>
          <w:lang w:val="en-US"/>
        </w:rPr>
        <w:t>Flip-over</w:t>
      </w:r>
      <w:r w:rsidR="001A73AB">
        <w:rPr>
          <w:lang w:val="en-US"/>
        </w:rPr>
        <w:t xml:space="preserve"> </w:t>
      </w:r>
      <w:proofErr w:type="spellStart"/>
      <w:r w:rsidRPr="00887837">
        <w:rPr>
          <w:lang w:val="en-US"/>
        </w:rPr>
        <w:t>vellen</w:t>
      </w:r>
      <w:proofErr w:type="spellEnd"/>
      <w:r w:rsidRPr="00887837">
        <w:rPr>
          <w:lang w:val="en-US"/>
        </w:rPr>
        <w:t xml:space="preserve"> of A3 papier, </w:t>
      </w:r>
      <w:proofErr w:type="spellStart"/>
      <w:r w:rsidRPr="00887837">
        <w:rPr>
          <w:lang w:val="en-US"/>
        </w:rPr>
        <w:t>stiften</w:t>
      </w:r>
      <w:proofErr w:type="spellEnd"/>
      <w:r w:rsidRPr="00887837">
        <w:rPr>
          <w:lang w:val="en-US"/>
        </w:rPr>
        <w:t>, post-its.</w:t>
      </w:r>
    </w:p>
    <w:p w14:paraId="3F0DB850" w14:textId="77777777" w:rsidR="00887837" w:rsidRDefault="00887837" w:rsidP="00887837">
      <w:pPr>
        <w:pStyle w:val="Opsommingteken1eniveauSURF"/>
      </w:pPr>
      <w:r>
        <w:t>Laptop + beamer (optioneel) voor korte framing.</w:t>
      </w:r>
    </w:p>
    <w:p w14:paraId="0C64A3D1" w14:textId="77777777" w:rsidR="00887837" w:rsidRDefault="00887837" w:rsidP="00887837">
      <w:pPr>
        <w:pStyle w:val="Opsommingteken1eniveauSURF"/>
      </w:pPr>
      <w:r>
        <w:t>Prints: Impact-map, Besluitlog, RACI-</w:t>
      </w:r>
      <w:proofErr w:type="spellStart"/>
      <w:r>
        <w:t>lite</w:t>
      </w:r>
      <w:proofErr w:type="spellEnd"/>
      <w:r>
        <w:t>, Borgingscheck, Implementatieplan (zie Bijlagen).</w:t>
      </w:r>
    </w:p>
    <w:p w14:paraId="0BED38BC" w14:textId="77777777" w:rsidR="00887837" w:rsidRDefault="00887837" w:rsidP="00887837">
      <w:pPr>
        <w:pStyle w:val="Opsommingteken1eniveauSURF"/>
      </w:pPr>
      <w:r>
        <w:t>Toegang tot interne procesbeschrijvingen/beleid (als beschikbaar).</w:t>
      </w:r>
    </w:p>
    <w:p w14:paraId="361BCF9A" w14:textId="7F707123" w:rsidR="005928D5" w:rsidRPr="005928D5" w:rsidRDefault="00887837" w:rsidP="005928D5">
      <w:pPr>
        <w:pStyle w:val="Kop2"/>
      </w:pPr>
      <w:r w:rsidRPr="005928D5">
        <w:t>Deelnemers</w:t>
      </w:r>
      <w:r>
        <w:t xml:space="preserve"> (advies)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3251"/>
        <w:gridCol w:w="5387"/>
      </w:tblGrid>
      <w:tr w:rsidR="00887837" w14:paraId="73E6D6B4" w14:textId="77777777" w:rsidTr="006A0D8F">
        <w:trPr>
          <w:trHeight w:val="395"/>
        </w:trPr>
        <w:tc>
          <w:tcPr>
            <w:tcW w:w="3402" w:type="dxa"/>
            <w:shd w:val="clear" w:color="auto" w:fill="F8E9EA"/>
            <w:vAlign w:val="center"/>
          </w:tcPr>
          <w:p w14:paraId="510FC01A" w14:textId="77777777" w:rsidR="00887837" w:rsidRDefault="00887837" w:rsidP="00DD219C">
            <w:r>
              <w:rPr>
                <w:b/>
              </w:rPr>
              <w:t>Rol</w:t>
            </w:r>
          </w:p>
        </w:tc>
        <w:tc>
          <w:tcPr>
            <w:tcW w:w="5669" w:type="dxa"/>
            <w:shd w:val="clear" w:color="auto" w:fill="F8E9EA"/>
            <w:vAlign w:val="center"/>
          </w:tcPr>
          <w:p w14:paraId="644987AD" w14:textId="77777777" w:rsidR="00887837" w:rsidRDefault="00887837" w:rsidP="00DD219C">
            <w:r>
              <w:rPr>
                <w:b/>
              </w:rPr>
              <w:t>Waarom nodig?</w:t>
            </w:r>
          </w:p>
        </w:tc>
      </w:tr>
      <w:tr w:rsidR="00887837" w14:paraId="5E8CB191" w14:textId="77777777" w:rsidTr="006A0D8F">
        <w:tc>
          <w:tcPr>
            <w:tcW w:w="3402" w:type="dxa"/>
          </w:tcPr>
          <w:p w14:paraId="79C7B5F1" w14:textId="77777777" w:rsidR="00887837" w:rsidRPr="00887837" w:rsidRDefault="00887837" w:rsidP="00887837">
            <w:pPr>
              <w:pStyle w:val="Plattetekst"/>
            </w:pPr>
            <w:r w:rsidRPr="00887837">
              <w:t>Regisseur onderwijs / teamleider</w:t>
            </w:r>
          </w:p>
        </w:tc>
        <w:tc>
          <w:tcPr>
            <w:tcW w:w="5669" w:type="dxa"/>
          </w:tcPr>
          <w:p w14:paraId="7D9BD6CF" w14:textId="77777777" w:rsidR="00887837" w:rsidRPr="00887837" w:rsidRDefault="00887837" w:rsidP="00887837">
            <w:pPr>
              <w:pStyle w:val="Plattetekst"/>
            </w:pPr>
            <w:r w:rsidRPr="00887837">
              <w:t>Besluitvorming en prioritering in onderwijsproces.</w:t>
            </w:r>
          </w:p>
        </w:tc>
      </w:tr>
      <w:tr w:rsidR="00887837" w14:paraId="66CE5E3E" w14:textId="77777777" w:rsidTr="006A0D8F">
        <w:tc>
          <w:tcPr>
            <w:tcW w:w="3402" w:type="dxa"/>
          </w:tcPr>
          <w:p w14:paraId="5684F6F1" w14:textId="77777777" w:rsidR="00887837" w:rsidRPr="00887837" w:rsidRDefault="00887837" w:rsidP="00887837">
            <w:pPr>
              <w:pStyle w:val="Plattetekst"/>
            </w:pPr>
            <w:r w:rsidRPr="00887837">
              <w:t>Regisseur examinering / examenbureau</w:t>
            </w:r>
          </w:p>
        </w:tc>
        <w:tc>
          <w:tcPr>
            <w:tcW w:w="5669" w:type="dxa"/>
          </w:tcPr>
          <w:p w14:paraId="460271A3" w14:textId="77777777" w:rsidR="00887837" w:rsidRPr="00887837" w:rsidRDefault="00887837" w:rsidP="00887837">
            <w:pPr>
              <w:pStyle w:val="Plattetekst"/>
            </w:pPr>
            <w:r w:rsidRPr="00887837">
              <w:t>Ketenverantwoordelijkheid, planning, vaststellen, archiveren.</w:t>
            </w:r>
          </w:p>
        </w:tc>
      </w:tr>
      <w:tr w:rsidR="00887837" w14:paraId="39F46B73" w14:textId="77777777" w:rsidTr="006A0D8F">
        <w:tc>
          <w:tcPr>
            <w:tcW w:w="3402" w:type="dxa"/>
          </w:tcPr>
          <w:p w14:paraId="16025D2C" w14:textId="77777777" w:rsidR="00887837" w:rsidRPr="00887837" w:rsidRDefault="00887837" w:rsidP="00887837">
            <w:pPr>
              <w:pStyle w:val="Plattetekst"/>
            </w:pPr>
            <w:r w:rsidRPr="00887837">
              <w:lastRenderedPageBreak/>
              <w:t>Onderwijslogistiek / roostering</w:t>
            </w:r>
          </w:p>
        </w:tc>
        <w:tc>
          <w:tcPr>
            <w:tcW w:w="5669" w:type="dxa"/>
          </w:tcPr>
          <w:p w14:paraId="73BD22FE" w14:textId="77777777" w:rsidR="00887837" w:rsidRPr="00887837" w:rsidRDefault="00887837" w:rsidP="00887837">
            <w:pPr>
              <w:pStyle w:val="Plattetekst"/>
            </w:pPr>
            <w:r w:rsidRPr="00887837">
              <w:t>Inpasbaarheid planning, wijzigingen, capaciteit.</w:t>
            </w:r>
          </w:p>
        </w:tc>
      </w:tr>
      <w:tr w:rsidR="00887837" w14:paraId="1090B29F" w14:textId="77777777" w:rsidTr="006A0D8F">
        <w:tc>
          <w:tcPr>
            <w:tcW w:w="3402" w:type="dxa"/>
          </w:tcPr>
          <w:p w14:paraId="70CAFA4F" w14:textId="77777777" w:rsidR="00887837" w:rsidRPr="00887837" w:rsidRDefault="00887837" w:rsidP="00887837">
            <w:pPr>
              <w:pStyle w:val="Plattetekst"/>
            </w:pPr>
            <w:r w:rsidRPr="00887837">
              <w:t>Examinatoren / vakdocenten</w:t>
            </w:r>
          </w:p>
        </w:tc>
        <w:tc>
          <w:tcPr>
            <w:tcW w:w="5669" w:type="dxa"/>
          </w:tcPr>
          <w:p w14:paraId="35F1993E" w14:textId="77777777" w:rsidR="00887837" w:rsidRPr="00887837" w:rsidRDefault="00887837" w:rsidP="00887837">
            <w:pPr>
              <w:pStyle w:val="Plattetekst"/>
            </w:pPr>
            <w:r w:rsidRPr="00887837">
              <w:t>Uitvoerbaarheid informeren, afname, beoordelen, Go-moment.</w:t>
            </w:r>
          </w:p>
        </w:tc>
      </w:tr>
      <w:tr w:rsidR="00887837" w14:paraId="34A4502B" w14:textId="77777777" w:rsidTr="006A0D8F">
        <w:tc>
          <w:tcPr>
            <w:tcW w:w="3402" w:type="dxa"/>
          </w:tcPr>
          <w:p w14:paraId="1A214219" w14:textId="77777777" w:rsidR="00887837" w:rsidRPr="00887837" w:rsidRDefault="00887837" w:rsidP="00887837">
            <w:pPr>
              <w:pStyle w:val="Plattetekst"/>
            </w:pPr>
            <w:r w:rsidRPr="00887837">
              <w:t>Functioneel beheer / ICT</w:t>
            </w:r>
          </w:p>
        </w:tc>
        <w:tc>
          <w:tcPr>
            <w:tcW w:w="5669" w:type="dxa"/>
          </w:tcPr>
          <w:p w14:paraId="08F185BD" w14:textId="77777777" w:rsidR="00887837" w:rsidRPr="00887837" w:rsidRDefault="00887837" w:rsidP="00887837">
            <w:pPr>
              <w:pStyle w:val="Plattetekst"/>
            </w:pPr>
            <w:r w:rsidRPr="00887837">
              <w:t xml:space="preserve">Systeeminrichting, </w:t>
            </w:r>
            <w:proofErr w:type="spellStart"/>
            <w:r w:rsidRPr="00887837">
              <w:t>logging</w:t>
            </w:r>
            <w:proofErr w:type="spellEnd"/>
            <w:r w:rsidRPr="00887837">
              <w:t>, autorisaties, versiebeheer.</w:t>
            </w:r>
          </w:p>
        </w:tc>
      </w:tr>
      <w:tr w:rsidR="00887837" w14:paraId="0496246E" w14:textId="77777777" w:rsidTr="006A0D8F">
        <w:tc>
          <w:tcPr>
            <w:tcW w:w="3402" w:type="dxa"/>
          </w:tcPr>
          <w:p w14:paraId="1EA4576B" w14:textId="77777777" w:rsidR="00887837" w:rsidRPr="00887837" w:rsidRDefault="00887837" w:rsidP="00887837">
            <w:pPr>
              <w:pStyle w:val="Plattetekst"/>
            </w:pPr>
            <w:r w:rsidRPr="00887837">
              <w:t>(Optioneel) Examencommissie</w:t>
            </w:r>
          </w:p>
        </w:tc>
        <w:tc>
          <w:tcPr>
            <w:tcW w:w="5669" w:type="dxa"/>
          </w:tcPr>
          <w:p w14:paraId="21BA5686" w14:textId="77777777" w:rsidR="00887837" w:rsidRPr="00887837" w:rsidRDefault="00887837" w:rsidP="00887837">
            <w:pPr>
              <w:pStyle w:val="Plattetekst"/>
            </w:pPr>
            <w:r w:rsidRPr="00887837">
              <w:t>Borging, controles, uitzonderingen en kwaliteit.</w:t>
            </w:r>
          </w:p>
        </w:tc>
      </w:tr>
    </w:tbl>
    <w:p w14:paraId="0F0049F5" w14:textId="77777777" w:rsidR="00887837" w:rsidRDefault="00887837" w:rsidP="00887837"/>
    <w:p w14:paraId="1922061C" w14:textId="2836117A" w:rsidR="00887837" w:rsidRDefault="00887837" w:rsidP="005928D5">
      <w:pPr>
        <w:pStyle w:val="Kop2"/>
      </w:pPr>
      <w:proofErr w:type="spellStart"/>
      <w:r>
        <w:t>Trainerchecklist</w:t>
      </w:r>
      <w:proofErr w:type="spellEnd"/>
      <w:r>
        <w:t xml:space="preserve"> (1 week vooraf)</w:t>
      </w:r>
    </w:p>
    <w:p w14:paraId="49512C4C" w14:textId="77777777" w:rsidR="00887837" w:rsidRPr="00887837" w:rsidRDefault="00887837" w:rsidP="00887837">
      <w:pPr>
        <w:pStyle w:val="Opsommingnummer1eniveauSURF"/>
      </w:pPr>
      <w:r w:rsidRPr="00887837">
        <w:t>Bepaal of je 3 uur of 4 uur draait en pas tijden aan.</w:t>
      </w:r>
    </w:p>
    <w:p w14:paraId="4A1D4E6E" w14:textId="77777777" w:rsidR="00887837" w:rsidRPr="00887837" w:rsidRDefault="00887837" w:rsidP="00887837">
      <w:pPr>
        <w:pStyle w:val="Opsommingnummer1eniveauSURF"/>
      </w:pPr>
      <w:r w:rsidRPr="00887837">
        <w:t>Kies opstelling: carrousel (4 onderwerpen) of duo-tafels.</w:t>
      </w:r>
    </w:p>
    <w:p w14:paraId="61569E3C" w14:textId="77777777" w:rsidR="00887837" w:rsidRPr="00887837" w:rsidRDefault="00887837" w:rsidP="00887837">
      <w:pPr>
        <w:pStyle w:val="Opsommingnummer1eniveauSURF"/>
      </w:pPr>
      <w:r w:rsidRPr="00887837">
        <w:t>Print templates (bijlagen) en leg per tafel het juiste set klaar.</w:t>
      </w:r>
    </w:p>
    <w:p w14:paraId="5301608D" w14:textId="77777777" w:rsidR="00887837" w:rsidRPr="00887837" w:rsidRDefault="00887837" w:rsidP="00887837">
      <w:pPr>
        <w:pStyle w:val="Opsommingnummer1eniveauSURF"/>
      </w:pPr>
      <w:r w:rsidRPr="00887837">
        <w:t>Maak een deelnemerslijst per school/team (max. 6-8 per team).</w:t>
      </w:r>
    </w:p>
    <w:p w14:paraId="76E1EB9E" w14:textId="77777777" w:rsidR="00887837" w:rsidRPr="00887837" w:rsidRDefault="00887837" w:rsidP="00887837">
      <w:pPr>
        <w:pStyle w:val="Opsommingnummer1eniveauSURF"/>
      </w:pPr>
      <w:r w:rsidRPr="00887837">
        <w:t xml:space="preserve">Bepaal hoe </w:t>
      </w:r>
      <w:proofErr w:type="spellStart"/>
      <w:r w:rsidRPr="00887837">
        <w:t>outputs</w:t>
      </w:r>
      <w:proofErr w:type="spellEnd"/>
      <w:r w:rsidRPr="00887837">
        <w:t xml:space="preserve"> worden vastgelegd: foto’s + invulbladen verzamelen.</w:t>
      </w:r>
    </w:p>
    <w:p w14:paraId="541909E7" w14:textId="77777777" w:rsidR="00887837" w:rsidRDefault="00887837" w:rsidP="00887837">
      <w:pPr>
        <w:pStyle w:val="Opsommingnummer1eniveauSURF"/>
      </w:pPr>
      <w:r w:rsidRPr="00887837">
        <w:t>Spreek af hoe besluitlog na afloop wordt uitgewerkt en teruggekoppeld.</w:t>
      </w:r>
    </w:p>
    <w:p w14:paraId="2B7E7A41" w14:textId="77777777" w:rsidR="00887837" w:rsidRPr="00887837" w:rsidRDefault="00887837" w:rsidP="00887837">
      <w:pPr>
        <w:pStyle w:val="Opsommingnummer1eniveauSURF"/>
        <w:ind w:firstLine="0"/>
      </w:pPr>
    </w:p>
    <w:tbl>
      <w:tblPr>
        <w:tblW w:w="0" w:type="auto"/>
        <w:shd w:val="clear" w:color="auto" w:fill="D9E2F2"/>
        <w:tblCellMar>
          <w:top w:w="227" w:type="dxa"/>
          <w:left w:w="227" w:type="dxa"/>
          <w:bottom w:w="227" w:type="dxa"/>
          <w:right w:w="227" w:type="dxa"/>
        </w:tblCellMar>
        <w:tblLook w:val="04A0" w:firstRow="1" w:lastRow="0" w:firstColumn="1" w:lastColumn="0" w:noHBand="0" w:noVBand="1"/>
      </w:tblPr>
      <w:tblGrid>
        <w:gridCol w:w="8648"/>
      </w:tblGrid>
      <w:tr w:rsidR="00887837" w14:paraId="42CF1F98" w14:textId="77777777" w:rsidTr="003F55FC">
        <w:trPr>
          <w:trHeight w:val="850"/>
        </w:trPr>
        <w:tc>
          <w:tcPr>
            <w:tcW w:w="9972" w:type="dxa"/>
            <w:shd w:val="clear" w:color="auto" w:fill="D9E2F2"/>
            <w:vAlign w:val="center"/>
          </w:tcPr>
          <w:p w14:paraId="5F9DC659" w14:textId="77777777" w:rsidR="00887837" w:rsidRDefault="00887837" w:rsidP="00887837">
            <w:pPr>
              <w:pStyle w:val="Plattetekst"/>
            </w:pPr>
            <w:r>
              <w:t>Tip: start altijd met de ketenbasis (Plannen &amp; roosteren + Matchen/Aanmelden). Als deze twee niet kloppen, ontstaan later fouten bij beoordelen/vaststellen/archiveren.</w:t>
            </w:r>
          </w:p>
        </w:tc>
      </w:tr>
    </w:tbl>
    <w:p w14:paraId="1EFBED34" w14:textId="77777777" w:rsidR="00887837" w:rsidRDefault="00887837" w:rsidP="00887837"/>
    <w:p w14:paraId="41C79558" w14:textId="4EDA937D" w:rsidR="00887837" w:rsidRDefault="00887837" w:rsidP="00887837">
      <w:pPr>
        <w:pStyle w:val="Kop1"/>
      </w:pPr>
      <w:r>
        <w:t>Overzicht programma</w:t>
      </w:r>
    </w:p>
    <w:p w14:paraId="20B92650" w14:textId="2246B05F" w:rsidR="00887837" w:rsidRDefault="00887837" w:rsidP="005928D5">
      <w:pPr>
        <w:pStyle w:val="Kop2"/>
      </w:pPr>
      <w:r>
        <w:t xml:space="preserve"> Compact programma (3 uur)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1245"/>
        <w:gridCol w:w="2192"/>
        <w:gridCol w:w="2561"/>
        <w:gridCol w:w="2640"/>
      </w:tblGrid>
      <w:tr w:rsidR="00887837" w14:paraId="42395625" w14:textId="77777777" w:rsidTr="006A0D8F">
        <w:tc>
          <w:tcPr>
            <w:tcW w:w="1701" w:type="dxa"/>
            <w:shd w:val="clear" w:color="auto" w:fill="F8E9EA"/>
            <w:vAlign w:val="center"/>
          </w:tcPr>
          <w:p w14:paraId="79FFA0A1" w14:textId="77777777" w:rsidR="00887837" w:rsidRDefault="00887837" w:rsidP="00DD219C">
            <w:r>
              <w:rPr>
                <w:b/>
              </w:rPr>
              <w:t>Tijd</w:t>
            </w:r>
          </w:p>
        </w:tc>
        <w:tc>
          <w:tcPr>
            <w:tcW w:w="2835" w:type="dxa"/>
            <w:shd w:val="clear" w:color="auto" w:fill="F8E9EA"/>
            <w:vAlign w:val="center"/>
          </w:tcPr>
          <w:p w14:paraId="5EC22AF6" w14:textId="77777777" w:rsidR="00887837" w:rsidRDefault="00887837" w:rsidP="00DD219C">
            <w:r>
              <w:rPr>
                <w:b/>
              </w:rPr>
              <w:t>Onderdeel</w:t>
            </w:r>
          </w:p>
        </w:tc>
        <w:tc>
          <w:tcPr>
            <w:tcW w:w="3402" w:type="dxa"/>
            <w:shd w:val="clear" w:color="auto" w:fill="F8E9EA"/>
            <w:vAlign w:val="center"/>
          </w:tcPr>
          <w:p w14:paraId="59F6FD8D" w14:textId="77777777" w:rsidR="00887837" w:rsidRDefault="00887837" w:rsidP="00DD219C">
            <w:r>
              <w:rPr>
                <w:b/>
              </w:rPr>
              <w:t>Doel</w:t>
            </w:r>
          </w:p>
        </w:tc>
        <w:tc>
          <w:tcPr>
            <w:tcW w:w="3402" w:type="dxa"/>
            <w:shd w:val="clear" w:color="auto" w:fill="F8E9EA"/>
            <w:vAlign w:val="center"/>
          </w:tcPr>
          <w:p w14:paraId="7369F06C" w14:textId="77777777" w:rsidR="00887837" w:rsidRDefault="00887837" w:rsidP="00DD219C">
            <w:r>
              <w:rPr>
                <w:b/>
              </w:rPr>
              <w:t>Output</w:t>
            </w:r>
          </w:p>
        </w:tc>
      </w:tr>
      <w:tr w:rsidR="00887837" w14:paraId="11C7FEAA" w14:textId="77777777" w:rsidTr="006A0D8F">
        <w:tc>
          <w:tcPr>
            <w:tcW w:w="1701" w:type="dxa"/>
          </w:tcPr>
          <w:p w14:paraId="2CAAAD79" w14:textId="77777777" w:rsidR="00887837" w:rsidRDefault="00887837" w:rsidP="006A0D8F">
            <w:pPr>
              <w:pStyle w:val="Plattetekst"/>
            </w:pPr>
            <w:r>
              <w:t>0:00–0:10</w:t>
            </w:r>
          </w:p>
        </w:tc>
        <w:tc>
          <w:tcPr>
            <w:tcW w:w="2835" w:type="dxa"/>
          </w:tcPr>
          <w:p w14:paraId="2ACDC13E" w14:textId="77777777" w:rsidR="00887837" w:rsidRDefault="00887837" w:rsidP="006A0D8F">
            <w:pPr>
              <w:pStyle w:val="Plattetekst"/>
            </w:pPr>
            <w:r>
              <w:t>Opening &amp; succesdefinitie</w:t>
            </w:r>
          </w:p>
        </w:tc>
        <w:tc>
          <w:tcPr>
            <w:tcW w:w="3402" w:type="dxa"/>
          </w:tcPr>
          <w:p w14:paraId="327B2989" w14:textId="77777777" w:rsidR="00887837" w:rsidRDefault="00887837" w:rsidP="006A0D8F">
            <w:pPr>
              <w:pStyle w:val="Plattetekst"/>
            </w:pPr>
            <w:r>
              <w:t>Gezamenlijke focus en verwachtingen</w:t>
            </w:r>
          </w:p>
        </w:tc>
        <w:tc>
          <w:tcPr>
            <w:tcW w:w="3402" w:type="dxa"/>
          </w:tcPr>
          <w:p w14:paraId="39F54795" w14:textId="77777777" w:rsidR="00887837" w:rsidRDefault="00887837" w:rsidP="006A0D8F">
            <w:pPr>
              <w:pStyle w:val="Plattetekst"/>
            </w:pPr>
            <w:r>
              <w:t>Succeszin per deelnemer</w:t>
            </w:r>
          </w:p>
        </w:tc>
      </w:tr>
      <w:tr w:rsidR="00887837" w14:paraId="5D3F6F7D" w14:textId="77777777" w:rsidTr="006A0D8F">
        <w:tc>
          <w:tcPr>
            <w:tcW w:w="1701" w:type="dxa"/>
          </w:tcPr>
          <w:p w14:paraId="408189F0" w14:textId="77777777" w:rsidR="00887837" w:rsidRDefault="00887837" w:rsidP="006A0D8F">
            <w:pPr>
              <w:pStyle w:val="Plattetekst"/>
            </w:pPr>
            <w:r>
              <w:t>0:10–0:35</w:t>
            </w:r>
          </w:p>
        </w:tc>
        <w:tc>
          <w:tcPr>
            <w:tcW w:w="2835" w:type="dxa"/>
          </w:tcPr>
          <w:p w14:paraId="44958F48" w14:textId="77777777" w:rsidR="00887837" w:rsidRDefault="00887837" w:rsidP="006A0D8F">
            <w:pPr>
              <w:pStyle w:val="Plattetekst"/>
            </w:pPr>
            <w:r>
              <w:t>Kaders &amp; impact-map</w:t>
            </w:r>
          </w:p>
        </w:tc>
        <w:tc>
          <w:tcPr>
            <w:tcW w:w="3402" w:type="dxa"/>
          </w:tcPr>
          <w:p w14:paraId="38A6A7DB" w14:textId="77777777" w:rsidR="00887837" w:rsidRDefault="00887837" w:rsidP="006A0D8F">
            <w:pPr>
              <w:pStyle w:val="Plattetekst"/>
            </w:pPr>
            <w:r>
              <w:t>Waarom OKE en ketenimpact zichtbaar maken</w:t>
            </w:r>
          </w:p>
        </w:tc>
        <w:tc>
          <w:tcPr>
            <w:tcW w:w="3402" w:type="dxa"/>
          </w:tcPr>
          <w:p w14:paraId="6C824935" w14:textId="77777777" w:rsidR="00887837" w:rsidRDefault="00887837" w:rsidP="006A0D8F">
            <w:pPr>
              <w:pStyle w:val="Plattetekst"/>
            </w:pPr>
            <w:r>
              <w:t>Impact-map (A3)</w:t>
            </w:r>
          </w:p>
        </w:tc>
      </w:tr>
      <w:tr w:rsidR="00887837" w14:paraId="377A5407" w14:textId="77777777" w:rsidTr="006A0D8F">
        <w:tc>
          <w:tcPr>
            <w:tcW w:w="1701" w:type="dxa"/>
          </w:tcPr>
          <w:p w14:paraId="65A4E433" w14:textId="77777777" w:rsidR="00887837" w:rsidRDefault="00887837" w:rsidP="006A0D8F">
            <w:pPr>
              <w:pStyle w:val="Plattetekst"/>
            </w:pPr>
            <w:r>
              <w:t>0:35–1:55</w:t>
            </w:r>
          </w:p>
        </w:tc>
        <w:tc>
          <w:tcPr>
            <w:tcW w:w="2835" w:type="dxa"/>
          </w:tcPr>
          <w:p w14:paraId="01D377E9" w14:textId="77777777" w:rsidR="00887837" w:rsidRDefault="00887837" w:rsidP="006A0D8F">
            <w:pPr>
              <w:pStyle w:val="Plattetekst"/>
            </w:pPr>
            <w:r>
              <w:t>Carrousel: beleidskeuzes per onderwerp</w:t>
            </w:r>
          </w:p>
        </w:tc>
        <w:tc>
          <w:tcPr>
            <w:tcW w:w="3402" w:type="dxa"/>
          </w:tcPr>
          <w:p w14:paraId="28ABD108" w14:textId="77777777" w:rsidR="00887837" w:rsidRDefault="00887837" w:rsidP="006A0D8F">
            <w:pPr>
              <w:pStyle w:val="Plattetekst"/>
            </w:pPr>
            <w:r>
              <w:t>Keuzes + procesafspraken + borging</w:t>
            </w:r>
          </w:p>
        </w:tc>
        <w:tc>
          <w:tcPr>
            <w:tcW w:w="3402" w:type="dxa"/>
          </w:tcPr>
          <w:p w14:paraId="627ED9E7" w14:textId="77777777" w:rsidR="00887837" w:rsidRDefault="00887837" w:rsidP="006A0D8F">
            <w:pPr>
              <w:pStyle w:val="Plattetekst"/>
            </w:pPr>
            <w:r>
              <w:t>Besluitlog per tafel</w:t>
            </w:r>
          </w:p>
        </w:tc>
      </w:tr>
      <w:tr w:rsidR="00887837" w14:paraId="668ED687" w14:textId="77777777" w:rsidTr="006A0D8F">
        <w:tc>
          <w:tcPr>
            <w:tcW w:w="1701" w:type="dxa"/>
          </w:tcPr>
          <w:p w14:paraId="6AF6539A" w14:textId="77777777" w:rsidR="00887837" w:rsidRDefault="00887837" w:rsidP="006A0D8F">
            <w:pPr>
              <w:pStyle w:val="Plattetekst"/>
            </w:pPr>
            <w:r>
              <w:t>1:55–2:25</w:t>
            </w:r>
          </w:p>
        </w:tc>
        <w:tc>
          <w:tcPr>
            <w:tcW w:w="2835" w:type="dxa"/>
          </w:tcPr>
          <w:p w14:paraId="06F22A98" w14:textId="77777777" w:rsidR="00887837" w:rsidRDefault="00887837" w:rsidP="006A0D8F">
            <w:pPr>
              <w:pStyle w:val="Plattetekst"/>
            </w:pPr>
            <w:r>
              <w:t>Samenbrengen per school</w:t>
            </w:r>
          </w:p>
        </w:tc>
        <w:tc>
          <w:tcPr>
            <w:tcW w:w="3402" w:type="dxa"/>
          </w:tcPr>
          <w:p w14:paraId="1358AF10" w14:textId="77777777" w:rsidR="00887837" w:rsidRDefault="00887837" w:rsidP="006A0D8F">
            <w:pPr>
              <w:pStyle w:val="Plattetekst"/>
            </w:pPr>
            <w:r>
              <w:t>Top-5 impact, risico’s, acties</w:t>
            </w:r>
          </w:p>
        </w:tc>
        <w:tc>
          <w:tcPr>
            <w:tcW w:w="3402" w:type="dxa"/>
          </w:tcPr>
          <w:p w14:paraId="4C40A1DF" w14:textId="77777777" w:rsidR="00887837" w:rsidRDefault="00887837" w:rsidP="006A0D8F">
            <w:pPr>
              <w:pStyle w:val="Plattetekst"/>
            </w:pPr>
            <w:r>
              <w:t xml:space="preserve">Implementatieplan 0–12 </w:t>
            </w:r>
            <w:proofErr w:type="spellStart"/>
            <w:r>
              <w:t>mnd</w:t>
            </w:r>
            <w:proofErr w:type="spellEnd"/>
          </w:p>
        </w:tc>
      </w:tr>
      <w:tr w:rsidR="00887837" w14:paraId="504DA614" w14:textId="77777777" w:rsidTr="006A0D8F">
        <w:tc>
          <w:tcPr>
            <w:tcW w:w="1701" w:type="dxa"/>
          </w:tcPr>
          <w:p w14:paraId="10C8F62D" w14:textId="77777777" w:rsidR="00887837" w:rsidRDefault="00887837" w:rsidP="006A0D8F">
            <w:pPr>
              <w:pStyle w:val="Plattetekst"/>
            </w:pPr>
            <w:r>
              <w:t>2:25–2:40</w:t>
            </w:r>
          </w:p>
        </w:tc>
        <w:tc>
          <w:tcPr>
            <w:tcW w:w="2835" w:type="dxa"/>
          </w:tcPr>
          <w:p w14:paraId="0898DCDD" w14:textId="77777777" w:rsidR="00887837" w:rsidRDefault="00887837" w:rsidP="006A0D8F">
            <w:pPr>
              <w:pStyle w:val="Plattetekst"/>
            </w:pPr>
            <w:r>
              <w:t>Afsluiten &amp; afspraken</w:t>
            </w:r>
          </w:p>
        </w:tc>
        <w:tc>
          <w:tcPr>
            <w:tcW w:w="3402" w:type="dxa"/>
          </w:tcPr>
          <w:p w14:paraId="6B5DCCD2" w14:textId="77777777" w:rsidR="00887837" w:rsidRDefault="00887837" w:rsidP="006A0D8F">
            <w:pPr>
              <w:pStyle w:val="Plattetekst"/>
            </w:pPr>
            <w:r>
              <w:t>Commitment en vervolg</w:t>
            </w:r>
          </w:p>
        </w:tc>
        <w:tc>
          <w:tcPr>
            <w:tcW w:w="3402" w:type="dxa"/>
          </w:tcPr>
          <w:p w14:paraId="08877985" w14:textId="77777777" w:rsidR="00887837" w:rsidRDefault="00887837" w:rsidP="006A0D8F">
            <w:pPr>
              <w:pStyle w:val="Plattetekst"/>
            </w:pPr>
            <w:r>
              <w:t>Actie-eigenaren + vervolgafspraak</w:t>
            </w:r>
          </w:p>
        </w:tc>
      </w:tr>
    </w:tbl>
    <w:p w14:paraId="4DE92109" w14:textId="77777777" w:rsidR="00887837" w:rsidRDefault="00887837" w:rsidP="00887837"/>
    <w:p w14:paraId="03A532F6" w14:textId="4B0CCFAE" w:rsidR="00887837" w:rsidRDefault="00887837" w:rsidP="005928D5">
      <w:pPr>
        <w:pStyle w:val="Kop2"/>
      </w:pPr>
      <w:r>
        <w:lastRenderedPageBreak/>
        <w:t>Dagdeel programma (4 uur)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1237"/>
        <w:gridCol w:w="2181"/>
        <w:gridCol w:w="2628"/>
        <w:gridCol w:w="2592"/>
      </w:tblGrid>
      <w:tr w:rsidR="00887837" w14:paraId="091D4723" w14:textId="77777777" w:rsidTr="006A0D8F">
        <w:tc>
          <w:tcPr>
            <w:tcW w:w="1701" w:type="dxa"/>
            <w:shd w:val="clear" w:color="auto" w:fill="F8E9EA"/>
            <w:vAlign w:val="center"/>
          </w:tcPr>
          <w:p w14:paraId="73A0AEED" w14:textId="77777777" w:rsidR="00887837" w:rsidRDefault="00887837" w:rsidP="00DD219C">
            <w:r>
              <w:rPr>
                <w:b/>
              </w:rPr>
              <w:t>Tijd</w:t>
            </w:r>
          </w:p>
        </w:tc>
        <w:tc>
          <w:tcPr>
            <w:tcW w:w="2835" w:type="dxa"/>
            <w:shd w:val="clear" w:color="auto" w:fill="F8E9EA"/>
            <w:vAlign w:val="center"/>
          </w:tcPr>
          <w:p w14:paraId="7663B6B3" w14:textId="77777777" w:rsidR="00887837" w:rsidRDefault="00887837" w:rsidP="00DD219C">
            <w:r>
              <w:rPr>
                <w:b/>
              </w:rPr>
              <w:t>Onderdeel</w:t>
            </w:r>
          </w:p>
        </w:tc>
        <w:tc>
          <w:tcPr>
            <w:tcW w:w="3402" w:type="dxa"/>
            <w:shd w:val="clear" w:color="auto" w:fill="F8E9EA"/>
            <w:vAlign w:val="center"/>
          </w:tcPr>
          <w:p w14:paraId="6A64F3ED" w14:textId="77777777" w:rsidR="00887837" w:rsidRDefault="00887837" w:rsidP="00DD219C">
            <w:r>
              <w:rPr>
                <w:b/>
              </w:rPr>
              <w:t>Doel</w:t>
            </w:r>
          </w:p>
        </w:tc>
        <w:tc>
          <w:tcPr>
            <w:tcW w:w="3402" w:type="dxa"/>
            <w:shd w:val="clear" w:color="auto" w:fill="F8E9EA"/>
            <w:vAlign w:val="center"/>
          </w:tcPr>
          <w:p w14:paraId="3DEEB186" w14:textId="77777777" w:rsidR="00887837" w:rsidRDefault="00887837" w:rsidP="00DD219C">
            <w:r>
              <w:rPr>
                <w:b/>
              </w:rPr>
              <w:t>Extra diepte</w:t>
            </w:r>
          </w:p>
        </w:tc>
      </w:tr>
      <w:tr w:rsidR="00887837" w14:paraId="54723DA2" w14:textId="77777777" w:rsidTr="006A0D8F">
        <w:tc>
          <w:tcPr>
            <w:tcW w:w="1701" w:type="dxa"/>
          </w:tcPr>
          <w:p w14:paraId="433EBAF1" w14:textId="77777777" w:rsidR="00887837" w:rsidRPr="005928D5" w:rsidRDefault="00887837" w:rsidP="005928D5">
            <w:pPr>
              <w:pStyle w:val="Plattetekst"/>
            </w:pPr>
            <w:r w:rsidRPr="005928D5">
              <w:t>0:00–0:15</w:t>
            </w:r>
          </w:p>
        </w:tc>
        <w:tc>
          <w:tcPr>
            <w:tcW w:w="2835" w:type="dxa"/>
          </w:tcPr>
          <w:p w14:paraId="5896965A" w14:textId="77777777" w:rsidR="00887837" w:rsidRPr="005928D5" w:rsidRDefault="00887837" w:rsidP="005928D5">
            <w:pPr>
              <w:pStyle w:val="Plattetekst"/>
            </w:pPr>
            <w:r w:rsidRPr="005928D5">
              <w:t>Opening &amp; context</w:t>
            </w:r>
          </w:p>
        </w:tc>
        <w:tc>
          <w:tcPr>
            <w:tcW w:w="3402" w:type="dxa"/>
          </w:tcPr>
          <w:p w14:paraId="2412DCA1" w14:textId="77777777" w:rsidR="00887837" w:rsidRPr="005928D5" w:rsidRDefault="00887837" w:rsidP="005928D5">
            <w:pPr>
              <w:pStyle w:val="Plattetekst"/>
            </w:pPr>
            <w:r w:rsidRPr="005928D5">
              <w:t>Focus en spelregels</w:t>
            </w:r>
          </w:p>
        </w:tc>
        <w:tc>
          <w:tcPr>
            <w:tcW w:w="3402" w:type="dxa"/>
          </w:tcPr>
          <w:p w14:paraId="02A6CF7A" w14:textId="77777777" w:rsidR="00887837" w:rsidRPr="005928D5" w:rsidRDefault="00887837" w:rsidP="005928D5">
            <w:pPr>
              <w:pStyle w:val="Plattetekst"/>
            </w:pPr>
            <w:r w:rsidRPr="005928D5">
              <w:t>Meer tijd voor casuïstiek</w:t>
            </w:r>
          </w:p>
        </w:tc>
      </w:tr>
      <w:tr w:rsidR="00887837" w14:paraId="73B30596" w14:textId="77777777" w:rsidTr="006A0D8F">
        <w:tc>
          <w:tcPr>
            <w:tcW w:w="1701" w:type="dxa"/>
          </w:tcPr>
          <w:p w14:paraId="3DB3402D" w14:textId="77777777" w:rsidR="00887837" w:rsidRPr="005928D5" w:rsidRDefault="00887837" w:rsidP="005928D5">
            <w:pPr>
              <w:pStyle w:val="Plattetekst"/>
            </w:pPr>
            <w:r w:rsidRPr="005928D5">
              <w:t>0:15–0:45</w:t>
            </w:r>
          </w:p>
        </w:tc>
        <w:tc>
          <w:tcPr>
            <w:tcW w:w="2835" w:type="dxa"/>
          </w:tcPr>
          <w:p w14:paraId="20B1E467" w14:textId="77777777" w:rsidR="00887837" w:rsidRPr="005928D5" w:rsidRDefault="00887837" w:rsidP="005928D5">
            <w:pPr>
              <w:pStyle w:val="Plattetekst"/>
            </w:pPr>
            <w:r w:rsidRPr="005928D5">
              <w:t>Kaders &amp; impact-map</w:t>
            </w:r>
          </w:p>
        </w:tc>
        <w:tc>
          <w:tcPr>
            <w:tcW w:w="3402" w:type="dxa"/>
          </w:tcPr>
          <w:p w14:paraId="63940607" w14:textId="77777777" w:rsidR="00887837" w:rsidRPr="005928D5" w:rsidRDefault="00887837" w:rsidP="005928D5">
            <w:pPr>
              <w:pStyle w:val="Plattetekst"/>
            </w:pPr>
            <w:r w:rsidRPr="005928D5">
              <w:t>Ketenimpact per rol</w:t>
            </w:r>
          </w:p>
        </w:tc>
        <w:tc>
          <w:tcPr>
            <w:tcW w:w="3402" w:type="dxa"/>
          </w:tcPr>
          <w:p w14:paraId="40B826BD" w14:textId="77777777" w:rsidR="00887837" w:rsidRPr="005928D5" w:rsidRDefault="00887837" w:rsidP="005928D5">
            <w:pPr>
              <w:pStyle w:val="Plattetekst"/>
            </w:pPr>
            <w:r w:rsidRPr="005928D5">
              <w:t>Uitwerken impact per rol + risico’s</w:t>
            </w:r>
          </w:p>
        </w:tc>
      </w:tr>
      <w:tr w:rsidR="00887837" w14:paraId="08228BA9" w14:textId="77777777" w:rsidTr="006A0D8F">
        <w:tc>
          <w:tcPr>
            <w:tcW w:w="1701" w:type="dxa"/>
          </w:tcPr>
          <w:p w14:paraId="35EA3F08" w14:textId="77777777" w:rsidR="00887837" w:rsidRPr="005928D5" w:rsidRDefault="00887837" w:rsidP="005928D5">
            <w:pPr>
              <w:pStyle w:val="Plattetekst"/>
            </w:pPr>
            <w:r w:rsidRPr="005928D5">
              <w:t>0:45–2:45</w:t>
            </w:r>
          </w:p>
        </w:tc>
        <w:tc>
          <w:tcPr>
            <w:tcW w:w="2835" w:type="dxa"/>
          </w:tcPr>
          <w:p w14:paraId="7680F330" w14:textId="77777777" w:rsidR="00887837" w:rsidRPr="005928D5" w:rsidRDefault="00887837" w:rsidP="005928D5">
            <w:pPr>
              <w:pStyle w:val="Plattetekst"/>
            </w:pPr>
            <w:r w:rsidRPr="005928D5">
              <w:t>Carrousel (4 rondes van 30 min)</w:t>
            </w:r>
          </w:p>
        </w:tc>
        <w:tc>
          <w:tcPr>
            <w:tcW w:w="3402" w:type="dxa"/>
          </w:tcPr>
          <w:p w14:paraId="4BFE7E1C" w14:textId="77777777" w:rsidR="00887837" w:rsidRPr="005928D5" w:rsidRDefault="00887837" w:rsidP="005928D5">
            <w:pPr>
              <w:pStyle w:val="Plattetekst"/>
            </w:pPr>
            <w:r w:rsidRPr="005928D5">
              <w:t>Keuzes, proces, borging</w:t>
            </w:r>
          </w:p>
        </w:tc>
        <w:tc>
          <w:tcPr>
            <w:tcW w:w="3402" w:type="dxa"/>
          </w:tcPr>
          <w:p w14:paraId="7D38D3CE" w14:textId="77777777" w:rsidR="00887837" w:rsidRPr="005928D5" w:rsidRDefault="00887837" w:rsidP="005928D5">
            <w:pPr>
              <w:pStyle w:val="Plattetekst"/>
            </w:pPr>
            <w:r w:rsidRPr="005928D5">
              <w:t>Ook RACI-</w:t>
            </w:r>
            <w:proofErr w:type="spellStart"/>
            <w:r w:rsidRPr="005928D5">
              <w:t>lite</w:t>
            </w:r>
            <w:proofErr w:type="spellEnd"/>
            <w:r w:rsidRPr="005928D5">
              <w:t xml:space="preserve"> per kernproces</w:t>
            </w:r>
          </w:p>
        </w:tc>
      </w:tr>
      <w:tr w:rsidR="00887837" w14:paraId="1A82FE40" w14:textId="77777777" w:rsidTr="006A0D8F">
        <w:tc>
          <w:tcPr>
            <w:tcW w:w="1701" w:type="dxa"/>
          </w:tcPr>
          <w:p w14:paraId="3054959B" w14:textId="77777777" w:rsidR="00887837" w:rsidRPr="005928D5" w:rsidRDefault="00887837" w:rsidP="005928D5">
            <w:pPr>
              <w:pStyle w:val="Plattetekst"/>
            </w:pPr>
            <w:r w:rsidRPr="005928D5">
              <w:t>2:45–3:25</w:t>
            </w:r>
          </w:p>
        </w:tc>
        <w:tc>
          <w:tcPr>
            <w:tcW w:w="2835" w:type="dxa"/>
          </w:tcPr>
          <w:p w14:paraId="37FC3287" w14:textId="77777777" w:rsidR="00887837" w:rsidRPr="005928D5" w:rsidRDefault="00887837" w:rsidP="005928D5">
            <w:pPr>
              <w:pStyle w:val="Plattetekst"/>
            </w:pPr>
            <w:r w:rsidRPr="005928D5">
              <w:t>Samenbrengen per school</w:t>
            </w:r>
          </w:p>
        </w:tc>
        <w:tc>
          <w:tcPr>
            <w:tcW w:w="3402" w:type="dxa"/>
          </w:tcPr>
          <w:p w14:paraId="612B2900" w14:textId="77777777" w:rsidR="00887837" w:rsidRPr="005928D5" w:rsidRDefault="00887837" w:rsidP="005928D5">
            <w:pPr>
              <w:pStyle w:val="Plattetekst"/>
            </w:pPr>
            <w:r w:rsidRPr="005928D5">
              <w:t>Implementatieplan</w:t>
            </w:r>
          </w:p>
        </w:tc>
        <w:tc>
          <w:tcPr>
            <w:tcW w:w="3402" w:type="dxa"/>
          </w:tcPr>
          <w:p w14:paraId="4FD0DB89" w14:textId="77777777" w:rsidR="00887837" w:rsidRPr="005928D5" w:rsidRDefault="00887837" w:rsidP="005928D5">
            <w:pPr>
              <w:pStyle w:val="Plattetekst"/>
            </w:pPr>
            <w:proofErr w:type="spellStart"/>
            <w:r w:rsidRPr="005928D5">
              <w:t>Quickscan</w:t>
            </w:r>
            <w:proofErr w:type="spellEnd"/>
            <w:r w:rsidRPr="005928D5">
              <w:t xml:space="preserve"> randvoorwaarden (ICT/capaciteit)</w:t>
            </w:r>
          </w:p>
        </w:tc>
      </w:tr>
      <w:tr w:rsidR="00887837" w14:paraId="3002D666" w14:textId="77777777" w:rsidTr="006A0D8F">
        <w:tc>
          <w:tcPr>
            <w:tcW w:w="1701" w:type="dxa"/>
          </w:tcPr>
          <w:p w14:paraId="2E608ACF" w14:textId="77777777" w:rsidR="00887837" w:rsidRPr="005928D5" w:rsidRDefault="00887837" w:rsidP="005928D5">
            <w:pPr>
              <w:pStyle w:val="Plattetekst"/>
            </w:pPr>
            <w:r w:rsidRPr="005928D5">
              <w:t>3:25–3:55</w:t>
            </w:r>
          </w:p>
        </w:tc>
        <w:tc>
          <w:tcPr>
            <w:tcW w:w="2835" w:type="dxa"/>
          </w:tcPr>
          <w:p w14:paraId="48B9EB75" w14:textId="42F5F84F" w:rsidR="00887837" w:rsidRPr="005928D5" w:rsidRDefault="00887837" w:rsidP="005928D5">
            <w:pPr>
              <w:pStyle w:val="Plattetekst"/>
            </w:pPr>
            <w:r w:rsidRPr="005928D5">
              <w:t xml:space="preserve">Borging &amp; </w:t>
            </w:r>
            <w:proofErr w:type="spellStart"/>
            <w:r w:rsidRPr="005928D5">
              <w:t>governance</w:t>
            </w:r>
            <w:proofErr w:type="spellEnd"/>
          </w:p>
        </w:tc>
        <w:tc>
          <w:tcPr>
            <w:tcW w:w="3402" w:type="dxa"/>
          </w:tcPr>
          <w:p w14:paraId="1F8AD38E" w14:textId="77777777" w:rsidR="00887837" w:rsidRPr="005928D5" w:rsidRDefault="00887837" w:rsidP="005928D5">
            <w:pPr>
              <w:pStyle w:val="Plattetekst"/>
            </w:pPr>
            <w:r w:rsidRPr="005928D5">
              <w:t>Wie controleert wat wanneer?</w:t>
            </w:r>
          </w:p>
        </w:tc>
        <w:tc>
          <w:tcPr>
            <w:tcW w:w="3402" w:type="dxa"/>
          </w:tcPr>
          <w:p w14:paraId="2BE29F37" w14:textId="77777777" w:rsidR="00887837" w:rsidRPr="005928D5" w:rsidRDefault="00887837" w:rsidP="005928D5">
            <w:pPr>
              <w:pStyle w:val="Plattetekst"/>
            </w:pPr>
            <w:r w:rsidRPr="005928D5">
              <w:t xml:space="preserve">Controlekalender + </w:t>
            </w:r>
            <w:proofErr w:type="spellStart"/>
            <w:r w:rsidRPr="005928D5">
              <w:t>escalatiepad</w:t>
            </w:r>
            <w:proofErr w:type="spellEnd"/>
          </w:p>
        </w:tc>
      </w:tr>
      <w:tr w:rsidR="00887837" w14:paraId="45DD55F0" w14:textId="77777777" w:rsidTr="006A0D8F">
        <w:tc>
          <w:tcPr>
            <w:tcW w:w="1701" w:type="dxa"/>
          </w:tcPr>
          <w:p w14:paraId="77E7E397" w14:textId="77777777" w:rsidR="00887837" w:rsidRPr="005928D5" w:rsidRDefault="00887837" w:rsidP="005928D5">
            <w:pPr>
              <w:pStyle w:val="Plattetekst"/>
            </w:pPr>
            <w:r w:rsidRPr="005928D5">
              <w:t>3:55–4:00</w:t>
            </w:r>
          </w:p>
        </w:tc>
        <w:tc>
          <w:tcPr>
            <w:tcW w:w="2835" w:type="dxa"/>
          </w:tcPr>
          <w:p w14:paraId="1612FE36" w14:textId="77777777" w:rsidR="00887837" w:rsidRPr="005928D5" w:rsidRDefault="00887837" w:rsidP="005928D5">
            <w:pPr>
              <w:pStyle w:val="Plattetekst"/>
            </w:pPr>
            <w:r w:rsidRPr="005928D5">
              <w:t>Afsluiter</w:t>
            </w:r>
          </w:p>
        </w:tc>
        <w:tc>
          <w:tcPr>
            <w:tcW w:w="3402" w:type="dxa"/>
          </w:tcPr>
          <w:p w14:paraId="71AF15BC" w14:textId="77777777" w:rsidR="00887837" w:rsidRPr="005928D5" w:rsidRDefault="00887837" w:rsidP="005928D5">
            <w:pPr>
              <w:pStyle w:val="Plattetekst"/>
            </w:pPr>
            <w:r w:rsidRPr="005928D5">
              <w:t>Commitment</w:t>
            </w:r>
          </w:p>
        </w:tc>
        <w:tc>
          <w:tcPr>
            <w:tcW w:w="3402" w:type="dxa"/>
          </w:tcPr>
          <w:p w14:paraId="64E1CF5F" w14:textId="77777777" w:rsidR="00887837" w:rsidRPr="005928D5" w:rsidRDefault="00887837" w:rsidP="005928D5">
            <w:pPr>
              <w:pStyle w:val="Plattetekst"/>
            </w:pPr>
            <w:r w:rsidRPr="005928D5">
              <w:t>Next steps</w:t>
            </w:r>
          </w:p>
        </w:tc>
      </w:tr>
    </w:tbl>
    <w:p w14:paraId="5736BDA4" w14:textId="77777777" w:rsidR="00887837" w:rsidRDefault="00887837" w:rsidP="00887837"/>
    <w:p w14:paraId="6A16142B" w14:textId="5D4F7E0E" w:rsidR="00887837" w:rsidRDefault="00887837" w:rsidP="00887837">
      <w:pPr>
        <w:pStyle w:val="Kop1"/>
      </w:pPr>
      <w:r>
        <w:t>Draaiboek per onderdeel</w:t>
      </w:r>
    </w:p>
    <w:p w14:paraId="069346F1" w14:textId="1B49CC03" w:rsidR="005928D5" w:rsidRPr="005928D5" w:rsidRDefault="00887837" w:rsidP="005928D5">
      <w:pPr>
        <w:pStyle w:val="Kop2"/>
      </w:pPr>
      <w:r>
        <w:t>Opening &amp; succesdefinitie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1343"/>
        <w:gridCol w:w="3473"/>
        <w:gridCol w:w="1894"/>
        <w:gridCol w:w="1928"/>
      </w:tblGrid>
      <w:tr w:rsidR="00887837" w14:paraId="7AA6F443" w14:textId="77777777" w:rsidTr="006A0D8F">
        <w:tc>
          <w:tcPr>
            <w:tcW w:w="1417" w:type="dxa"/>
            <w:shd w:val="clear" w:color="auto" w:fill="F8E9EA"/>
            <w:vAlign w:val="center"/>
          </w:tcPr>
          <w:p w14:paraId="544DBD2A" w14:textId="77777777" w:rsidR="00887837" w:rsidRDefault="00887837" w:rsidP="00DD219C">
            <w:r>
              <w:rPr>
                <w:b/>
              </w:rPr>
              <w:t>Duur</w:t>
            </w:r>
          </w:p>
        </w:tc>
        <w:tc>
          <w:tcPr>
            <w:tcW w:w="3685" w:type="dxa"/>
            <w:shd w:val="clear" w:color="auto" w:fill="F8E9EA"/>
            <w:vAlign w:val="center"/>
          </w:tcPr>
          <w:p w14:paraId="455EDDAF" w14:textId="77777777" w:rsidR="00887837" w:rsidRDefault="00887837" w:rsidP="00DD219C">
            <w:r>
              <w:rPr>
                <w:b/>
              </w:rPr>
              <w:t>Doel</w:t>
            </w:r>
          </w:p>
        </w:tc>
        <w:tc>
          <w:tcPr>
            <w:tcW w:w="1984" w:type="dxa"/>
            <w:shd w:val="clear" w:color="auto" w:fill="F8E9EA"/>
            <w:vAlign w:val="center"/>
          </w:tcPr>
          <w:p w14:paraId="636B4BDA" w14:textId="77777777" w:rsidR="00887837" w:rsidRDefault="00887837" w:rsidP="00DD219C">
            <w:r>
              <w:rPr>
                <w:b/>
              </w:rPr>
              <w:t>Opstelling</w:t>
            </w:r>
          </w:p>
        </w:tc>
        <w:tc>
          <w:tcPr>
            <w:tcW w:w="1984" w:type="dxa"/>
            <w:shd w:val="clear" w:color="auto" w:fill="F8E9EA"/>
            <w:vAlign w:val="center"/>
          </w:tcPr>
          <w:p w14:paraId="2649DCC3" w14:textId="77777777" w:rsidR="00887837" w:rsidRDefault="00887837" w:rsidP="00DD219C">
            <w:r>
              <w:rPr>
                <w:b/>
              </w:rPr>
              <w:t>Output</w:t>
            </w:r>
          </w:p>
        </w:tc>
      </w:tr>
      <w:tr w:rsidR="00887837" w14:paraId="7750CA22" w14:textId="77777777" w:rsidTr="006A0D8F">
        <w:tc>
          <w:tcPr>
            <w:tcW w:w="1417" w:type="dxa"/>
          </w:tcPr>
          <w:p w14:paraId="71F59CDB" w14:textId="77777777" w:rsidR="00887837" w:rsidRPr="005928D5" w:rsidRDefault="00887837" w:rsidP="005928D5">
            <w:pPr>
              <w:pStyle w:val="Plattetekst"/>
            </w:pPr>
            <w:r w:rsidRPr="005928D5">
              <w:t>10–15 min</w:t>
            </w:r>
          </w:p>
        </w:tc>
        <w:tc>
          <w:tcPr>
            <w:tcW w:w="3685" w:type="dxa"/>
          </w:tcPr>
          <w:p w14:paraId="768F7AC3" w14:textId="77777777" w:rsidR="00887837" w:rsidRPr="005928D5" w:rsidRDefault="00887837" w:rsidP="005928D5">
            <w:pPr>
              <w:pStyle w:val="Plattetekst"/>
            </w:pPr>
            <w:r w:rsidRPr="005928D5">
              <w:t>Een gedeelde definitie van succes en werkafspraken voor de sessie.</w:t>
            </w:r>
          </w:p>
        </w:tc>
        <w:tc>
          <w:tcPr>
            <w:tcW w:w="1984" w:type="dxa"/>
          </w:tcPr>
          <w:p w14:paraId="796578C2" w14:textId="77777777" w:rsidR="00887837" w:rsidRPr="005928D5" w:rsidRDefault="00887837" w:rsidP="005928D5">
            <w:pPr>
              <w:pStyle w:val="Plattetekst"/>
            </w:pPr>
            <w:r w:rsidRPr="005928D5">
              <w:t>Plenair, kring of U-opstelling.</w:t>
            </w:r>
          </w:p>
        </w:tc>
        <w:tc>
          <w:tcPr>
            <w:tcW w:w="1984" w:type="dxa"/>
          </w:tcPr>
          <w:p w14:paraId="44D6964C" w14:textId="77777777" w:rsidR="00887837" w:rsidRPr="005928D5" w:rsidRDefault="00887837" w:rsidP="005928D5">
            <w:pPr>
              <w:pStyle w:val="Plattetekst"/>
            </w:pPr>
            <w:r w:rsidRPr="005928D5">
              <w:t>Flip-over met succeszinnen + ketenoverzicht.</w:t>
            </w:r>
          </w:p>
        </w:tc>
      </w:tr>
    </w:tbl>
    <w:p w14:paraId="66EF58A6" w14:textId="77777777" w:rsidR="005928D5" w:rsidRDefault="005928D5" w:rsidP="00887837">
      <w:pPr>
        <w:rPr>
          <w:b/>
        </w:rPr>
      </w:pPr>
    </w:p>
    <w:p w14:paraId="2651B3BD" w14:textId="1E491B85" w:rsidR="00887837" w:rsidRDefault="00887837" w:rsidP="00887837">
      <w:r>
        <w:rPr>
          <w:b/>
        </w:rPr>
        <w:t>Stappen (trainer</w:t>
      </w:r>
      <w:r w:rsidR="00AF19E9">
        <w:rPr>
          <w:b/>
        </w:rPr>
        <w:t>s</w:t>
      </w:r>
      <w:r>
        <w:rPr>
          <w:b/>
        </w:rPr>
        <w:t>instructie):</w:t>
      </w:r>
    </w:p>
    <w:p w14:paraId="276924AA" w14:textId="77777777" w:rsidR="00887837" w:rsidRPr="005928D5" w:rsidRDefault="00887837" w:rsidP="005928D5">
      <w:pPr>
        <w:pStyle w:val="Opsommingnummer1eniveauSURF"/>
      </w:pPr>
      <w:r w:rsidRPr="005928D5">
        <w:t>Welkom, doel en opbrengsten in 1 minuut.</w:t>
      </w:r>
    </w:p>
    <w:p w14:paraId="07B060C8" w14:textId="77777777" w:rsidR="00887837" w:rsidRPr="005928D5" w:rsidRDefault="00887837" w:rsidP="005928D5">
      <w:pPr>
        <w:pStyle w:val="Opsommingnummer1eniveauSURF"/>
      </w:pPr>
      <w:r w:rsidRPr="005928D5">
        <w:t>Laat iedereen één zin afmaken: 'Deze workshop is geslaagd als…'.</w:t>
      </w:r>
    </w:p>
    <w:p w14:paraId="147D9607" w14:textId="77777777" w:rsidR="00887837" w:rsidRPr="005928D5" w:rsidRDefault="00887837" w:rsidP="005928D5">
      <w:pPr>
        <w:pStyle w:val="Opsommingnummer1eniveauSURF"/>
      </w:pPr>
      <w:r w:rsidRPr="005928D5">
        <w:t>Leg spelregels vast: besluiten zijn expliciet, discussie is kort, we parkeren details.</w:t>
      </w:r>
    </w:p>
    <w:p w14:paraId="30F134F4" w14:textId="77777777" w:rsidR="00887837" w:rsidRPr="005928D5" w:rsidRDefault="00887837" w:rsidP="005928D5">
      <w:pPr>
        <w:pStyle w:val="Opsommingnummer1eniveauSURF"/>
      </w:pPr>
      <w:r w:rsidRPr="005928D5">
        <w:t xml:space="preserve">Introduceer ‘keten-denken’: plannen </w:t>
      </w:r>
      <w:r w:rsidRPr="005928D5">
        <w:rPr>
          <w:rFonts w:ascii="Times New Roman" w:hAnsi="Times New Roman" w:cs="Times New Roman"/>
        </w:rPr>
        <w:t>→</w:t>
      </w:r>
      <w:r w:rsidRPr="005928D5">
        <w:t xml:space="preserve"> aanmelden/matchen </w:t>
      </w:r>
      <w:r w:rsidRPr="005928D5">
        <w:rPr>
          <w:rFonts w:ascii="Times New Roman" w:hAnsi="Times New Roman" w:cs="Times New Roman"/>
        </w:rPr>
        <w:t>→</w:t>
      </w:r>
      <w:r w:rsidRPr="005928D5">
        <w:t xml:space="preserve"> informeren </w:t>
      </w:r>
      <w:r w:rsidRPr="005928D5">
        <w:rPr>
          <w:rFonts w:ascii="Times New Roman" w:hAnsi="Times New Roman" w:cs="Times New Roman"/>
        </w:rPr>
        <w:t>→</w:t>
      </w:r>
      <w:r w:rsidRPr="005928D5">
        <w:t xml:space="preserve"> afnemen </w:t>
      </w:r>
      <w:r w:rsidRPr="005928D5">
        <w:rPr>
          <w:rFonts w:ascii="Times New Roman" w:hAnsi="Times New Roman" w:cs="Times New Roman"/>
        </w:rPr>
        <w:t>→</w:t>
      </w:r>
      <w:r w:rsidRPr="005928D5">
        <w:t xml:space="preserve"> beoordelen </w:t>
      </w:r>
      <w:r w:rsidRPr="005928D5">
        <w:rPr>
          <w:rFonts w:ascii="Times New Roman" w:hAnsi="Times New Roman" w:cs="Times New Roman"/>
        </w:rPr>
        <w:t>→</w:t>
      </w:r>
      <w:r w:rsidRPr="005928D5">
        <w:t xml:space="preserve"> vaststellen </w:t>
      </w:r>
      <w:r w:rsidRPr="005928D5">
        <w:rPr>
          <w:rFonts w:ascii="Times New Roman" w:hAnsi="Times New Roman" w:cs="Times New Roman"/>
        </w:rPr>
        <w:t>→</w:t>
      </w:r>
      <w:r w:rsidRPr="005928D5">
        <w:t xml:space="preserve"> zittingsverslag </w:t>
      </w:r>
      <w:r w:rsidRPr="005928D5">
        <w:rPr>
          <w:rFonts w:ascii="Times New Roman" w:hAnsi="Times New Roman" w:cs="Times New Roman"/>
        </w:rPr>
        <w:t>→</w:t>
      </w:r>
      <w:r w:rsidRPr="005928D5">
        <w:t xml:space="preserve"> archiveren.</w:t>
      </w:r>
    </w:p>
    <w:p w14:paraId="30894723" w14:textId="77777777" w:rsidR="00887837" w:rsidRDefault="00887837" w:rsidP="00887837">
      <w:r>
        <w:rPr>
          <w:b/>
        </w:rPr>
        <w:t>Trainer-tips:</w:t>
      </w:r>
    </w:p>
    <w:p w14:paraId="1D7AE308" w14:textId="77777777" w:rsidR="00887837" w:rsidRPr="005928D5" w:rsidRDefault="00887837" w:rsidP="005928D5">
      <w:pPr>
        <w:pStyle w:val="Opsommingteken1eniveauSURF"/>
      </w:pPr>
      <w:r w:rsidRPr="005928D5">
        <w:t>Schrijf succeszinnen zichtbaar op flip-over; verwijs er later naar bij keuzes.</w:t>
      </w:r>
    </w:p>
    <w:p w14:paraId="0E64712B" w14:textId="77777777" w:rsidR="00887837" w:rsidRPr="005928D5" w:rsidRDefault="00887837" w:rsidP="005928D5">
      <w:pPr>
        <w:pStyle w:val="Opsommingteken1eniveauSURF"/>
      </w:pPr>
      <w:r w:rsidRPr="005928D5">
        <w:t>Parkeer technische discussies: ‘goed punt, komt bij tafel ICT/FB of in vervolg’.</w:t>
      </w:r>
    </w:p>
    <w:p w14:paraId="3E562822" w14:textId="77777777" w:rsidR="00887837" w:rsidRDefault="00887837" w:rsidP="00887837">
      <w:r>
        <w:rPr>
          <w:b/>
        </w:rPr>
        <w:t>Materialen:</w:t>
      </w:r>
    </w:p>
    <w:p w14:paraId="0A4E6BF5" w14:textId="77777777" w:rsidR="00887837" w:rsidRPr="005928D5" w:rsidRDefault="00887837" w:rsidP="005928D5">
      <w:pPr>
        <w:pStyle w:val="Opsommingteken1eniveauSURF"/>
      </w:pPr>
      <w:r w:rsidRPr="005928D5">
        <w:t>Flip-over</w:t>
      </w:r>
    </w:p>
    <w:p w14:paraId="7D90540B" w14:textId="77777777" w:rsidR="00887837" w:rsidRPr="005928D5" w:rsidRDefault="00887837" w:rsidP="005928D5">
      <w:pPr>
        <w:pStyle w:val="Opsommingteken1eniveauSURF"/>
      </w:pPr>
      <w:r w:rsidRPr="005928D5">
        <w:t>Stiften</w:t>
      </w:r>
    </w:p>
    <w:p w14:paraId="24F5131F" w14:textId="77777777" w:rsidR="00887837" w:rsidRPr="005928D5" w:rsidRDefault="00887837" w:rsidP="005928D5">
      <w:pPr>
        <w:pStyle w:val="Opsommingteken1eniveauSURF"/>
      </w:pPr>
      <w:r w:rsidRPr="005928D5">
        <w:t>Post-its</w:t>
      </w:r>
    </w:p>
    <w:p w14:paraId="68EB601B" w14:textId="77777777" w:rsidR="00887837" w:rsidRDefault="00887837" w:rsidP="00887837"/>
    <w:p w14:paraId="28D2CF77" w14:textId="622F9F1A" w:rsidR="00887837" w:rsidRDefault="00887837" w:rsidP="005928D5">
      <w:pPr>
        <w:pStyle w:val="Kop2"/>
      </w:pPr>
      <w:r>
        <w:lastRenderedPageBreak/>
        <w:t>Kaders &amp; impact-map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1349"/>
        <w:gridCol w:w="3459"/>
        <w:gridCol w:w="1914"/>
        <w:gridCol w:w="1916"/>
      </w:tblGrid>
      <w:tr w:rsidR="00887837" w14:paraId="7ACB146D" w14:textId="77777777" w:rsidTr="006A0D8F">
        <w:tc>
          <w:tcPr>
            <w:tcW w:w="1417" w:type="dxa"/>
            <w:shd w:val="clear" w:color="auto" w:fill="F8E9EA"/>
            <w:vAlign w:val="center"/>
          </w:tcPr>
          <w:p w14:paraId="3A6DD209" w14:textId="77777777" w:rsidR="00887837" w:rsidRDefault="00887837" w:rsidP="00DD219C">
            <w:r>
              <w:rPr>
                <w:b/>
              </w:rPr>
              <w:t>Duur</w:t>
            </w:r>
          </w:p>
        </w:tc>
        <w:tc>
          <w:tcPr>
            <w:tcW w:w="3685" w:type="dxa"/>
            <w:shd w:val="clear" w:color="auto" w:fill="F8E9EA"/>
            <w:vAlign w:val="center"/>
          </w:tcPr>
          <w:p w14:paraId="221F79E4" w14:textId="77777777" w:rsidR="00887837" w:rsidRDefault="00887837" w:rsidP="00DD219C">
            <w:r>
              <w:rPr>
                <w:b/>
              </w:rPr>
              <w:t>Doel</w:t>
            </w:r>
          </w:p>
        </w:tc>
        <w:tc>
          <w:tcPr>
            <w:tcW w:w="1984" w:type="dxa"/>
            <w:shd w:val="clear" w:color="auto" w:fill="F8E9EA"/>
            <w:vAlign w:val="center"/>
          </w:tcPr>
          <w:p w14:paraId="2C93D268" w14:textId="77777777" w:rsidR="00887837" w:rsidRDefault="00887837" w:rsidP="00DD219C">
            <w:r>
              <w:rPr>
                <w:b/>
              </w:rPr>
              <w:t>Opstelling</w:t>
            </w:r>
          </w:p>
        </w:tc>
        <w:tc>
          <w:tcPr>
            <w:tcW w:w="1984" w:type="dxa"/>
            <w:shd w:val="clear" w:color="auto" w:fill="F8E9EA"/>
            <w:vAlign w:val="center"/>
          </w:tcPr>
          <w:p w14:paraId="3DFBAA8F" w14:textId="77777777" w:rsidR="00887837" w:rsidRDefault="00887837" w:rsidP="00DD219C">
            <w:r>
              <w:rPr>
                <w:b/>
              </w:rPr>
              <w:t>Output</w:t>
            </w:r>
          </w:p>
        </w:tc>
      </w:tr>
      <w:tr w:rsidR="00887837" w14:paraId="408979BA" w14:textId="77777777" w:rsidTr="006A0D8F">
        <w:tc>
          <w:tcPr>
            <w:tcW w:w="1417" w:type="dxa"/>
          </w:tcPr>
          <w:p w14:paraId="5BDB89B0" w14:textId="77777777" w:rsidR="00887837" w:rsidRPr="005928D5" w:rsidRDefault="00887837" w:rsidP="005928D5">
            <w:pPr>
              <w:pStyle w:val="Plattetekst"/>
            </w:pPr>
            <w:r w:rsidRPr="005928D5">
              <w:t>20–30 min</w:t>
            </w:r>
          </w:p>
        </w:tc>
        <w:tc>
          <w:tcPr>
            <w:tcW w:w="3685" w:type="dxa"/>
          </w:tcPr>
          <w:p w14:paraId="103E1AF4" w14:textId="77777777" w:rsidR="00887837" w:rsidRPr="005928D5" w:rsidRDefault="00887837" w:rsidP="005928D5">
            <w:pPr>
              <w:pStyle w:val="Plattetekst"/>
            </w:pPr>
            <w:r w:rsidRPr="005928D5">
              <w:t>Waarom OKE en de impact op rollen zichtbaar maken.</w:t>
            </w:r>
          </w:p>
        </w:tc>
        <w:tc>
          <w:tcPr>
            <w:tcW w:w="1984" w:type="dxa"/>
          </w:tcPr>
          <w:p w14:paraId="399CB957" w14:textId="77777777" w:rsidR="00887837" w:rsidRPr="005928D5" w:rsidRDefault="00887837" w:rsidP="005928D5">
            <w:pPr>
              <w:pStyle w:val="Plattetekst"/>
            </w:pPr>
            <w:r w:rsidRPr="005928D5">
              <w:t>Plenair start, daarna in duo’s/trio’s per schoolteam.</w:t>
            </w:r>
          </w:p>
        </w:tc>
        <w:tc>
          <w:tcPr>
            <w:tcW w:w="1984" w:type="dxa"/>
          </w:tcPr>
          <w:p w14:paraId="4C7F0902" w14:textId="77777777" w:rsidR="00887837" w:rsidRPr="005928D5" w:rsidRDefault="00887837" w:rsidP="005928D5">
            <w:pPr>
              <w:pStyle w:val="Plattetekst"/>
            </w:pPr>
            <w:r w:rsidRPr="005928D5">
              <w:t>Ingevulde Impact-map per school/team (foto of ingeleverd).</w:t>
            </w:r>
          </w:p>
        </w:tc>
      </w:tr>
    </w:tbl>
    <w:p w14:paraId="750FB2E7" w14:textId="77777777" w:rsidR="00887837" w:rsidRDefault="00887837" w:rsidP="00887837"/>
    <w:p w14:paraId="764F3C0E" w14:textId="59409962" w:rsidR="00887837" w:rsidRDefault="00887837" w:rsidP="00887837">
      <w:r>
        <w:rPr>
          <w:b/>
        </w:rPr>
        <w:t>Stappen (trainer</w:t>
      </w:r>
      <w:r w:rsidR="00AF19E9">
        <w:rPr>
          <w:b/>
        </w:rPr>
        <w:t>s</w:t>
      </w:r>
      <w:r>
        <w:rPr>
          <w:b/>
        </w:rPr>
        <w:t>instructie):</w:t>
      </w:r>
    </w:p>
    <w:p w14:paraId="58BFD3C1" w14:textId="77777777" w:rsidR="00887837" w:rsidRPr="005928D5" w:rsidRDefault="00887837" w:rsidP="005928D5">
      <w:pPr>
        <w:pStyle w:val="Opsommingnummer1eniveauSURF"/>
      </w:pPr>
      <w:r w:rsidRPr="005928D5">
        <w:t xml:space="preserve">Geef een korte framing: OKE is </w:t>
      </w:r>
      <w:proofErr w:type="spellStart"/>
      <w:r w:rsidRPr="005928D5">
        <w:t>ketenbreed</w:t>
      </w:r>
      <w:proofErr w:type="spellEnd"/>
      <w:r w:rsidRPr="005928D5">
        <w:t>; automatiseren waar mogelijk, controleren waar nodig.</w:t>
      </w:r>
    </w:p>
    <w:p w14:paraId="522B77E4" w14:textId="77777777" w:rsidR="00887837" w:rsidRPr="005928D5" w:rsidRDefault="00887837" w:rsidP="005928D5">
      <w:pPr>
        <w:pStyle w:val="Opsommingnummer1eniveauSURF"/>
      </w:pPr>
      <w:r w:rsidRPr="005928D5">
        <w:t>Deel het Impact-map template uit (Bijlage A).</w:t>
      </w:r>
    </w:p>
    <w:p w14:paraId="68A34B6E" w14:textId="77777777" w:rsidR="00887837" w:rsidRPr="005928D5" w:rsidRDefault="00887837" w:rsidP="005928D5">
      <w:pPr>
        <w:pStyle w:val="Opsommingnummer1eniveauSURF"/>
      </w:pPr>
      <w:r w:rsidRPr="005928D5">
        <w:t>Laat teams per rol noteren: (a) wat verandert, (b) waar zit risico/druk, (c) wat moeten we regelen.</w:t>
      </w:r>
    </w:p>
    <w:p w14:paraId="5B91A07D" w14:textId="77777777" w:rsidR="00887837" w:rsidRPr="005928D5" w:rsidRDefault="00887837" w:rsidP="005928D5">
      <w:pPr>
        <w:pStyle w:val="Opsommingnummer1eniveauSURF"/>
      </w:pPr>
      <w:r w:rsidRPr="005928D5">
        <w:t>Bespreek plenair: vraag 2 teams om 1 opvallend inzicht te delen.</w:t>
      </w:r>
    </w:p>
    <w:p w14:paraId="7CC6B9F7" w14:textId="77777777" w:rsidR="00887837" w:rsidRDefault="00887837" w:rsidP="00887837">
      <w:r>
        <w:rPr>
          <w:b/>
        </w:rPr>
        <w:t>Trainer-tips:</w:t>
      </w:r>
    </w:p>
    <w:p w14:paraId="6ED941C6" w14:textId="77777777" w:rsidR="00887837" w:rsidRPr="005928D5" w:rsidRDefault="00887837" w:rsidP="005928D5">
      <w:pPr>
        <w:pStyle w:val="Opsommingteken1eniveauSURF"/>
      </w:pPr>
      <w:r w:rsidRPr="005928D5">
        <w:t>Stuur op concreet gedrag: ‘Wat moet iemand morgen anders doen?’</w:t>
      </w:r>
    </w:p>
    <w:p w14:paraId="1FBD2B50" w14:textId="77777777" w:rsidR="00887837" w:rsidRPr="005928D5" w:rsidRDefault="00887837" w:rsidP="005928D5">
      <w:pPr>
        <w:pStyle w:val="Opsommingteken1eniveauSURF"/>
      </w:pPr>
      <w:r w:rsidRPr="005928D5">
        <w:t>Laat teams 1 ‘top-impact’ omcirkelen: dit helpt later bij prioritering.</w:t>
      </w:r>
    </w:p>
    <w:p w14:paraId="37336292" w14:textId="77777777" w:rsidR="00887837" w:rsidRDefault="00887837" w:rsidP="00887837">
      <w:r>
        <w:rPr>
          <w:b/>
        </w:rPr>
        <w:t>Materialen:</w:t>
      </w:r>
    </w:p>
    <w:p w14:paraId="495951F5" w14:textId="77777777" w:rsidR="00887837" w:rsidRPr="006A0D8F" w:rsidRDefault="00887837" w:rsidP="005928D5">
      <w:pPr>
        <w:pStyle w:val="Opsommingteken1eniveauSURF"/>
        <w:rPr>
          <w:lang w:val="en-US"/>
        </w:rPr>
      </w:pPr>
      <w:r w:rsidRPr="006A0D8F">
        <w:rPr>
          <w:lang w:val="en-US"/>
        </w:rPr>
        <w:t>Bijlage A – Impact-map (A3)</w:t>
      </w:r>
    </w:p>
    <w:p w14:paraId="02A9F275" w14:textId="77777777" w:rsidR="00887837" w:rsidRPr="005928D5" w:rsidRDefault="00887837" w:rsidP="005928D5">
      <w:pPr>
        <w:pStyle w:val="Opsommingteken1eniveauSURF"/>
      </w:pPr>
      <w:r w:rsidRPr="005928D5">
        <w:t>Post-its</w:t>
      </w:r>
    </w:p>
    <w:p w14:paraId="4CC72CCC" w14:textId="77777777" w:rsidR="00887837" w:rsidRPr="005928D5" w:rsidRDefault="00887837" w:rsidP="005928D5">
      <w:pPr>
        <w:pStyle w:val="Opsommingteken1eniveauSURF"/>
      </w:pPr>
      <w:r w:rsidRPr="005928D5">
        <w:t>Stiften</w:t>
      </w:r>
    </w:p>
    <w:p w14:paraId="100E7418" w14:textId="77777777" w:rsidR="00887837" w:rsidRDefault="00887837" w:rsidP="00887837"/>
    <w:p w14:paraId="15886901" w14:textId="5782B6D7" w:rsidR="00887837" w:rsidRDefault="00887837" w:rsidP="005928D5">
      <w:pPr>
        <w:pStyle w:val="Kop2"/>
      </w:pPr>
      <w:r>
        <w:t>Carrousel – beleidskeuzes per onderwerp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385"/>
        <w:gridCol w:w="3455"/>
        <w:gridCol w:w="1920"/>
        <w:gridCol w:w="1878"/>
      </w:tblGrid>
      <w:tr w:rsidR="00887837" w14:paraId="4CB3745A" w14:textId="77777777" w:rsidTr="005D6333">
        <w:tc>
          <w:tcPr>
            <w:tcW w:w="1417" w:type="dxa"/>
            <w:shd w:val="clear" w:color="auto" w:fill="F8E9EA"/>
            <w:vAlign w:val="center"/>
          </w:tcPr>
          <w:p w14:paraId="2D310C41" w14:textId="77777777" w:rsidR="00887837" w:rsidRDefault="00887837" w:rsidP="00DD219C">
            <w:r>
              <w:rPr>
                <w:b/>
              </w:rPr>
              <w:t>Duur</w:t>
            </w:r>
          </w:p>
        </w:tc>
        <w:tc>
          <w:tcPr>
            <w:tcW w:w="3685" w:type="dxa"/>
            <w:shd w:val="clear" w:color="auto" w:fill="F8E9EA"/>
            <w:vAlign w:val="center"/>
          </w:tcPr>
          <w:p w14:paraId="4DAFD8A1" w14:textId="77777777" w:rsidR="00887837" w:rsidRDefault="00887837" w:rsidP="00DD219C">
            <w:r>
              <w:rPr>
                <w:b/>
              </w:rPr>
              <w:t>Doel</w:t>
            </w:r>
          </w:p>
        </w:tc>
        <w:tc>
          <w:tcPr>
            <w:tcW w:w="1984" w:type="dxa"/>
            <w:shd w:val="clear" w:color="auto" w:fill="F8E9EA"/>
            <w:vAlign w:val="center"/>
          </w:tcPr>
          <w:p w14:paraId="6E16691C" w14:textId="77777777" w:rsidR="00887837" w:rsidRDefault="00887837" w:rsidP="00DD219C">
            <w:r>
              <w:rPr>
                <w:b/>
              </w:rPr>
              <w:t>Opstelling</w:t>
            </w:r>
          </w:p>
        </w:tc>
        <w:tc>
          <w:tcPr>
            <w:tcW w:w="1984" w:type="dxa"/>
            <w:shd w:val="clear" w:color="auto" w:fill="F8E9EA"/>
            <w:vAlign w:val="center"/>
          </w:tcPr>
          <w:p w14:paraId="6CCB4218" w14:textId="77777777" w:rsidR="00887837" w:rsidRDefault="00887837" w:rsidP="00DD219C">
            <w:r>
              <w:rPr>
                <w:b/>
              </w:rPr>
              <w:t>Output</w:t>
            </w:r>
          </w:p>
        </w:tc>
      </w:tr>
      <w:tr w:rsidR="00887837" w14:paraId="2B8E7F08" w14:textId="77777777" w:rsidTr="00DD219C">
        <w:tc>
          <w:tcPr>
            <w:tcW w:w="1417" w:type="dxa"/>
          </w:tcPr>
          <w:p w14:paraId="1B836E40" w14:textId="77777777" w:rsidR="00887837" w:rsidRPr="005D6333" w:rsidRDefault="00887837" w:rsidP="005D6333">
            <w:pPr>
              <w:pStyle w:val="Plattetekst"/>
            </w:pPr>
            <w:r w:rsidRPr="005D6333">
              <w:t>80–120 min (afhankelijk van programma)</w:t>
            </w:r>
          </w:p>
        </w:tc>
        <w:tc>
          <w:tcPr>
            <w:tcW w:w="3685" w:type="dxa"/>
          </w:tcPr>
          <w:p w14:paraId="1C2940A7" w14:textId="77777777" w:rsidR="00887837" w:rsidRPr="005D6333" w:rsidRDefault="00887837" w:rsidP="005D6333">
            <w:pPr>
              <w:pStyle w:val="Plattetekst"/>
            </w:pPr>
            <w:r w:rsidRPr="005D6333">
              <w:t>Per onderwerp expliciete beleidskeuzes maken plus minimale proces- en borgingsafspraken.</w:t>
            </w:r>
          </w:p>
        </w:tc>
        <w:tc>
          <w:tcPr>
            <w:tcW w:w="1984" w:type="dxa"/>
          </w:tcPr>
          <w:p w14:paraId="75A2115E" w14:textId="77777777" w:rsidR="00887837" w:rsidRPr="005D6333" w:rsidRDefault="00887837" w:rsidP="005D6333">
            <w:pPr>
              <w:pStyle w:val="Plattetekst"/>
            </w:pPr>
            <w:r w:rsidRPr="005D6333">
              <w:t>4 tafels (A–D) of 2 tafels (met samengevoegde onderwerpen).</w:t>
            </w:r>
          </w:p>
        </w:tc>
        <w:tc>
          <w:tcPr>
            <w:tcW w:w="1984" w:type="dxa"/>
          </w:tcPr>
          <w:p w14:paraId="65814705" w14:textId="77777777" w:rsidR="00887837" w:rsidRPr="005D6333" w:rsidRDefault="00887837" w:rsidP="005D6333">
            <w:pPr>
              <w:pStyle w:val="Plattetekst"/>
            </w:pPr>
            <w:r w:rsidRPr="005D6333">
              <w:t>Besluitlog per onderwerp + lijst met open punten.</w:t>
            </w:r>
          </w:p>
        </w:tc>
      </w:tr>
    </w:tbl>
    <w:p w14:paraId="14AC252F" w14:textId="77777777" w:rsidR="00887837" w:rsidRDefault="00887837" w:rsidP="00887837"/>
    <w:p w14:paraId="2B1B364C" w14:textId="3B843060" w:rsidR="00887837" w:rsidRPr="005928D5" w:rsidRDefault="00887837" w:rsidP="005928D5">
      <w:r w:rsidRPr="005928D5">
        <w:t>Stappen (trainer</w:t>
      </w:r>
      <w:r w:rsidR="00AF19E9">
        <w:t>s</w:t>
      </w:r>
      <w:r w:rsidRPr="005928D5">
        <w:t>instructie):</w:t>
      </w:r>
    </w:p>
    <w:p w14:paraId="4DFEBA41" w14:textId="77777777" w:rsidR="00887837" w:rsidRPr="005928D5" w:rsidRDefault="00887837" w:rsidP="005928D5">
      <w:pPr>
        <w:pStyle w:val="Opsommingnummer1eniveauSURF"/>
      </w:pPr>
      <w:r w:rsidRPr="005928D5">
        <w:t>Leg uit: iedere tafel werkt dezelfde structuur af (Bijlage B Besluitlog).</w:t>
      </w:r>
    </w:p>
    <w:p w14:paraId="403C35BE" w14:textId="77777777" w:rsidR="00887837" w:rsidRPr="005928D5" w:rsidRDefault="00887837" w:rsidP="005928D5">
      <w:pPr>
        <w:pStyle w:val="Opsommingnummer1eniveauSURF"/>
      </w:pPr>
      <w:r w:rsidRPr="005928D5">
        <w:t>Verdeel deelnemers over tafels; kies per tafel een ‘</w:t>
      </w:r>
      <w:proofErr w:type="spellStart"/>
      <w:r w:rsidRPr="005928D5">
        <w:t>scribe</w:t>
      </w:r>
      <w:proofErr w:type="spellEnd"/>
      <w:r w:rsidRPr="005928D5">
        <w:t>’ die invult.</w:t>
      </w:r>
    </w:p>
    <w:p w14:paraId="60E6839A" w14:textId="77777777" w:rsidR="00887837" w:rsidRPr="005928D5" w:rsidRDefault="00887837" w:rsidP="005928D5">
      <w:pPr>
        <w:pStyle w:val="Opsommingnummer1eniveauSURF"/>
      </w:pPr>
      <w:r w:rsidRPr="005928D5">
        <w:t>Per ronde: 1) kies beleid, 2) leg procesafspraken vast, 3) bepaal borging, 4) noteer open punten.</w:t>
      </w:r>
    </w:p>
    <w:p w14:paraId="06539306" w14:textId="77777777" w:rsidR="00887837" w:rsidRPr="005928D5" w:rsidRDefault="00887837" w:rsidP="005928D5">
      <w:pPr>
        <w:pStyle w:val="Opsommingnummer1eniveauSURF"/>
      </w:pPr>
      <w:r w:rsidRPr="005928D5">
        <w:t xml:space="preserve">Na elke ronde schuift iedereen door, behalve de </w:t>
      </w:r>
      <w:proofErr w:type="spellStart"/>
      <w:r w:rsidRPr="005928D5">
        <w:t>scribe</w:t>
      </w:r>
      <w:proofErr w:type="spellEnd"/>
      <w:r w:rsidRPr="005928D5">
        <w:t xml:space="preserve"> (of maak foto + neem vel mee).</w:t>
      </w:r>
    </w:p>
    <w:p w14:paraId="4F3C0C1E" w14:textId="77777777" w:rsidR="00887837" w:rsidRDefault="00887837" w:rsidP="005928D5">
      <w:pPr>
        <w:pStyle w:val="Opsommingnummer1eniveauSURF"/>
      </w:pPr>
      <w:r w:rsidRPr="005928D5">
        <w:t>Sluit carrousel af met 5 minuten plenair: wat zijn de 3 belangrijkste keuzes die nu al duidelijk zijn?</w:t>
      </w:r>
    </w:p>
    <w:p w14:paraId="63572920" w14:textId="77777777" w:rsidR="005928D5" w:rsidRPr="005928D5" w:rsidRDefault="005928D5" w:rsidP="005928D5">
      <w:pPr>
        <w:pStyle w:val="Opsommingnummer1eniveauSURF"/>
        <w:ind w:firstLine="0"/>
      </w:pPr>
    </w:p>
    <w:p w14:paraId="4DA9CAEA" w14:textId="77777777" w:rsidR="00887837" w:rsidRDefault="00887837" w:rsidP="005928D5">
      <w:r>
        <w:t>Trainer-tips:</w:t>
      </w:r>
    </w:p>
    <w:p w14:paraId="05DA620E" w14:textId="77777777" w:rsidR="00887837" w:rsidRPr="005928D5" w:rsidRDefault="00887837" w:rsidP="005928D5">
      <w:pPr>
        <w:pStyle w:val="Opsommingteken1eniveauSURF"/>
      </w:pPr>
      <w:proofErr w:type="spellStart"/>
      <w:r w:rsidRPr="005928D5">
        <w:t>Timebox</w:t>
      </w:r>
      <w:proofErr w:type="spellEnd"/>
      <w:r w:rsidRPr="005928D5">
        <w:t xml:space="preserve"> streng: 5 min keuzevragen, 10 min afspraken, 5 min borging.</w:t>
      </w:r>
    </w:p>
    <w:p w14:paraId="25F06DE8" w14:textId="77777777" w:rsidR="00887837" w:rsidRPr="005928D5" w:rsidRDefault="00887837" w:rsidP="005928D5">
      <w:pPr>
        <w:pStyle w:val="Opsommingteken1eniveauSURF"/>
      </w:pPr>
      <w:r w:rsidRPr="005928D5">
        <w:t>Vraag steeds: ‘Wie is eigenaar?’ en ‘Welke controle voorkomt dit risico?’</w:t>
      </w:r>
    </w:p>
    <w:p w14:paraId="13B52750" w14:textId="77777777" w:rsidR="00887837" w:rsidRDefault="00887837" w:rsidP="005928D5">
      <w:pPr>
        <w:pStyle w:val="Opsommingteken1eniveauSURF"/>
      </w:pPr>
      <w:r w:rsidRPr="005928D5">
        <w:lastRenderedPageBreak/>
        <w:t>Gebruik ‘minimaal werkbaar’: liever 1 duidelijke afspraak dan 5 vage.</w:t>
      </w:r>
    </w:p>
    <w:p w14:paraId="7EC82841" w14:textId="77777777" w:rsidR="005928D5" w:rsidRPr="005928D5" w:rsidRDefault="005928D5" w:rsidP="005928D5">
      <w:pPr>
        <w:pStyle w:val="Opsommingteken1eniveauSURF"/>
        <w:numPr>
          <w:ilvl w:val="0"/>
          <w:numId w:val="0"/>
        </w:numPr>
        <w:ind w:left="340"/>
      </w:pPr>
    </w:p>
    <w:p w14:paraId="27B1ED39" w14:textId="77777777" w:rsidR="00887837" w:rsidRDefault="00887837" w:rsidP="00887837">
      <w:r>
        <w:rPr>
          <w:b/>
        </w:rPr>
        <w:t>Materialen:</w:t>
      </w:r>
    </w:p>
    <w:p w14:paraId="6FE67048" w14:textId="77777777" w:rsidR="00887837" w:rsidRPr="005928D5" w:rsidRDefault="00887837" w:rsidP="005928D5">
      <w:pPr>
        <w:pStyle w:val="Opsommingteken1eniveauSURF"/>
      </w:pPr>
      <w:r w:rsidRPr="005928D5">
        <w:t>Bijlage B – Besluitlog (per onderwerp)</w:t>
      </w:r>
    </w:p>
    <w:p w14:paraId="766E6C6B" w14:textId="77777777" w:rsidR="00887837" w:rsidRPr="005928D5" w:rsidRDefault="00887837" w:rsidP="005928D5">
      <w:pPr>
        <w:pStyle w:val="Opsommingteken1eniveauSURF"/>
      </w:pPr>
      <w:r w:rsidRPr="005928D5">
        <w:t>Bijlage C – RACI-</w:t>
      </w:r>
      <w:proofErr w:type="spellStart"/>
      <w:r w:rsidRPr="005928D5">
        <w:t>lite</w:t>
      </w:r>
      <w:proofErr w:type="spellEnd"/>
    </w:p>
    <w:p w14:paraId="0542453A" w14:textId="77777777" w:rsidR="00887837" w:rsidRPr="005928D5" w:rsidRDefault="00887837" w:rsidP="005928D5">
      <w:pPr>
        <w:pStyle w:val="Opsommingteken1eniveauSURF"/>
      </w:pPr>
      <w:r w:rsidRPr="005928D5">
        <w:t>Bijlage D – Borgingscheck</w:t>
      </w:r>
    </w:p>
    <w:p w14:paraId="5A667B64" w14:textId="77777777" w:rsidR="00887837" w:rsidRDefault="00887837" w:rsidP="00887837"/>
    <w:p w14:paraId="28988372" w14:textId="29433EAC" w:rsidR="00887837" w:rsidRDefault="00887837" w:rsidP="005928D5">
      <w:pPr>
        <w:pStyle w:val="Kop2"/>
      </w:pPr>
      <w:r>
        <w:t>Samenbrengen per school – Top-5 impact &amp; acties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1331"/>
        <w:gridCol w:w="3471"/>
        <w:gridCol w:w="1890"/>
        <w:gridCol w:w="1946"/>
      </w:tblGrid>
      <w:tr w:rsidR="00887837" w14:paraId="6164CEF7" w14:textId="77777777" w:rsidTr="006A0D8F">
        <w:tc>
          <w:tcPr>
            <w:tcW w:w="1417" w:type="dxa"/>
            <w:shd w:val="clear" w:color="auto" w:fill="F8E9EA"/>
            <w:vAlign w:val="center"/>
          </w:tcPr>
          <w:p w14:paraId="7DF77744" w14:textId="77777777" w:rsidR="00887837" w:rsidRDefault="00887837" w:rsidP="00DD219C">
            <w:r>
              <w:rPr>
                <w:b/>
              </w:rPr>
              <w:t>Duur</w:t>
            </w:r>
          </w:p>
        </w:tc>
        <w:tc>
          <w:tcPr>
            <w:tcW w:w="3685" w:type="dxa"/>
            <w:shd w:val="clear" w:color="auto" w:fill="F8E9EA"/>
            <w:vAlign w:val="center"/>
          </w:tcPr>
          <w:p w14:paraId="19A75727" w14:textId="77777777" w:rsidR="00887837" w:rsidRDefault="00887837" w:rsidP="00DD219C">
            <w:r>
              <w:rPr>
                <w:b/>
              </w:rPr>
              <w:t>Doel</w:t>
            </w:r>
          </w:p>
        </w:tc>
        <w:tc>
          <w:tcPr>
            <w:tcW w:w="1984" w:type="dxa"/>
            <w:shd w:val="clear" w:color="auto" w:fill="F8E9EA"/>
            <w:vAlign w:val="center"/>
          </w:tcPr>
          <w:p w14:paraId="43C738C7" w14:textId="77777777" w:rsidR="00887837" w:rsidRDefault="00887837" w:rsidP="00DD219C">
            <w:r>
              <w:rPr>
                <w:b/>
              </w:rPr>
              <w:t>Opstelling</w:t>
            </w:r>
          </w:p>
        </w:tc>
        <w:tc>
          <w:tcPr>
            <w:tcW w:w="1984" w:type="dxa"/>
            <w:shd w:val="clear" w:color="auto" w:fill="F8E9EA"/>
            <w:vAlign w:val="center"/>
          </w:tcPr>
          <w:p w14:paraId="4CD9FA51" w14:textId="77777777" w:rsidR="00887837" w:rsidRDefault="00887837" w:rsidP="00DD219C">
            <w:r>
              <w:rPr>
                <w:b/>
              </w:rPr>
              <w:t>Output</w:t>
            </w:r>
          </w:p>
        </w:tc>
      </w:tr>
      <w:tr w:rsidR="00887837" w14:paraId="00CE052C" w14:textId="77777777" w:rsidTr="006A0D8F">
        <w:tc>
          <w:tcPr>
            <w:tcW w:w="1417" w:type="dxa"/>
          </w:tcPr>
          <w:p w14:paraId="7364B5E4" w14:textId="77777777" w:rsidR="00887837" w:rsidRPr="005928D5" w:rsidRDefault="00887837" w:rsidP="005928D5">
            <w:pPr>
              <w:pStyle w:val="Plattetekst"/>
            </w:pPr>
            <w:r w:rsidRPr="005928D5">
              <w:t>25–40 min</w:t>
            </w:r>
          </w:p>
        </w:tc>
        <w:tc>
          <w:tcPr>
            <w:tcW w:w="3685" w:type="dxa"/>
          </w:tcPr>
          <w:p w14:paraId="79A2D5B3" w14:textId="77777777" w:rsidR="00887837" w:rsidRPr="005928D5" w:rsidRDefault="00887837" w:rsidP="005928D5">
            <w:pPr>
              <w:pStyle w:val="Plattetekst"/>
            </w:pPr>
            <w:r w:rsidRPr="005928D5">
              <w:t>Vertalen van keuzes naar een haalbaar implementatieplan per school.</w:t>
            </w:r>
          </w:p>
        </w:tc>
        <w:tc>
          <w:tcPr>
            <w:tcW w:w="1984" w:type="dxa"/>
          </w:tcPr>
          <w:p w14:paraId="76ED2730" w14:textId="77777777" w:rsidR="00887837" w:rsidRPr="005928D5" w:rsidRDefault="00887837" w:rsidP="005928D5">
            <w:pPr>
              <w:pStyle w:val="Plattetekst"/>
            </w:pPr>
            <w:r w:rsidRPr="005928D5">
              <w:t>Per schoolteam aan één tafel.</w:t>
            </w:r>
          </w:p>
        </w:tc>
        <w:tc>
          <w:tcPr>
            <w:tcW w:w="1984" w:type="dxa"/>
          </w:tcPr>
          <w:p w14:paraId="030563B0" w14:textId="77777777" w:rsidR="00887837" w:rsidRPr="005928D5" w:rsidRDefault="00887837" w:rsidP="005928D5">
            <w:pPr>
              <w:pStyle w:val="Plattetekst"/>
            </w:pPr>
            <w:r w:rsidRPr="005928D5">
              <w:t>Implementatieplan per school, inclusief eigenaren en eerste stappen.</w:t>
            </w:r>
          </w:p>
        </w:tc>
      </w:tr>
    </w:tbl>
    <w:p w14:paraId="7AA91F3B" w14:textId="77777777" w:rsidR="00887837" w:rsidRDefault="00887837" w:rsidP="00887837"/>
    <w:p w14:paraId="45201EC0" w14:textId="77777777" w:rsidR="00887837" w:rsidRDefault="00887837" w:rsidP="00887837">
      <w:r>
        <w:rPr>
          <w:b/>
        </w:rPr>
        <w:t>Stappen (</w:t>
      </w:r>
      <w:proofErr w:type="spellStart"/>
      <w:r>
        <w:rPr>
          <w:b/>
        </w:rPr>
        <w:t>trainerinstructie</w:t>
      </w:r>
      <w:proofErr w:type="spellEnd"/>
      <w:r>
        <w:rPr>
          <w:b/>
        </w:rPr>
        <w:t>):</w:t>
      </w:r>
    </w:p>
    <w:p w14:paraId="7C48903A" w14:textId="77777777" w:rsidR="00887837" w:rsidRPr="005928D5" w:rsidRDefault="00887837" w:rsidP="005928D5">
      <w:pPr>
        <w:pStyle w:val="Opsommingteken1eniveauSURF"/>
      </w:pPr>
      <w:r w:rsidRPr="005928D5">
        <w:t>Laat teams hun belangrijkste keuzes uit de besluitlogs selecteren.</w:t>
      </w:r>
    </w:p>
    <w:p w14:paraId="06D1F12B" w14:textId="77777777" w:rsidR="00887837" w:rsidRPr="005928D5" w:rsidRDefault="00887837" w:rsidP="005928D5">
      <w:pPr>
        <w:pStyle w:val="Opsommingteken1eniveauSURF"/>
      </w:pPr>
      <w:r w:rsidRPr="005928D5">
        <w:t>Gebruik Bijlage E: noteer top-5 veranderingen + top-5 risico’s.</w:t>
      </w:r>
    </w:p>
    <w:p w14:paraId="3F1DA7E8" w14:textId="77777777" w:rsidR="00887837" w:rsidRPr="005928D5" w:rsidRDefault="00887837" w:rsidP="005928D5">
      <w:pPr>
        <w:pStyle w:val="Opsommingteken1eniveauSURF"/>
      </w:pPr>
      <w:r w:rsidRPr="005928D5">
        <w:t>Maak acties in 3 fasen: 0–3 maanden, 3–6 maanden, 6–12 maanden.</w:t>
      </w:r>
    </w:p>
    <w:p w14:paraId="6FBF4C57" w14:textId="77777777" w:rsidR="00887837" w:rsidRPr="005928D5" w:rsidRDefault="00887837" w:rsidP="005928D5">
      <w:pPr>
        <w:pStyle w:val="Opsommingteken1eniveauSURF"/>
      </w:pPr>
      <w:r w:rsidRPr="005928D5">
        <w:t>Benoem per actie een eigenaar (rol/naam) en eerste stap binnen 2 weken.</w:t>
      </w:r>
    </w:p>
    <w:p w14:paraId="18E09660" w14:textId="77777777" w:rsidR="00887837" w:rsidRDefault="00887837" w:rsidP="00887837">
      <w:r>
        <w:rPr>
          <w:b/>
        </w:rPr>
        <w:t>Trainer-tips:</w:t>
      </w:r>
    </w:p>
    <w:p w14:paraId="7AF5A295" w14:textId="77777777" w:rsidR="00887837" w:rsidRPr="005928D5" w:rsidRDefault="00887837" w:rsidP="005928D5">
      <w:pPr>
        <w:pStyle w:val="Opsommingteken1eniveauSURF"/>
      </w:pPr>
      <w:r w:rsidRPr="005928D5">
        <w:t>Laat teams maximaal 10 acties maken: focus op de ‘kritieke keten’.</w:t>
      </w:r>
    </w:p>
    <w:p w14:paraId="3C6B39CC" w14:textId="77777777" w:rsidR="00887837" w:rsidRPr="005928D5" w:rsidRDefault="00887837" w:rsidP="005928D5">
      <w:pPr>
        <w:pStyle w:val="Opsommingteken1eniveauSURF"/>
      </w:pPr>
      <w:r w:rsidRPr="005928D5">
        <w:t xml:space="preserve">Als er veel open punten zijn: laat teams die labelen als ‘besluit nodig’ </w:t>
      </w:r>
      <w:proofErr w:type="spellStart"/>
      <w:r w:rsidRPr="005928D5">
        <w:t>vs</w:t>
      </w:r>
      <w:proofErr w:type="spellEnd"/>
      <w:r w:rsidRPr="005928D5">
        <w:t xml:space="preserve"> ‘uitzoekactie’.</w:t>
      </w:r>
    </w:p>
    <w:p w14:paraId="789510C3" w14:textId="77777777" w:rsidR="00887837" w:rsidRDefault="00887837" w:rsidP="00887837">
      <w:r>
        <w:rPr>
          <w:b/>
        </w:rPr>
        <w:t>Materialen:</w:t>
      </w:r>
    </w:p>
    <w:p w14:paraId="09B0F7E3" w14:textId="77777777" w:rsidR="00887837" w:rsidRPr="005928D5" w:rsidRDefault="00887837" w:rsidP="005928D5">
      <w:pPr>
        <w:pStyle w:val="Opsommingteken1eniveauSURF"/>
      </w:pPr>
      <w:r w:rsidRPr="005928D5">
        <w:t xml:space="preserve">Bijlage E – Implementatieplan (0–12 </w:t>
      </w:r>
      <w:proofErr w:type="spellStart"/>
      <w:r w:rsidRPr="005928D5">
        <w:t>mnd</w:t>
      </w:r>
      <w:proofErr w:type="spellEnd"/>
      <w:r w:rsidRPr="005928D5">
        <w:t>)</w:t>
      </w:r>
    </w:p>
    <w:p w14:paraId="65227A48" w14:textId="77777777" w:rsidR="00887837" w:rsidRPr="005928D5" w:rsidRDefault="00887837" w:rsidP="005928D5">
      <w:pPr>
        <w:pStyle w:val="Opsommingteken1eniveauSURF"/>
      </w:pPr>
      <w:r w:rsidRPr="005928D5">
        <w:t>Markers / post-its</w:t>
      </w:r>
    </w:p>
    <w:p w14:paraId="76BA0C8C" w14:textId="77777777" w:rsidR="00887837" w:rsidRDefault="00887837" w:rsidP="00887837"/>
    <w:p w14:paraId="5A804261" w14:textId="6EAE79C5" w:rsidR="00887837" w:rsidRDefault="00887837" w:rsidP="005D6333">
      <w:pPr>
        <w:pStyle w:val="Kop2"/>
      </w:pPr>
      <w:r>
        <w:t>Afsluiten &amp; vervolg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1345"/>
        <w:gridCol w:w="3485"/>
        <w:gridCol w:w="1897"/>
        <w:gridCol w:w="1911"/>
      </w:tblGrid>
      <w:tr w:rsidR="00887837" w14:paraId="1B5D0403" w14:textId="77777777" w:rsidTr="006A0D8F">
        <w:tc>
          <w:tcPr>
            <w:tcW w:w="1417" w:type="dxa"/>
            <w:shd w:val="clear" w:color="auto" w:fill="F8E9EA"/>
            <w:vAlign w:val="center"/>
          </w:tcPr>
          <w:p w14:paraId="057F7642" w14:textId="77777777" w:rsidR="00887837" w:rsidRDefault="00887837" w:rsidP="00DD219C">
            <w:r>
              <w:rPr>
                <w:b/>
              </w:rPr>
              <w:t>Duur</w:t>
            </w:r>
          </w:p>
        </w:tc>
        <w:tc>
          <w:tcPr>
            <w:tcW w:w="3685" w:type="dxa"/>
            <w:shd w:val="clear" w:color="auto" w:fill="F8E9EA"/>
            <w:vAlign w:val="center"/>
          </w:tcPr>
          <w:p w14:paraId="05E86E7D" w14:textId="77777777" w:rsidR="00887837" w:rsidRDefault="00887837" w:rsidP="00DD219C">
            <w:r>
              <w:rPr>
                <w:b/>
              </w:rPr>
              <w:t>Doel</w:t>
            </w:r>
          </w:p>
        </w:tc>
        <w:tc>
          <w:tcPr>
            <w:tcW w:w="1984" w:type="dxa"/>
            <w:shd w:val="clear" w:color="auto" w:fill="F8E9EA"/>
            <w:vAlign w:val="center"/>
          </w:tcPr>
          <w:p w14:paraId="40E360D7" w14:textId="77777777" w:rsidR="00887837" w:rsidRDefault="00887837" w:rsidP="00DD219C">
            <w:r>
              <w:rPr>
                <w:b/>
              </w:rPr>
              <w:t>Opstelling</w:t>
            </w:r>
          </w:p>
        </w:tc>
        <w:tc>
          <w:tcPr>
            <w:tcW w:w="1984" w:type="dxa"/>
            <w:shd w:val="clear" w:color="auto" w:fill="F8E9EA"/>
            <w:vAlign w:val="center"/>
          </w:tcPr>
          <w:p w14:paraId="6E06F11E" w14:textId="77777777" w:rsidR="00887837" w:rsidRDefault="00887837" w:rsidP="00DD219C">
            <w:r>
              <w:rPr>
                <w:b/>
              </w:rPr>
              <w:t>Output</w:t>
            </w:r>
          </w:p>
        </w:tc>
      </w:tr>
      <w:tr w:rsidR="00887837" w14:paraId="568BDE8C" w14:textId="77777777" w:rsidTr="006A0D8F">
        <w:tc>
          <w:tcPr>
            <w:tcW w:w="1417" w:type="dxa"/>
          </w:tcPr>
          <w:p w14:paraId="5A6FA128" w14:textId="77777777" w:rsidR="00887837" w:rsidRPr="005D6333" w:rsidRDefault="00887837" w:rsidP="005D6333">
            <w:pPr>
              <w:pStyle w:val="Plattetekst"/>
            </w:pPr>
            <w:r w:rsidRPr="005D6333">
              <w:t>10–20 min</w:t>
            </w:r>
          </w:p>
        </w:tc>
        <w:tc>
          <w:tcPr>
            <w:tcW w:w="3685" w:type="dxa"/>
          </w:tcPr>
          <w:p w14:paraId="078672F9" w14:textId="77777777" w:rsidR="00887837" w:rsidRPr="005D6333" w:rsidRDefault="00887837" w:rsidP="005D6333">
            <w:pPr>
              <w:pStyle w:val="Plattetekst"/>
            </w:pPr>
            <w:r w:rsidRPr="005D6333">
              <w:t>Commitment op acties, borging en terugkoppeling.</w:t>
            </w:r>
          </w:p>
        </w:tc>
        <w:tc>
          <w:tcPr>
            <w:tcW w:w="1984" w:type="dxa"/>
          </w:tcPr>
          <w:p w14:paraId="4BF55C19" w14:textId="77777777" w:rsidR="00887837" w:rsidRPr="005D6333" w:rsidRDefault="00887837" w:rsidP="005D6333">
            <w:pPr>
              <w:pStyle w:val="Plattetekst"/>
            </w:pPr>
            <w:r w:rsidRPr="005D6333">
              <w:t>Plenair.</w:t>
            </w:r>
          </w:p>
        </w:tc>
        <w:tc>
          <w:tcPr>
            <w:tcW w:w="1984" w:type="dxa"/>
          </w:tcPr>
          <w:p w14:paraId="1EDB1A47" w14:textId="77777777" w:rsidR="00887837" w:rsidRPr="005D6333" w:rsidRDefault="00887837" w:rsidP="005D6333">
            <w:pPr>
              <w:pStyle w:val="Plattetekst"/>
            </w:pPr>
            <w:r w:rsidRPr="005D6333">
              <w:t xml:space="preserve">Afgesproken </w:t>
            </w:r>
            <w:proofErr w:type="spellStart"/>
            <w:r w:rsidRPr="005D6333">
              <w:t>vervolgpad</w:t>
            </w:r>
            <w:proofErr w:type="spellEnd"/>
            <w:r w:rsidRPr="005D6333">
              <w:t xml:space="preserve"> + actie-eigenaren.</w:t>
            </w:r>
          </w:p>
        </w:tc>
      </w:tr>
    </w:tbl>
    <w:p w14:paraId="4EE58902" w14:textId="77777777" w:rsidR="00887837" w:rsidRDefault="00887837" w:rsidP="00887837"/>
    <w:p w14:paraId="56C5FDFF" w14:textId="6A84CE8C" w:rsidR="00887837" w:rsidRDefault="00887837" w:rsidP="00887837">
      <w:r>
        <w:rPr>
          <w:b/>
        </w:rPr>
        <w:t>Stappen (trainer</w:t>
      </w:r>
      <w:r w:rsidR="00D65EC8">
        <w:rPr>
          <w:b/>
        </w:rPr>
        <w:t>s</w:t>
      </w:r>
      <w:r>
        <w:rPr>
          <w:b/>
        </w:rPr>
        <w:t>instructie):</w:t>
      </w:r>
    </w:p>
    <w:p w14:paraId="04AE0B8A" w14:textId="77777777" w:rsidR="00887837" w:rsidRPr="005D6333" w:rsidRDefault="00887837" w:rsidP="005D6333">
      <w:pPr>
        <w:pStyle w:val="Opsommingnummer1eniveauSURF"/>
      </w:pPr>
      <w:r w:rsidRPr="005D6333">
        <w:t>Rondje: elke school deelt 1 beleidskeuze + 1 actie die binnen 2 weken start.</w:t>
      </w:r>
    </w:p>
    <w:p w14:paraId="23FD4FD4" w14:textId="77777777" w:rsidR="00887837" w:rsidRPr="005D6333" w:rsidRDefault="00887837" w:rsidP="005D6333">
      <w:pPr>
        <w:pStyle w:val="Opsommingnummer1eniveauSURF"/>
      </w:pPr>
      <w:r w:rsidRPr="005D6333">
        <w:t>Leg vast: wie werkt de besluitlog uit tot definitieve proceskaarten en wanneer terugkoppeling volgt.</w:t>
      </w:r>
    </w:p>
    <w:p w14:paraId="47EC2F50" w14:textId="77777777" w:rsidR="00887837" w:rsidRPr="005D6333" w:rsidRDefault="00887837" w:rsidP="005D6333">
      <w:pPr>
        <w:pStyle w:val="Opsommingnummer1eniveauSURF"/>
      </w:pPr>
      <w:r w:rsidRPr="005D6333">
        <w:lastRenderedPageBreak/>
        <w:t>Sluit af met succescriteria: check of alle criteria (hoofdstuk 1) minimaal zijn afgedekt.</w:t>
      </w:r>
    </w:p>
    <w:p w14:paraId="4ADFEBD9" w14:textId="77777777" w:rsidR="00887837" w:rsidRDefault="00887837" w:rsidP="00887837">
      <w:r>
        <w:rPr>
          <w:b/>
        </w:rPr>
        <w:t>Trainer-tips:</w:t>
      </w:r>
    </w:p>
    <w:p w14:paraId="0B67D13B" w14:textId="77777777" w:rsidR="00887837" w:rsidRPr="005D6333" w:rsidRDefault="00887837" w:rsidP="005D6333">
      <w:pPr>
        <w:pStyle w:val="Opsommingteken1eniveauSURF"/>
      </w:pPr>
      <w:r w:rsidRPr="005D6333">
        <w:t>Vraag expliciet: ‘Wat hebben jullie van OKE/OKE-beleid nodig om dit te kunnen doen?’ (randvoorwaarden).</w:t>
      </w:r>
    </w:p>
    <w:p w14:paraId="28D27F67" w14:textId="77777777" w:rsidR="00887837" w:rsidRDefault="00887837" w:rsidP="00887837">
      <w:r>
        <w:rPr>
          <w:b/>
        </w:rPr>
        <w:t>Materialen:</w:t>
      </w:r>
    </w:p>
    <w:p w14:paraId="2E6E6A63" w14:textId="77777777" w:rsidR="00887837" w:rsidRPr="005D6333" w:rsidRDefault="00887837" w:rsidP="005D6333">
      <w:pPr>
        <w:pStyle w:val="Opsommingteken1eniveauSURF"/>
      </w:pPr>
      <w:r w:rsidRPr="005D6333">
        <w:t>Flip-over voor afspraken</w:t>
      </w:r>
    </w:p>
    <w:p w14:paraId="5CF414E1" w14:textId="77777777" w:rsidR="00887837" w:rsidRPr="005D6333" w:rsidRDefault="00887837" w:rsidP="005D6333">
      <w:pPr>
        <w:pStyle w:val="Opsommingteken1eniveauSURF"/>
      </w:pPr>
      <w:r w:rsidRPr="005D6333">
        <w:t xml:space="preserve">Fotoregistratie van </w:t>
      </w:r>
      <w:proofErr w:type="spellStart"/>
      <w:r w:rsidRPr="005D6333">
        <w:t>outputs</w:t>
      </w:r>
      <w:proofErr w:type="spellEnd"/>
    </w:p>
    <w:p w14:paraId="3DD48DD5" w14:textId="3478936D" w:rsidR="00887837" w:rsidRDefault="00887837" w:rsidP="00887837">
      <w:pPr>
        <w:pStyle w:val="Kop1"/>
      </w:pPr>
      <w:r>
        <w:t>Werkvormen en instructies</w:t>
      </w:r>
    </w:p>
    <w:p w14:paraId="1E52020B" w14:textId="5BB45EA3" w:rsidR="00887837" w:rsidRDefault="00887837" w:rsidP="005928D5">
      <w:pPr>
        <w:pStyle w:val="Kop2"/>
      </w:pPr>
      <w:r>
        <w:t>Werkwijze per tafel (standaardstructuur)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1673"/>
        <w:gridCol w:w="4782"/>
        <w:gridCol w:w="2183"/>
      </w:tblGrid>
      <w:tr w:rsidR="00887837" w14:paraId="53984A3C" w14:textId="77777777" w:rsidTr="006A0D8F">
        <w:tc>
          <w:tcPr>
            <w:tcW w:w="1701" w:type="dxa"/>
            <w:shd w:val="clear" w:color="auto" w:fill="F8E9EA"/>
            <w:vAlign w:val="center"/>
          </w:tcPr>
          <w:p w14:paraId="4B25156B" w14:textId="77777777" w:rsidR="00887837" w:rsidRDefault="00887837" w:rsidP="00DD219C">
            <w:r>
              <w:rPr>
                <w:b/>
              </w:rPr>
              <w:t>Stap</w:t>
            </w:r>
          </w:p>
        </w:tc>
        <w:tc>
          <w:tcPr>
            <w:tcW w:w="5102" w:type="dxa"/>
            <w:shd w:val="clear" w:color="auto" w:fill="F8E9EA"/>
            <w:vAlign w:val="center"/>
          </w:tcPr>
          <w:p w14:paraId="68B39744" w14:textId="77777777" w:rsidR="00887837" w:rsidRDefault="00887837" w:rsidP="00DD219C">
            <w:r>
              <w:rPr>
                <w:b/>
              </w:rPr>
              <w:t>Vraag</w:t>
            </w:r>
          </w:p>
        </w:tc>
        <w:tc>
          <w:tcPr>
            <w:tcW w:w="2268" w:type="dxa"/>
            <w:shd w:val="clear" w:color="auto" w:fill="F8E9EA"/>
            <w:vAlign w:val="center"/>
          </w:tcPr>
          <w:p w14:paraId="4CBEED09" w14:textId="77777777" w:rsidR="00887837" w:rsidRDefault="00887837" w:rsidP="00DD219C">
            <w:r>
              <w:rPr>
                <w:b/>
              </w:rPr>
              <w:t>Waar leg je het vast?</w:t>
            </w:r>
          </w:p>
        </w:tc>
      </w:tr>
      <w:tr w:rsidR="00887837" w14:paraId="3214AD69" w14:textId="77777777" w:rsidTr="006A0D8F">
        <w:tc>
          <w:tcPr>
            <w:tcW w:w="1701" w:type="dxa"/>
          </w:tcPr>
          <w:p w14:paraId="1464C314" w14:textId="77777777" w:rsidR="00887837" w:rsidRPr="005D6333" w:rsidRDefault="00887837" w:rsidP="005D6333">
            <w:pPr>
              <w:pStyle w:val="Plattetekst"/>
            </w:pPr>
            <w:r w:rsidRPr="005D6333">
              <w:t>1. Beleidskeuzes</w:t>
            </w:r>
          </w:p>
        </w:tc>
        <w:tc>
          <w:tcPr>
            <w:tcW w:w="5102" w:type="dxa"/>
          </w:tcPr>
          <w:p w14:paraId="789CA397" w14:textId="77777777" w:rsidR="00887837" w:rsidRPr="005D6333" w:rsidRDefault="00887837" w:rsidP="005D6333">
            <w:pPr>
              <w:pStyle w:val="Plattetekst"/>
            </w:pPr>
            <w:r w:rsidRPr="005D6333">
              <w:t>Welke keuze maken we en waarom?</w:t>
            </w:r>
          </w:p>
        </w:tc>
        <w:tc>
          <w:tcPr>
            <w:tcW w:w="2268" w:type="dxa"/>
          </w:tcPr>
          <w:p w14:paraId="2C3CC314" w14:textId="77777777" w:rsidR="00887837" w:rsidRPr="005D6333" w:rsidRDefault="00887837" w:rsidP="005D6333">
            <w:pPr>
              <w:pStyle w:val="Plattetekst"/>
            </w:pPr>
            <w:r w:rsidRPr="005D6333">
              <w:t>Besluitlog – Keuzes</w:t>
            </w:r>
          </w:p>
        </w:tc>
      </w:tr>
      <w:tr w:rsidR="00887837" w14:paraId="0054A876" w14:textId="77777777" w:rsidTr="006A0D8F">
        <w:tc>
          <w:tcPr>
            <w:tcW w:w="1701" w:type="dxa"/>
          </w:tcPr>
          <w:p w14:paraId="5E4D5222" w14:textId="77777777" w:rsidR="00887837" w:rsidRPr="005D6333" w:rsidRDefault="00887837" w:rsidP="005D6333">
            <w:pPr>
              <w:pStyle w:val="Plattetekst"/>
            </w:pPr>
            <w:r w:rsidRPr="005D6333">
              <w:t>2. Procesafspraken</w:t>
            </w:r>
          </w:p>
        </w:tc>
        <w:tc>
          <w:tcPr>
            <w:tcW w:w="5102" w:type="dxa"/>
          </w:tcPr>
          <w:p w14:paraId="5754DD02" w14:textId="77777777" w:rsidR="00887837" w:rsidRPr="005D6333" w:rsidRDefault="00887837" w:rsidP="005D6333">
            <w:pPr>
              <w:pStyle w:val="Plattetekst"/>
            </w:pPr>
            <w:r w:rsidRPr="005D6333">
              <w:t>Wie doet wat, wanneer, in welk systeem?</w:t>
            </w:r>
          </w:p>
        </w:tc>
        <w:tc>
          <w:tcPr>
            <w:tcW w:w="2268" w:type="dxa"/>
          </w:tcPr>
          <w:p w14:paraId="6DAF7CD3" w14:textId="77777777" w:rsidR="00887837" w:rsidRPr="005D6333" w:rsidRDefault="00887837" w:rsidP="005D6333">
            <w:pPr>
              <w:pStyle w:val="Plattetekst"/>
            </w:pPr>
            <w:r w:rsidRPr="005D6333">
              <w:t>Besluitlog – Procesafspraken</w:t>
            </w:r>
          </w:p>
        </w:tc>
      </w:tr>
      <w:tr w:rsidR="00887837" w14:paraId="786B340D" w14:textId="77777777" w:rsidTr="006A0D8F">
        <w:tc>
          <w:tcPr>
            <w:tcW w:w="1701" w:type="dxa"/>
          </w:tcPr>
          <w:p w14:paraId="4ACF6972" w14:textId="77777777" w:rsidR="00887837" w:rsidRPr="005D6333" w:rsidRDefault="00887837" w:rsidP="005D6333">
            <w:pPr>
              <w:pStyle w:val="Plattetekst"/>
            </w:pPr>
            <w:r w:rsidRPr="005D6333">
              <w:t>3. Borging</w:t>
            </w:r>
          </w:p>
        </w:tc>
        <w:tc>
          <w:tcPr>
            <w:tcW w:w="5102" w:type="dxa"/>
          </w:tcPr>
          <w:p w14:paraId="120D0532" w14:textId="77777777" w:rsidR="00887837" w:rsidRPr="005D6333" w:rsidRDefault="00887837" w:rsidP="005D6333">
            <w:pPr>
              <w:pStyle w:val="Plattetekst"/>
            </w:pPr>
            <w:r w:rsidRPr="005D6333">
              <w:t>Welke controle/bewijsvoering en wie is eigenaar?</w:t>
            </w:r>
          </w:p>
        </w:tc>
        <w:tc>
          <w:tcPr>
            <w:tcW w:w="2268" w:type="dxa"/>
          </w:tcPr>
          <w:p w14:paraId="188D1BAB" w14:textId="77777777" w:rsidR="00887837" w:rsidRPr="005D6333" w:rsidRDefault="00887837" w:rsidP="005D6333">
            <w:pPr>
              <w:pStyle w:val="Plattetekst"/>
            </w:pPr>
            <w:r w:rsidRPr="005D6333">
              <w:t>Borgingscheck + Besluitlog</w:t>
            </w:r>
          </w:p>
        </w:tc>
      </w:tr>
      <w:tr w:rsidR="00887837" w14:paraId="79018B79" w14:textId="77777777" w:rsidTr="006A0D8F">
        <w:tc>
          <w:tcPr>
            <w:tcW w:w="1701" w:type="dxa"/>
          </w:tcPr>
          <w:p w14:paraId="43B8DB1F" w14:textId="77777777" w:rsidR="00887837" w:rsidRPr="005D6333" w:rsidRDefault="00887837" w:rsidP="005D6333">
            <w:pPr>
              <w:pStyle w:val="Plattetekst"/>
            </w:pPr>
            <w:r w:rsidRPr="005D6333">
              <w:t>4. Open punten</w:t>
            </w:r>
          </w:p>
        </w:tc>
        <w:tc>
          <w:tcPr>
            <w:tcW w:w="5102" w:type="dxa"/>
          </w:tcPr>
          <w:p w14:paraId="25BB0C9B" w14:textId="77777777" w:rsidR="00887837" w:rsidRPr="005D6333" w:rsidRDefault="00887837" w:rsidP="005D6333">
            <w:pPr>
              <w:pStyle w:val="Plattetekst"/>
            </w:pPr>
            <w:r w:rsidRPr="005D6333">
              <w:t>Wat moet worden uitgezocht of besloten?</w:t>
            </w:r>
          </w:p>
        </w:tc>
        <w:tc>
          <w:tcPr>
            <w:tcW w:w="2268" w:type="dxa"/>
          </w:tcPr>
          <w:p w14:paraId="13DF4FB5" w14:textId="77777777" w:rsidR="00887837" w:rsidRPr="005D6333" w:rsidRDefault="00887837" w:rsidP="005D6333">
            <w:pPr>
              <w:pStyle w:val="Plattetekst"/>
            </w:pPr>
            <w:r w:rsidRPr="005D6333">
              <w:t>Besluitlog – Open punten</w:t>
            </w:r>
          </w:p>
        </w:tc>
      </w:tr>
    </w:tbl>
    <w:p w14:paraId="4B508E0D" w14:textId="77777777" w:rsidR="00887837" w:rsidRDefault="00887837" w:rsidP="00887837"/>
    <w:p w14:paraId="6C66748B" w14:textId="06185125" w:rsidR="00887837" w:rsidRDefault="00887837" w:rsidP="005928D5">
      <w:pPr>
        <w:pStyle w:val="Kop2"/>
      </w:pPr>
      <w:r>
        <w:t>Tafelsets (inhoud)</w:t>
      </w:r>
    </w:p>
    <w:p w14:paraId="446F85B2" w14:textId="11CD1286" w:rsidR="00887837" w:rsidRPr="005D6333" w:rsidRDefault="00887837" w:rsidP="005D6333">
      <w:pPr>
        <w:pStyle w:val="Plattetekst"/>
      </w:pPr>
      <w:r w:rsidRPr="005D6333">
        <w:t>Gebruik onderstaande sets als begeleidende ‘tafelkaart’ bij de carrousel. De vragen zijn bedoeld om besluiten expliciet te maken.</w:t>
      </w:r>
    </w:p>
    <w:p w14:paraId="0568D915" w14:textId="2927C4A4" w:rsidR="00887837" w:rsidRPr="00920093" w:rsidRDefault="00887837" w:rsidP="00920093">
      <w:pPr>
        <w:pStyle w:val="Kop3"/>
      </w:pPr>
      <w:r w:rsidRPr="00920093">
        <w:t>Tafel A – Plannen &amp; roosteren (tafelkaart)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1783"/>
        <w:gridCol w:w="2859"/>
        <w:gridCol w:w="3982"/>
      </w:tblGrid>
      <w:tr w:rsidR="00887837" w14:paraId="0D72D0C4" w14:textId="77777777" w:rsidTr="006A0D8F">
        <w:tc>
          <w:tcPr>
            <w:tcW w:w="1783" w:type="dxa"/>
            <w:shd w:val="clear" w:color="auto" w:fill="F8E9EA"/>
            <w:vAlign w:val="center"/>
          </w:tcPr>
          <w:p w14:paraId="225C9ED2" w14:textId="77777777" w:rsidR="00887837" w:rsidRDefault="00887837" w:rsidP="00DD219C">
            <w:r>
              <w:rPr>
                <w:b/>
              </w:rPr>
              <w:t>Keuze/onderwerp</w:t>
            </w:r>
          </w:p>
        </w:tc>
        <w:tc>
          <w:tcPr>
            <w:tcW w:w="2859" w:type="dxa"/>
            <w:shd w:val="clear" w:color="auto" w:fill="F8E9EA"/>
            <w:vAlign w:val="center"/>
          </w:tcPr>
          <w:p w14:paraId="5645ADDD" w14:textId="77777777" w:rsidR="00887837" w:rsidRDefault="00887837" w:rsidP="00DD219C">
            <w:r>
              <w:rPr>
                <w:b/>
              </w:rPr>
              <w:t>Richtvragen</w:t>
            </w:r>
          </w:p>
        </w:tc>
        <w:tc>
          <w:tcPr>
            <w:tcW w:w="236" w:type="dxa"/>
            <w:shd w:val="clear" w:color="auto" w:fill="F8E9EA"/>
            <w:vAlign w:val="center"/>
          </w:tcPr>
          <w:p w14:paraId="4A2BCD61" w14:textId="77777777" w:rsidR="00887837" w:rsidRDefault="00887837" w:rsidP="00DD219C">
            <w:r>
              <w:rPr>
                <w:b/>
              </w:rPr>
              <w:t>Minimale afspraak (invullen)</w:t>
            </w:r>
          </w:p>
        </w:tc>
      </w:tr>
      <w:tr w:rsidR="00887837" w14:paraId="5546FE4E" w14:textId="77777777" w:rsidTr="006A0D8F">
        <w:tc>
          <w:tcPr>
            <w:tcW w:w="1783" w:type="dxa"/>
          </w:tcPr>
          <w:p w14:paraId="08BFB078" w14:textId="77777777" w:rsidR="00887837" w:rsidRDefault="00887837" w:rsidP="005D6333">
            <w:pPr>
              <w:pStyle w:val="Plattetekst"/>
            </w:pPr>
            <w:proofErr w:type="spellStart"/>
            <w:r>
              <w:t>Toetsmomenten</w:t>
            </w:r>
            <w:proofErr w:type="spellEnd"/>
            <w:r>
              <w:t xml:space="preserve"> &amp; deadlines</w:t>
            </w:r>
          </w:p>
        </w:tc>
        <w:tc>
          <w:tcPr>
            <w:tcW w:w="2859" w:type="dxa"/>
          </w:tcPr>
          <w:p w14:paraId="3CE1A716" w14:textId="77777777" w:rsidR="00887837" w:rsidRDefault="00887837" w:rsidP="005D6333">
            <w:pPr>
              <w:pStyle w:val="Plattetekst"/>
            </w:pPr>
            <w:r>
              <w:t>Welke deadlines hanteren we voor planning, wijzigingen en ‘bevriezen’?</w:t>
            </w:r>
          </w:p>
        </w:tc>
        <w:tc>
          <w:tcPr>
            <w:tcW w:w="236" w:type="dxa"/>
          </w:tcPr>
          <w:p w14:paraId="37D3D960" w14:textId="77777777" w:rsidR="00887837" w:rsidRDefault="00887837" w:rsidP="005D6333">
            <w:pPr>
              <w:pStyle w:val="Plattetekst"/>
            </w:pPr>
            <w:r>
              <w:t>__________________________________________</w:t>
            </w:r>
          </w:p>
        </w:tc>
      </w:tr>
      <w:tr w:rsidR="00887837" w14:paraId="5D20819B" w14:textId="77777777" w:rsidTr="006A0D8F">
        <w:tc>
          <w:tcPr>
            <w:tcW w:w="1783" w:type="dxa"/>
          </w:tcPr>
          <w:p w14:paraId="1F96ECA6" w14:textId="77777777" w:rsidR="00887837" w:rsidRDefault="00887837" w:rsidP="005D6333">
            <w:pPr>
              <w:pStyle w:val="Plattetekst"/>
            </w:pPr>
            <w:r>
              <w:t>Faciliteiten</w:t>
            </w:r>
          </w:p>
        </w:tc>
        <w:tc>
          <w:tcPr>
            <w:tcW w:w="2859" w:type="dxa"/>
          </w:tcPr>
          <w:p w14:paraId="7C016EDF" w14:textId="77777777" w:rsidR="00887837" w:rsidRDefault="00887837" w:rsidP="005D6333">
            <w:pPr>
              <w:pStyle w:val="Plattetekst"/>
            </w:pPr>
            <w:r>
              <w:t xml:space="preserve">Hoe borgen we </w:t>
            </w:r>
            <w:proofErr w:type="spellStart"/>
            <w:r>
              <w:t>devices</w:t>
            </w:r>
            <w:proofErr w:type="spellEnd"/>
            <w:r>
              <w:t>/ruimtes/surveillanten structureel?</w:t>
            </w:r>
          </w:p>
        </w:tc>
        <w:tc>
          <w:tcPr>
            <w:tcW w:w="236" w:type="dxa"/>
          </w:tcPr>
          <w:p w14:paraId="5E0767A8" w14:textId="77777777" w:rsidR="00887837" w:rsidRDefault="00887837" w:rsidP="005D6333">
            <w:pPr>
              <w:pStyle w:val="Plattetekst"/>
            </w:pPr>
            <w:r>
              <w:t>__________________________________________</w:t>
            </w:r>
          </w:p>
        </w:tc>
      </w:tr>
      <w:tr w:rsidR="00887837" w14:paraId="38F2AA3F" w14:textId="77777777" w:rsidTr="006A0D8F">
        <w:tc>
          <w:tcPr>
            <w:tcW w:w="1783" w:type="dxa"/>
          </w:tcPr>
          <w:p w14:paraId="4318EE86" w14:textId="77777777" w:rsidR="00887837" w:rsidRDefault="00887837" w:rsidP="005D6333">
            <w:pPr>
              <w:pStyle w:val="Plattetekst"/>
            </w:pPr>
            <w:r>
              <w:t>Toetsinstrument klaarzetten</w:t>
            </w:r>
          </w:p>
        </w:tc>
        <w:tc>
          <w:tcPr>
            <w:tcW w:w="2859" w:type="dxa"/>
          </w:tcPr>
          <w:p w14:paraId="2E837501" w14:textId="77777777" w:rsidR="00887837" w:rsidRDefault="00887837" w:rsidP="005D6333">
            <w:pPr>
              <w:pStyle w:val="Plattetekst"/>
            </w:pPr>
            <w:r>
              <w:t>Wie maakt/controleert toetsinstrument (hulpmiddelen, duur, instellingen)?</w:t>
            </w:r>
          </w:p>
        </w:tc>
        <w:tc>
          <w:tcPr>
            <w:tcW w:w="236" w:type="dxa"/>
          </w:tcPr>
          <w:p w14:paraId="042C778A" w14:textId="77777777" w:rsidR="00887837" w:rsidRDefault="00887837" w:rsidP="005D6333">
            <w:pPr>
              <w:pStyle w:val="Plattetekst"/>
            </w:pPr>
            <w:r>
              <w:t>__________________________________________</w:t>
            </w:r>
          </w:p>
        </w:tc>
      </w:tr>
      <w:tr w:rsidR="00887837" w14:paraId="73420B36" w14:textId="77777777" w:rsidTr="006A0D8F">
        <w:tc>
          <w:tcPr>
            <w:tcW w:w="1783" w:type="dxa"/>
          </w:tcPr>
          <w:p w14:paraId="507A06CE" w14:textId="77777777" w:rsidR="00887837" w:rsidRDefault="00887837" w:rsidP="005D6333">
            <w:pPr>
              <w:pStyle w:val="Plattetekst"/>
            </w:pPr>
            <w:r>
              <w:t>Wijzigingen &amp; uitzonderingen</w:t>
            </w:r>
          </w:p>
        </w:tc>
        <w:tc>
          <w:tcPr>
            <w:tcW w:w="2859" w:type="dxa"/>
          </w:tcPr>
          <w:p w14:paraId="7463F775" w14:textId="77777777" w:rsidR="00887837" w:rsidRDefault="00887837" w:rsidP="005D6333">
            <w:pPr>
              <w:pStyle w:val="Plattetekst"/>
            </w:pPr>
            <w:r>
              <w:t>Wie mag wijzigen en hoe registreren we dat (</w:t>
            </w:r>
            <w:proofErr w:type="spellStart"/>
            <w:r>
              <w:t>audittrail</w:t>
            </w:r>
            <w:proofErr w:type="spellEnd"/>
            <w:r>
              <w:t>)?</w:t>
            </w:r>
          </w:p>
        </w:tc>
        <w:tc>
          <w:tcPr>
            <w:tcW w:w="236" w:type="dxa"/>
          </w:tcPr>
          <w:p w14:paraId="3A192F8D" w14:textId="77777777" w:rsidR="00887837" w:rsidRDefault="00887837" w:rsidP="005D6333">
            <w:pPr>
              <w:pStyle w:val="Plattetekst"/>
            </w:pPr>
            <w:r>
              <w:t>__________________________________________</w:t>
            </w:r>
          </w:p>
        </w:tc>
      </w:tr>
    </w:tbl>
    <w:p w14:paraId="47B51266" w14:textId="77777777" w:rsidR="00887837" w:rsidRDefault="00887837" w:rsidP="00887837"/>
    <w:p w14:paraId="088FAF98" w14:textId="58ACAE29" w:rsidR="00887837" w:rsidRPr="00920093" w:rsidRDefault="00887837" w:rsidP="00920093">
      <w:pPr>
        <w:pStyle w:val="Kop3"/>
      </w:pPr>
      <w:r w:rsidRPr="00920093">
        <w:lastRenderedPageBreak/>
        <w:t>Tafel B – Matchen &amp; Aanmelden (tafelkaart)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2264"/>
        <w:gridCol w:w="2392"/>
        <w:gridCol w:w="3982"/>
      </w:tblGrid>
      <w:tr w:rsidR="00887837" w14:paraId="61EEE1F0" w14:textId="77777777" w:rsidTr="006A0D8F">
        <w:tc>
          <w:tcPr>
            <w:tcW w:w="2551" w:type="dxa"/>
            <w:shd w:val="clear" w:color="auto" w:fill="F8E9EA"/>
            <w:vAlign w:val="center"/>
          </w:tcPr>
          <w:p w14:paraId="0B501A36" w14:textId="77777777" w:rsidR="00887837" w:rsidRDefault="00887837" w:rsidP="00DD219C">
            <w:r>
              <w:rPr>
                <w:b/>
              </w:rPr>
              <w:t>Keuze/onderwerp</w:t>
            </w:r>
          </w:p>
        </w:tc>
        <w:tc>
          <w:tcPr>
            <w:tcW w:w="3685" w:type="dxa"/>
            <w:shd w:val="clear" w:color="auto" w:fill="F8E9EA"/>
            <w:vAlign w:val="center"/>
          </w:tcPr>
          <w:p w14:paraId="1B0A41BE" w14:textId="77777777" w:rsidR="00887837" w:rsidRDefault="00887837" w:rsidP="00DD219C">
            <w:r>
              <w:rPr>
                <w:b/>
              </w:rPr>
              <w:t>Richtvragen</w:t>
            </w:r>
          </w:p>
        </w:tc>
        <w:tc>
          <w:tcPr>
            <w:tcW w:w="2835" w:type="dxa"/>
            <w:shd w:val="clear" w:color="auto" w:fill="F8E9EA"/>
            <w:vAlign w:val="center"/>
          </w:tcPr>
          <w:p w14:paraId="7388CB5F" w14:textId="77777777" w:rsidR="00887837" w:rsidRDefault="00887837" w:rsidP="00DD219C">
            <w:r>
              <w:rPr>
                <w:b/>
              </w:rPr>
              <w:t>Minimale afspraak (invullen)</w:t>
            </w:r>
          </w:p>
        </w:tc>
      </w:tr>
      <w:tr w:rsidR="00887837" w14:paraId="5141595E" w14:textId="77777777" w:rsidTr="006A0D8F">
        <w:tc>
          <w:tcPr>
            <w:tcW w:w="2551" w:type="dxa"/>
          </w:tcPr>
          <w:p w14:paraId="245E99B8" w14:textId="3376AAD7" w:rsidR="00887837" w:rsidRPr="005D6333" w:rsidRDefault="00887837" w:rsidP="005D6333">
            <w:pPr>
              <w:pStyle w:val="Plattetekst"/>
            </w:pPr>
            <w:r w:rsidRPr="005D6333">
              <w:t xml:space="preserve">Automatisch matchen </w:t>
            </w:r>
            <w:r w:rsidR="00D65EC8" w:rsidRPr="005D6333">
              <w:t>vs.</w:t>
            </w:r>
            <w:r w:rsidRPr="005D6333">
              <w:t xml:space="preserve"> zelfinschrijving</w:t>
            </w:r>
          </w:p>
        </w:tc>
        <w:tc>
          <w:tcPr>
            <w:tcW w:w="3685" w:type="dxa"/>
          </w:tcPr>
          <w:p w14:paraId="5C3BE00A" w14:textId="77777777" w:rsidR="00887837" w:rsidRPr="005D6333" w:rsidRDefault="00887837" w:rsidP="005D6333">
            <w:pPr>
              <w:pStyle w:val="Plattetekst"/>
            </w:pPr>
            <w:r w:rsidRPr="005D6333">
              <w:t>Welke examens matchen we cohort-gestuurd en welke via zelfinschrijving?</w:t>
            </w:r>
          </w:p>
        </w:tc>
        <w:tc>
          <w:tcPr>
            <w:tcW w:w="2835" w:type="dxa"/>
          </w:tcPr>
          <w:p w14:paraId="000EC251" w14:textId="77777777" w:rsidR="00887837" w:rsidRPr="005D6333" w:rsidRDefault="00887837" w:rsidP="005D6333">
            <w:pPr>
              <w:pStyle w:val="Plattetekst"/>
            </w:pPr>
            <w:r w:rsidRPr="005D6333">
              <w:t>__________________________________________</w:t>
            </w:r>
          </w:p>
        </w:tc>
      </w:tr>
      <w:tr w:rsidR="00887837" w14:paraId="49A2A516" w14:textId="77777777" w:rsidTr="006A0D8F">
        <w:tc>
          <w:tcPr>
            <w:tcW w:w="2551" w:type="dxa"/>
          </w:tcPr>
          <w:p w14:paraId="530E50FA" w14:textId="77777777" w:rsidR="00887837" w:rsidRPr="005D6333" w:rsidRDefault="00887837" w:rsidP="005D6333">
            <w:pPr>
              <w:pStyle w:val="Plattetekst"/>
            </w:pPr>
            <w:r w:rsidRPr="005D6333">
              <w:t>Go-moment</w:t>
            </w:r>
          </w:p>
        </w:tc>
        <w:tc>
          <w:tcPr>
            <w:tcW w:w="3685" w:type="dxa"/>
          </w:tcPr>
          <w:p w14:paraId="67456886" w14:textId="77777777" w:rsidR="00887837" w:rsidRPr="005D6333" w:rsidRDefault="00887837" w:rsidP="005D6333">
            <w:pPr>
              <w:pStyle w:val="Plattetekst"/>
            </w:pPr>
            <w:r w:rsidRPr="005D6333">
              <w:t>Wie geeft de Go en hoe voorkomen we dat dit niet gebeurt?</w:t>
            </w:r>
          </w:p>
        </w:tc>
        <w:tc>
          <w:tcPr>
            <w:tcW w:w="2835" w:type="dxa"/>
          </w:tcPr>
          <w:p w14:paraId="6CC7D77C" w14:textId="77777777" w:rsidR="00887837" w:rsidRPr="005D6333" w:rsidRDefault="00887837" w:rsidP="005D6333">
            <w:pPr>
              <w:pStyle w:val="Plattetekst"/>
            </w:pPr>
            <w:r w:rsidRPr="005D6333">
              <w:t>__________________________________________</w:t>
            </w:r>
          </w:p>
        </w:tc>
      </w:tr>
      <w:tr w:rsidR="00887837" w14:paraId="7F7298F7" w14:textId="77777777" w:rsidTr="006A0D8F">
        <w:tc>
          <w:tcPr>
            <w:tcW w:w="2551" w:type="dxa"/>
          </w:tcPr>
          <w:p w14:paraId="7FA40C30" w14:textId="77777777" w:rsidR="00887837" w:rsidRPr="005D6333" w:rsidRDefault="00887837" w:rsidP="005D6333">
            <w:pPr>
              <w:pStyle w:val="Plattetekst"/>
            </w:pPr>
            <w:r w:rsidRPr="005D6333">
              <w:t>Herkansing/</w:t>
            </w:r>
            <w:proofErr w:type="spellStart"/>
            <w:r w:rsidRPr="005D6333">
              <w:t>kansverbruik</w:t>
            </w:r>
            <w:proofErr w:type="spellEnd"/>
          </w:p>
        </w:tc>
        <w:tc>
          <w:tcPr>
            <w:tcW w:w="3685" w:type="dxa"/>
          </w:tcPr>
          <w:p w14:paraId="53748D6A" w14:textId="77777777" w:rsidR="00887837" w:rsidRPr="005D6333" w:rsidRDefault="00887837" w:rsidP="005D6333">
            <w:pPr>
              <w:pStyle w:val="Plattetekst"/>
            </w:pPr>
            <w:r w:rsidRPr="005D6333">
              <w:t>Welke regels gelden, wie mag uitzonderingen?</w:t>
            </w:r>
          </w:p>
        </w:tc>
        <w:tc>
          <w:tcPr>
            <w:tcW w:w="2835" w:type="dxa"/>
          </w:tcPr>
          <w:p w14:paraId="3961FEA3" w14:textId="77777777" w:rsidR="00887837" w:rsidRPr="005D6333" w:rsidRDefault="00887837" w:rsidP="005D6333">
            <w:pPr>
              <w:pStyle w:val="Plattetekst"/>
            </w:pPr>
            <w:r w:rsidRPr="005D6333">
              <w:t>__________________________________________</w:t>
            </w:r>
          </w:p>
        </w:tc>
      </w:tr>
      <w:tr w:rsidR="00887837" w14:paraId="488646B0" w14:textId="77777777" w:rsidTr="006A0D8F">
        <w:tc>
          <w:tcPr>
            <w:tcW w:w="2551" w:type="dxa"/>
          </w:tcPr>
          <w:p w14:paraId="6A632F31" w14:textId="77777777" w:rsidR="00887837" w:rsidRPr="005D6333" w:rsidRDefault="00887837" w:rsidP="005D6333">
            <w:pPr>
              <w:pStyle w:val="Plattetekst"/>
            </w:pPr>
            <w:r w:rsidRPr="005D6333">
              <w:t>No-show / absentie</w:t>
            </w:r>
          </w:p>
        </w:tc>
        <w:tc>
          <w:tcPr>
            <w:tcW w:w="3685" w:type="dxa"/>
          </w:tcPr>
          <w:p w14:paraId="7A16678E" w14:textId="77777777" w:rsidR="00887837" w:rsidRPr="005D6333" w:rsidRDefault="00887837" w:rsidP="005D6333">
            <w:pPr>
              <w:pStyle w:val="Plattetekst"/>
            </w:pPr>
            <w:r w:rsidRPr="005D6333">
              <w:t xml:space="preserve">Hoe registreren we absentie en wat </w:t>
            </w:r>
            <w:proofErr w:type="spellStart"/>
            <w:r w:rsidRPr="005D6333">
              <w:t>triggert</w:t>
            </w:r>
            <w:proofErr w:type="spellEnd"/>
            <w:r w:rsidRPr="005D6333">
              <w:t xml:space="preserve"> </w:t>
            </w:r>
            <w:proofErr w:type="spellStart"/>
            <w:r w:rsidRPr="005D6333">
              <w:t>herplanning</w:t>
            </w:r>
            <w:proofErr w:type="spellEnd"/>
            <w:r w:rsidRPr="005D6333">
              <w:t>?</w:t>
            </w:r>
          </w:p>
        </w:tc>
        <w:tc>
          <w:tcPr>
            <w:tcW w:w="2835" w:type="dxa"/>
          </w:tcPr>
          <w:p w14:paraId="488F9CFC" w14:textId="77777777" w:rsidR="00887837" w:rsidRPr="005D6333" w:rsidRDefault="00887837" w:rsidP="005D6333">
            <w:pPr>
              <w:pStyle w:val="Plattetekst"/>
            </w:pPr>
            <w:r w:rsidRPr="005D6333">
              <w:t>__________________________________________</w:t>
            </w:r>
          </w:p>
        </w:tc>
      </w:tr>
    </w:tbl>
    <w:p w14:paraId="6252B14A" w14:textId="77777777" w:rsidR="00887837" w:rsidRDefault="00887837" w:rsidP="00887837"/>
    <w:p w14:paraId="19685E8B" w14:textId="77777777" w:rsidR="00887837" w:rsidRPr="00920093" w:rsidRDefault="00887837" w:rsidP="00920093">
      <w:pPr>
        <w:pStyle w:val="Kop3"/>
      </w:pPr>
      <w:r w:rsidRPr="00920093">
        <w:t>Tafel C – Informeren (tafelkaart)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2156"/>
        <w:gridCol w:w="2500"/>
        <w:gridCol w:w="3982"/>
      </w:tblGrid>
      <w:tr w:rsidR="00887837" w14:paraId="12149D5B" w14:textId="77777777" w:rsidTr="006A0D8F">
        <w:tc>
          <w:tcPr>
            <w:tcW w:w="2551" w:type="dxa"/>
            <w:shd w:val="clear" w:color="auto" w:fill="F8E9EA"/>
            <w:vAlign w:val="center"/>
          </w:tcPr>
          <w:p w14:paraId="53FFBB3C" w14:textId="77777777" w:rsidR="00887837" w:rsidRDefault="00887837" w:rsidP="00DD219C">
            <w:r>
              <w:rPr>
                <w:b/>
              </w:rPr>
              <w:t>Keuze/onderwerp</w:t>
            </w:r>
          </w:p>
        </w:tc>
        <w:tc>
          <w:tcPr>
            <w:tcW w:w="3685" w:type="dxa"/>
            <w:shd w:val="clear" w:color="auto" w:fill="F8E9EA"/>
            <w:vAlign w:val="center"/>
          </w:tcPr>
          <w:p w14:paraId="14BEC43E" w14:textId="77777777" w:rsidR="00887837" w:rsidRDefault="00887837" w:rsidP="00DD219C">
            <w:r>
              <w:rPr>
                <w:b/>
              </w:rPr>
              <w:t>Richtvragen</w:t>
            </w:r>
          </w:p>
        </w:tc>
        <w:tc>
          <w:tcPr>
            <w:tcW w:w="2835" w:type="dxa"/>
            <w:shd w:val="clear" w:color="auto" w:fill="F8E9EA"/>
            <w:vAlign w:val="center"/>
          </w:tcPr>
          <w:p w14:paraId="757B3106" w14:textId="77777777" w:rsidR="00887837" w:rsidRDefault="00887837" w:rsidP="00DD219C">
            <w:r>
              <w:rPr>
                <w:b/>
              </w:rPr>
              <w:t>Minimale afspraak (invullen)</w:t>
            </w:r>
          </w:p>
        </w:tc>
      </w:tr>
      <w:tr w:rsidR="00887837" w:rsidRPr="005D6333" w14:paraId="6B3C297F" w14:textId="77777777" w:rsidTr="006A0D8F">
        <w:tc>
          <w:tcPr>
            <w:tcW w:w="2551" w:type="dxa"/>
          </w:tcPr>
          <w:p w14:paraId="3BE56E5F" w14:textId="77777777" w:rsidR="00887837" w:rsidRPr="005D6333" w:rsidRDefault="00887837" w:rsidP="005D6333">
            <w:pPr>
              <w:pStyle w:val="Plattetekst"/>
            </w:pPr>
            <w:r w:rsidRPr="005D6333">
              <w:t>Kanaal &amp; verantwoordelijkheid</w:t>
            </w:r>
          </w:p>
        </w:tc>
        <w:tc>
          <w:tcPr>
            <w:tcW w:w="3685" w:type="dxa"/>
          </w:tcPr>
          <w:p w14:paraId="6BC802D5" w14:textId="77777777" w:rsidR="00887837" w:rsidRPr="005D6333" w:rsidRDefault="00887837" w:rsidP="005D6333">
            <w:pPr>
              <w:pStyle w:val="Plattetekst"/>
            </w:pPr>
            <w:r w:rsidRPr="005D6333">
              <w:t>Via welk kanaal informeren we en wie verzendt?</w:t>
            </w:r>
          </w:p>
        </w:tc>
        <w:tc>
          <w:tcPr>
            <w:tcW w:w="2835" w:type="dxa"/>
          </w:tcPr>
          <w:p w14:paraId="73219ACA" w14:textId="77777777" w:rsidR="00887837" w:rsidRPr="005D6333" w:rsidRDefault="00887837" w:rsidP="005D6333">
            <w:pPr>
              <w:pStyle w:val="Plattetekst"/>
            </w:pPr>
            <w:r w:rsidRPr="005D6333">
              <w:t>__________________________________________</w:t>
            </w:r>
          </w:p>
        </w:tc>
      </w:tr>
      <w:tr w:rsidR="00887837" w:rsidRPr="005D6333" w14:paraId="48127AC0" w14:textId="77777777" w:rsidTr="006A0D8F">
        <w:tc>
          <w:tcPr>
            <w:tcW w:w="2551" w:type="dxa"/>
          </w:tcPr>
          <w:p w14:paraId="7E10DF8C" w14:textId="77777777" w:rsidR="00887837" w:rsidRPr="005D6333" w:rsidRDefault="00887837" w:rsidP="005D6333">
            <w:pPr>
              <w:pStyle w:val="Plattetekst"/>
            </w:pPr>
            <w:r w:rsidRPr="005D6333">
              <w:t>Termijn</w:t>
            </w:r>
          </w:p>
        </w:tc>
        <w:tc>
          <w:tcPr>
            <w:tcW w:w="3685" w:type="dxa"/>
          </w:tcPr>
          <w:p w14:paraId="685D0C25" w14:textId="77777777" w:rsidR="00887837" w:rsidRPr="005D6333" w:rsidRDefault="00887837" w:rsidP="005D6333">
            <w:pPr>
              <w:pStyle w:val="Plattetekst"/>
            </w:pPr>
            <w:r w:rsidRPr="005D6333">
              <w:t>Welke termijn gebruiken we minimaal (bijv. 15 schooldagen) en wanneer is ‘spoed’ toegestaan?</w:t>
            </w:r>
          </w:p>
        </w:tc>
        <w:tc>
          <w:tcPr>
            <w:tcW w:w="2835" w:type="dxa"/>
          </w:tcPr>
          <w:p w14:paraId="54A7E53F" w14:textId="77777777" w:rsidR="00887837" w:rsidRPr="005D6333" w:rsidRDefault="00887837" w:rsidP="005D6333">
            <w:pPr>
              <w:pStyle w:val="Plattetekst"/>
            </w:pPr>
            <w:r w:rsidRPr="005D6333">
              <w:t>__________________________________________</w:t>
            </w:r>
          </w:p>
        </w:tc>
      </w:tr>
      <w:tr w:rsidR="00887837" w:rsidRPr="005D6333" w14:paraId="554837C0" w14:textId="77777777" w:rsidTr="006A0D8F">
        <w:tc>
          <w:tcPr>
            <w:tcW w:w="2551" w:type="dxa"/>
          </w:tcPr>
          <w:p w14:paraId="07FC01ED" w14:textId="77777777" w:rsidR="00887837" w:rsidRPr="005D6333" w:rsidRDefault="00887837" w:rsidP="005D6333">
            <w:pPr>
              <w:pStyle w:val="Plattetekst"/>
            </w:pPr>
            <w:r w:rsidRPr="005D6333">
              <w:t>Minimale informatie</w:t>
            </w:r>
          </w:p>
        </w:tc>
        <w:tc>
          <w:tcPr>
            <w:tcW w:w="3685" w:type="dxa"/>
          </w:tcPr>
          <w:p w14:paraId="69E2A355" w14:textId="77777777" w:rsidR="00887837" w:rsidRPr="005D6333" w:rsidRDefault="00887837" w:rsidP="005D6333">
            <w:pPr>
              <w:pStyle w:val="Plattetekst"/>
            </w:pPr>
            <w:r w:rsidRPr="005D6333">
              <w:t>Welke info is altijd verplicht (duur, hulpmiddelen, locatie, deelnemerslijst, instructies)?</w:t>
            </w:r>
          </w:p>
        </w:tc>
        <w:tc>
          <w:tcPr>
            <w:tcW w:w="2835" w:type="dxa"/>
          </w:tcPr>
          <w:p w14:paraId="36A0E399" w14:textId="77777777" w:rsidR="00887837" w:rsidRPr="005D6333" w:rsidRDefault="00887837" w:rsidP="005D6333">
            <w:pPr>
              <w:pStyle w:val="Plattetekst"/>
            </w:pPr>
            <w:r w:rsidRPr="005D6333">
              <w:t>__________________________________________</w:t>
            </w:r>
          </w:p>
        </w:tc>
      </w:tr>
      <w:tr w:rsidR="00887837" w:rsidRPr="005D6333" w14:paraId="2701D91B" w14:textId="77777777" w:rsidTr="006A0D8F">
        <w:tc>
          <w:tcPr>
            <w:tcW w:w="2551" w:type="dxa"/>
          </w:tcPr>
          <w:p w14:paraId="4E8FB26A" w14:textId="77777777" w:rsidR="00887837" w:rsidRPr="005D6333" w:rsidRDefault="00887837" w:rsidP="005D6333">
            <w:pPr>
              <w:pStyle w:val="Plattetekst"/>
            </w:pPr>
            <w:r w:rsidRPr="005D6333">
              <w:t>Afwijkingen &amp; opvolging</w:t>
            </w:r>
          </w:p>
        </w:tc>
        <w:tc>
          <w:tcPr>
            <w:tcW w:w="3685" w:type="dxa"/>
          </w:tcPr>
          <w:p w14:paraId="79BC7B66" w14:textId="77777777" w:rsidR="00887837" w:rsidRPr="005D6333" w:rsidRDefault="00887837" w:rsidP="005D6333">
            <w:pPr>
              <w:pStyle w:val="Plattetekst"/>
            </w:pPr>
            <w:r w:rsidRPr="005D6333">
              <w:t>Hoe registreren we afwijkingen en wie volgt op?</w:t>
            </w:r>
          </w:p>
        </w:tc>
        <w:tc>
          <w:tcPr>
            <w:tcW w:w="2835" w:type="dxa"/>
          </w:tcPr>
          <w:p w14:paraId="4ED6F1AA" w14:textId="77777777" w:rsidR="00887837" w:rsidRPr="005D6333" w:rsidRDefault="00887837" w:rsidP="005D6333">
            <w:pPr>
              <w:pStyle w:val="Plattetekst"/>
            </w:pPr>
            <w:r w:rsidRPr="005D6333">
              <w:t>__________________________________________</w:t>
            </w:r>
          </w:p>
        </w:tc>
      </w:tr>
    </w:tbl>
    <w:p w14:paraId="0CF2AC31" w14:textId="77777777" w:rsidR="00887837" w:rsidRPr="00920093" w:rsidRDefault="00887837" w:rsidP="00920093">
      <w:pPr>
        <w:pStyle w:val="Kop3"/>
      </w:pPr>
    </w:p>
    <w:p w14:paraId="54C47CEF" w14:textId="095E949B" w:rsidR="00887837" w:rsidRPr="00920093" w:rsidRDefault="00887837" w:rsidP="00920093">
      <w:pPr>
        <w:pStyle w:val="Kop3"/>
      </w:pPr>
      <w:r w:rsidRPr="00920093">
        <w:t>Tafel D – Beoordelen, Vaststellen, Zittingsverslag, Archiveren, Versiebeheer (tafelkaart)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1926"/>
        <w:gridCol w:w="2730"/>
        <w:gridCol w:w="3982"/>
      </w:tblGrid>
      <w:tr w:rsidR="00887837" w14:paraId="08E037BF" w14:textId="77777777" w:rsidTr="006A0D8F">
        <w:tc>
          <w:tcPr>
            <w:tcW w:w="2551" w:type="dxa"/>
            <w:shd w:val="clear" w:color="auto" w:fill="F8E9EA"/>
            <w:vAlign w:val="center"/>
          </w:tcPr>
          <w:p w14:paraId="10F9D251" w14:textId="77777777" w:rsidR="00887837" w:rsidRDefault="00887837" w:rsidP="00DD219C">
            <w:r>
              <w:rPr>
                <w:b/>
              </w:rPr>
              <w:t>Keuze/onderwerp</w:t>
            </w:r>
          </w:p>
        </w:tc>
        <w:tc>
          <w:tcPr>
            <w:tcW w:w="3685" w:type="dxa"/>
            <w:shd w:val="clear" w:color="auto" w:fill="F8E9EA"/>
            <w:vAlign w:val="center"/>
          </w:tcPr>
          <w:p w14:paraId="5B0619B5" w14:textId="77777777" w:rsidR="00887837" w:rsidRDefault="00887837" w:rsidP="00DD219C">
            <w:r>
              <w:rPr>
                <w:b/>
              </w:rPr>
              <w:t>Richtvragen</w:t>
            </w:r>
          </w:p>
        </w:tc>
        <w:tc>
          <w:tcPr>
            <w:tcW w:w="2835" w:type="dxa"/>
            <w:shd w:val="clear" w:color="auto" w:fill="F8E9EA"/>
            <w:vAlign w:val="center"/>
          </w:tcPr>
          <w:p w14:paraId="14151C02" w14:textId="77777777" w:rsidR="00887837" w:rsidRDefault="00887837" w:rsidP="00DD219C">
            <w:r>
              <w:rPr>
                <w:b/>
              </w:rPr>
              <w:t>Minimale afspraak (invullen)</w:t>
            </w:r>
          </w:p>
        </w:tc>
      </w:tr>
      <w:tr w:rsidR="00887837" w14:paraId="0E62DFFB" w14:textId="77777777" w:rsidTr="006A0D8F">
        <w:tc>
          <w:tcPr>
            <w:tcW w:w="2551" w:type="dxa"/>
          </w:tcPr>
          <w:p w14:paraId="1CC744A6" w14:textId="77777777" w:rsidR="00887837" w:rsidRPr="005D6333" w:rsidRDefault="00887837" w:rsidP="005D6333">
            <w:pPr>
              <w:pStyle w:val="Plattetekst"/>
            </w:pPr>
            <w:r w:rsidRPr="005D6333">
              <w:t xml:space="preserve">Beoordelen &amp; </w:t>
            </w:r>
            <w:proofErr w:type="spellStart"/>
            <w:r w:rsidRPr="005D6333">
              <w:t>logging</w:t>
            </w:r>
            <w:proofErr w:type="spellEnd"/>
          </w:p>
        </w:tc>
        <w:tc>
          <w:tcPr>
            <w:tcW w:w="3685" w:type="dxa"/>
          </w:tcPr>
          <w:p w14:paraId="23A158DE" w14:textId="77777777" w:rsidR="00887837" w:rsidRPr="005D6333" w:rsidRDefault="00887837" w:rsidP="005D6333">
            <w:pPr>
              <w:pStyle w:val="Plattetekst"/>
            </w:pPr>
            <w:r w:rsidRPr="005D6333">
              <w:t>Wie beoordeelt waar, welke logcontrole doen we en hoe vaak?</w:t>
            </w:r>
          </w:p>
        </w:tc>
        <w:tc>
          <w:tcPr>
            <w:tcW w:w="2835" w:type="dxa"/>
          </w:tcPr>
          <w:p w14:paraId="7FDAF7D7" w14:textId="77777777" w:rsidR="00887837" w:rsidRPr="005D6333" w:rsidRDefault="00887837" w:rsidP="005D6333">
            <w:pPr>
              <w:pStyle w:val="Plattetekst"/>
            </w:pPr>
            <w:r w:rsidRPr="005D6333">
              <w:t>__________________________________________</w:t>
            </w:r>
          </w:p>
        </w:tc>
      </w:tr>
      <w:tr w:rsidR="00887837" w14:paraId="7D951532" w14:textId="77777777" w:rsidTr="006A0D8F">
        <w:tc>
          <w:tcPr>
            <w:tcW w:w="2551" w:type="dxa"/>
          </w:tcPr>
          <w:p w14:paraId="023750D1" w14:textId="77777777" w:rsidR="00887837" w:rsidRPr="005D6333" w:rsidRDefault="00887837" w:rsidP="005D6333">
            <w:pPr>
              <w:pStyle w:val="Plattetekst"/>
            </w:pPr>
            <w:r w:rsidRPr="005D6333">
              <w:t>Vaststellen resultaat</w:t>
            </w:r>
          </w:p>
        </w:tc>
        <w:tc>
          <w:tcPr>
            <w:tcW w:w="3685" w:type="dxa"/>
          </w:tcPr>
          <w:p w14:paraId="1F2410FC" w14:textId="77777777" w:rsidR="00887837" w:rsidRPr="005D6333" w:rsidRDefault="00887837" w:rsidP="005D6333">
            <w:pPr>
              <w:pStyle w:val="Plattetekst"/>
            </w:pPr>
            <w:r w:rsidRPr="005D6333">
              <w:t>Wie controleert import/overname en wanneer is resultaat definitief?</w:t>
            </w:r>
          </w:p>
        </w:tc>
        <w:tc>
          <w:tcPr>
            <w:tcW w:w="2835" w:type="dxa"/>
          </w:tcPr>
          <w:p w14:paraId="45AC49B9" w14:textId="77777777" w:rsidR="00887837" w:rsidRPr="005D6333" w:rsidRDefault="00887837" w:rsidP="005D6333">
            <w:pPr>
              <w:pStyle w:val="Plattetekst"/>
            </w:pPr>
            <w:r w:rsidRPr="005D6333">
              <w:t>__________________________________________</w:t>
            </w:r>
          </w:p>
        </w:tc>
      </w:tr>
      <w:tr w:rsidR="00887837" w14:paraId="4F59CC79" w14:textId="77777777" w:rsidTr="006A0D8F">
        <w:tc>
          <w:tcPr>
            <w:tcW w:w="2551" w:type="dxa"/>
          </w:tcPr>
          <w:p w14:paraId="5B5B1AF2" w14:textId="77777777" w:rsidR="00887837" w:rsidRPr="005D6333" w:rsidRDefault="00887837" w:rsidP="005D6333">
            <w:pPr>
              <w:pStyle w:val="Plattetekst"/>
            </w:pPr>
            <w:r w:rsidRPr="005D6333">
              <w:lastRenderedPageBreak/>
              <w:t>Zittingsverslag</w:t>
            </w:r>
          </w:p>
        </w:tc>
        <w:tc>
          <w:tcPr>
            <w:tcW w:w="3685" w:type="dxa"/>
          </w:tcPr>
          <w:p w14:paraId="51259273" w14:textId="77777777" w:rsidR="00887837" w:rsidRPr="005D6333" w:rsidRDefault="00887837" w:rsidP="005D6333">
            <w:pPr>
              <w:pStyle w:val="Plattetekst"/>
            </w:pPr>
            <w:r w:rsidRPr="005D6333">
              <w:t>Waar staat het originele verslag, hoe doen we correcties (addendum) en wie autoriseert?</w:t>
            </w:r>
          </w:p>
        </w:tc>
        <w:tc>
          <w:tcPr>
            <w:tcW w:w="2835" w:type="dxa"/>
          </w:tcPr>
          <w:p w14:paraId="29702C22" w14:textId="77777777" w:rsidR="00887837" w:rsidRPr="005D6333" w:rsidRDefault="00887837" w:rsidP="005D6333">
            <w:pPr>
              <w:pStyle w:val="Plattetekst"/>
            </w:pPr>
            <w:r w:rsidRPr="005D6333">
              <w:t>__________________________________________</w:t>
            </w:r>
          </w:p>
        </w:tc>
      </w:tr>
      <w:tr w:rsidR="00887837" w14:paraId="677AE7A7" w14:textId="77777777" w:rsidTr="006A0D8F">
        <w:tc>
          <w:tcPr>
            <w:tcW w:w="2551" w:type="dxa"/>
          </w:tcPr>
          <w:p w14:paraId="430619AB" w14:textId="77777777" w:rsidR="00887837" w:rsidRPr="005D6333" w:rsidRDefault="00887837" w:rsidP="005D6333">
            <w:pPr>
              <w:pStyle w:val="Plattetekst"/>
            </w:pPr>
            <w:r w:rsidRPr="005D6333">
              <w:t>Archiveren examendossier</w:t>
            </w:r>
          </w:p>
        </w:tc>
        <w:tc>
          <w:tcPr>
            <w:tcW w:w="3685" w:type="dxa"/>
          </w:tcPr>
          <w:p w14:paraId="5C139B8C" w14:textId="77777777" w:rsidR="00887837" w:rsidRPr="005D6333" w:rsidRDefault="00887837" w:rsidP="005D6333">
            <w:pPr>
              <w:pStyle w:val="Plattetekst"/>
            </w:pPr>
            <w:r w:rsidRPr="005D6333">
              <w:t>Wat is ‘compleet dossier’, waar archiveren we, bewaartermijn en vindbaarheid?</w:t>
            </w:r>
          </w:p>
        </w:tc>
        <w:tc>
          <w:tcPr>
            <w:tcW w:w="2835" w:type="dxa"/>
          </w:tcPr>
          <w:p w14:paraId="77432F4F" w14:textId="77777777" w:rsidR="00887837" w:rsidRPr="005D6333" w:rsidRDefault="00887837" w:rsidP="005D6333">
            <w:pPr>
              <w:pStyle w:val="Plattetekst"/>
            </w:pPr>
            <w:r w:rsidRPr="005D6333">
              <w:t>__________________________________________</w:t>
            </w:r>
          </w:p>
        </w:tc>
      </w:tr>
      <w:tr w:rsidR="00887837" w14:paraId="249C487F" w14:textId="77777777" w:rsidTr="006A0D8F">
        <w:tc>
          <w:tcPr>
            <w:tcW w:w="2551" w:type="dxa"/>
          </w:tcPr>
          <w:p w14:paraId="7115D88B" w14:textId="77777777" w:rsidR="00887837" w:rsidRPr="005D6333" w:rsidRDefault="00887837" w:rsidP="005D6333">
            <w:pPr>
              <w:pStyle w:val="Plattetekst"/>
            </w:pPr>
            <w:r w:rsidRPr="005D6333">
              <w:t>Versiebeheer</w:t>
            </w:r>
          </w:p>
        </w:tc>
        <w:tc>
          <w:tcPr>
            <w:tcW w:w="3685" w:type="dxa"/>
          </w:tcPr>
          <w:p w14:paraId="6E213565" w14:textId="77777777" w:rsidR="00887837" w:rsidRPr="005D6333" w:rsidRDefault="00887837" w:rsidP="005D6333">
            <w:pPr>
              <w:pStyle w:val="Plattetekst"/>
            </w:pPr>
            <w:r w:rsidRPr="005D6333">
              <w:t>Wie beheert versies, wie wijst toe, en hoe voorkomen we foutieve/ongeautoriseerde varianten?</w:t>
            </w:r>
          </w:p>
        </w:tc>
        <w:tc>
          <w:tcPr>
            <w:tcW w:w="2835" w:type="dxa"/>
          </w:tcPr>
          <w:p w14:paraId="0B0A48EC" w14:textId="77777777" w:rsidR="00887837" w:rsidRPr="005D6333" w:rsidRDefault="00887837" w:rsidP="005D6333">
            <w:pPr>
              <w:pStyle w:val="Plattetekst"/>
            </w:pPr>
            <w:r w:rsidRPr="005D6333">
              <w:t>__________________________________________</w:t>
            </w:r>
          </w:p>
        </w:tc>
      </w:tr>
    </w:tbl>
    <w:p w14:paraId="1A9603E9" w14:textId="77777777" w:rsidR="00887837" w:rsidRDefault="00887837" w:rsidP="00887837"/>
    <w:p w14:paraId="0820B7F9" w14:textId="1B54C9A3" w:rsidR="00887837" w:rsidRDefault="00887837" w:rsidP="00887837">
      <w:pPr>
        <w:pStyle w:val="Kop1"/>
      </w:pPr>
      <w:r>
        <w:t>Materialen en templates (bijlagen)</w:t>
      </w:r>
    </w:p>
    <w:p w14:paraId="6A3E7304" w14:textId="77777777" w:rsidR="00887837" w:rsidRPr="00920093" w:rsidRDefault="00887837" w:rsidP="00920093">
      <w:pPr>
        <w:pStyle w:val="BasistekstSURF"/>
      </w:pPr>
      <w:r w:rsidRPr="00920093">
        <w:t>Print de onderstaande bijlagen per schoolteam. Je kunt ze ook digitaal invullen en na afloop bundelen.</w:t>
      </w:r>
    </w:p>
    <w:p w14:paraId="78CF5D0E" w14:textId="77777777" w:rsidR="00887837" w:rsidRPr="006A0D8F" w:rsidRDefault="00887837" w:rsidP="00920093">
      <w:pPr>
        <w:pStyle w:val="Kop3"/>
        <w:rPr>
          <w:lang w:val="en-US"/>
        </w:rPr>
      </w:pPr>
      <w:r w:rsidRPr="006A0D8F">
        <w:rPr>
          <w:lang w:val="en-US"/>
        </w:rPr>
        <w:t>Bijlage A – Impact-map (A3)</w:t>
      </w:r>
    </w:p>
    <w:p w14:paraId="4631E4E9" w14:textId="77777777" w:rsidR="00887837" w:rsidRDefault="00887837" w:rsidP="00920093">
      <w:pPr>
        <w:pStyle w:val="BasistekstSURF"/>
      </w:pPr>
      <w:r>
        <w:t>Doel: zichtbaar maken wat OKE verandert per rol, inclusief risico’s en wat geregeld moet worden.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2106"/>
        <w:gridCol w:w="2489"/>
        <w:gridCol w:w="2025"/>
        <w:gridCol w:w="2018"/>
      </w:tblGrid>
      <w:tr w:rsidR="00887837" w14:paraId="7D726988" w14:textId="77777777" w:rsidTr="006A0D8F">
        <w:tc>
          <w:tcPr>
            <w:tcW w:w="2268" w:type="dxa"/>
            <w:shd w:val="clear" w:color="auto" w:fill="F8E9EA"/>
            <w:vAlign w:val="center"/>
          </w:tcPr>
          <w:p w14:paraId="03279E08" w14:textId="77777777" w:rsidR="00887837" w:rsidRDefault="00887837" w:rsidP="00DD219C">
            <w:r>
              <w:rPr>
                <w:b/>
              </w:rPr>
              <w:t>Rol</w:t>
            </w:r>
          </w:p>
        </w:tc>
        <w:tc>
          <w:tcPr>
            <w:tcW w:w="2948" w:type="dxa"/>
            <w:shd w:val="clear" w:color="auto" w:fill="F8E9EA"/>
            <w:vAlign w:val="center"/>
          </w:tcPr>
          <w:p w14:paraId="21E65527" w14:textId="77777777" w:rsidR="00887837" w:rsidRDefault="00887837" w:rsidP="00DD219C">
            <w:r>
              <w:rPr>
                <w:b/>
              </w:rPr>
              <w:t>Wat verandert er (gedrag/werk)?</w:t>
            </w:r>
          </w:p>
        </w:tc>
        <w:tc>
          <w:tcPr>
            <w:tcW w:w="2494" w:type="dxa"/>
            <w:shd w:val="clear" w:color="auto" w:fill="F8E9EA"/>
            <w:vAlign w:val="center"/>
          </w:tcPr>
          <w:p w14:paraId="1C5D6E26" w14:textId="77777777" w:rsidR="00887837" w:rsidRDefault="00887837" w:rsidP="00DD219C">
            <w:r>
              <w:rPr>
                <w:b/>
              </w:rPr>
              <w:t>Risico of knelpunt</w:t>
            </w:r>
          </w:p>
        </w:tc>
        <w:tc>
          <w:tcPr>
            <w:tcW w:w="2494" w:type="dxa"/>
            <w:shd w:val="clear" w:color="auto" w:fill="F8E9EA"/>
            <w:vAlign w:val="center"/>
          </w:tcPr>
          <w:p w14:paraId="47575C08" w14:textId="77777777" w:rsidR="00887837" w:rsidRDefault="00887837" w:rsidP="00DD219C">
            <w:r>
              <w:rPr>
                <w:b/>
              </w:rPr>
              <w:t>Wat moeten we regelen?</w:t>
            </w:r>
          </w:p>
        </w:tc>
      </w:tr>
      <w:tr w:rsidR="00887837" w14:paraId="3C094406" w14:textId="77777777" w:rsidTr="006A0D8F">
        <w:tc>
          <w:tcPr>
            <w:tcW w:w="2268" w:type="dxa"/>
          </w:tcPr>
          <w:p w14:paraId="29478350" w14:textId="77777777" w:rsidR="00887837" w:rsidRDefault="00887837" w:rsidP="005D6333">
            <w:pPr>
              <w:pStyle w:val="Plattetekst"/>
            </w:pPr>
            <w:r>
              <w:t>Student</w:t>
            </w:r>
          </w:p>
        </w:tc>
        <w:tc>
          <w:tcPr>
            <w:tcW w:w="2948" w:type="dxa"/>
          </w:tcPr>
          <w:p w14:paraId="3785661C" w14:textId="77777777" w:rsidR="00887837" w:rsidRDefault="00887837" w:rsidP="005D6333">
            <w:pPr>
              <w:pStyle w:val="Plattetekst"/>
            </w:pPr>
          </w:p>
        </w:tc>
        <w:tc>
          <w:tcPr>
            <w:tcW w:w="2494" w:type="dxa"/>
          </w:tcPr>
          <w:p w14:paraId="13AB160B" w14:textId="77777777" w:rsidR="00887837" w:rsidRDefault="00887837" w:rsidP="005D6333">
            <w:pPr>
              <w:pStyle w:val="Plattetekst"/>
            </w:pPr>
          </w:p>
        </w:tc>
        <w:tc>
          <w:tcPr>
            <w:tcW w:w="2494" w:type="dxa"/>
          </w:tcPr>
          <w:p w14:paraId="25795D9E" w14:textId="77777777" w:rsidR="00887837" w:rsidRDefault="00887837" w:rsidP="005D6333">
            <w:pPr>
              <w:pStyle w:val="Plattetekst"/>
            </w:pPr>
          </w:p>
        </w:tc>
      </w:tr>
      <w:tr w:rsidR="00887837" w14:paraId="36416FBA" w14:textId="77777777" w:rsidTr="006A0D8F">
        <w:tc>
          <w:tcPr>
            <w:tcW w:w="2268" w:type="dxa"/>
          </w:tcPr>
          <w:p w14:paraId="4A837AE9" w14:textId="77777777" w:rsidR="00887837" w:rsidRDefault="00887837" w:rsidP="005D6333">
            <w:pPr>
              <w:pStyle w:val="Plattetekst"/>
            </w:pPr>
            <w:r>
              <w:t>Docent/Examinator</w:t>
            </w:r>
          </w:p>
        </w:tc>
        <w:tc>
          <w:tcPr>
            <w:tcW w:w="2948" w:type="dxa"/>
          </w:tcPr>
          <w:p w14:paraId="310F2997" w14:textId="77777777" w:rsidR="00887837" w:rsidRDefault="00887837" w:rsidP="005D6333">
            <w:pPr>
              <w:pStyle w:val="Plattetekst"/>
            </w:pPr>
          </w:p>
        </w:tc>
        <w:tc>
          <w:tcPr>
            <w:tcW w:w="2494" w:type="dxa"/>
          </w:tcPr>
          <w:p w14:paraId="2DBB63BE" w14:textId="77777777" w:rsidR="00887837" w:rsidRDefault="00887837" w:rsidP="005D6333">
            <w:pPr>
              <w:pStyle w:val="Plattetekst"/>
            </w:pPr>
          </w:p>
        </w:tc>
        <w:tc>
          <w:tcPr>
            <w:tcW w:w="2494" w:type="dxa"/>
          </w:tcPr>
          <w:p w14:paraId="08EE3A5B" w14:textId="77777777" w:rsidR="00887837" w:rsidRDefault="00887837" w:rsidP="005D6333">
            <w:pPr>
              <w:pStyle w:val="Plattetekst"/>
            </w:pPr>
          </w:p>
        </w:tc>
      </w:tr>
      <w:tr w:rsidR="00887837" w14:paraId="1D256EDC" w14:textId="77777777" w:rsidTr="006A0D8F">
        <w:tc>
          <w:tcPr>
            <w:tcW w:w="2268" w:type="dxa"/>
          </w:tcPr>
          <w:p w14:paraId="07681508" w14:textId="77777777" w:rsidR="00887837" w:rsidRDefault="00887837" w:rsidP="005D6333">
            <w:pPr>
              <w:pStyle w:val="Plattetekst"/>
            </w:pPr>
            <w:r>
              <w:t>Examenbureau</w:t>
            </w:r>
          </w:p>
        </w:tc>
        <w:tc>
          <w:tcPr>
            <w:tcW w:w="2948" w:type="dxa"/>
          </w:tcPr>
          <w:p w14:paraId="3EFB7AF2" w14:textId="77777777" w:rsidR="00887837" w:rsidRDefault="00887837" w:rsidP="005D6333">
            <w:pPr>
              <w:pStyle w:val="Plattetekst"/>
            </w:pPr>
          </w:p>
        </w:tc>
        <w:tc>
          <w:tcPr>
            <w:tcW w:w="2494" w:type="dxa"/>
          </w:tcPr>
          <w:p w14:paraId="50A861BE" w14:textId="77777777" w:rsidR="00887837" w:rsidRDefault="00887837" w:rsidP="005D6333">
            <w:pPr>
              <w:pStyle w:val="Plattetekst"/>
            </w:pPr>
          </w:p>
        </w:tc>
        <w:tc>
          <w:tcPr>
            <w:tcW w:w="2494" w:type="dxa"/>
          </w:tcPr>
          <w:p w14:paraId="66BA88F8" w14:textId="77777777" w:rsidR="00887837" w:rsidRDefault="00887837" w:rsidP="005D6333">
            <w:pPr>
              <w:pStyle w:val="Plattetekst"/>
            </w:pPr>
          </w:p>
        </w:tc>
      </w:tr>
      <w:tr w:rsidR="00887837" w14:paraId="674A969E" w14:textId="77777777" w:rsidTr="006A0D8F">
        <w:tc>
          <w:tcPr>
            <w:tcW w:w="2268" w:type="dxa"/>
          </w:tcPr>
          <w:p w14:paraId="401A9C74" w14:textId="77777777" w:rsidR="00887837" w:rsidRDefault="00887837" w:rsidP="005D6333">
            <w:pPr>
              <w:pStyle w:val="Plattetekst"/>
            </w:pPr>
            <w:r>
              <w:t>Roostering/Logistiek</w:t>
            </w:r>
          </w:p>
        </w:tc>
        <w:tc>
          <w:tcPr>
            <w:tcW w:w="2948" w:type="dxa"/>
          </w:tcPr>
          <w:p w14:paraId="57F0E043" w14:textId="77777777" w:rsidR="00887837" w:rsidRDefault="00887837" w:rsidP="005D6333">
            <w:pPr>
              <w:pStyle w:val="Plattetekst"/>
            </w:pPr>
          </w:p>
        </w:tc>
        <w:tc>
          <w:tcPr>
            <w:tcW w:w="2494" w:type="dxa"/>
          </w:tcPr>
          <w:p w14:paraId="4ED8472D" w14:textId="77777777" w:rsidR="00887837" w:rsidRDefault="00887837" w:rsidP="005D6333">
            <w:pPr>
              <w:pStyle w:val="Plattetekst"/>
            </w:pPr>
          </w:p>
        </w:tc>
        <w:tc>
          <w:tcPr>
            <w:tcW w:w="2494" w:type="dxa"/>
          </w:tcPr>
          <w:p w14:paraId="5A2F6535" w14:textId="77777777" w:rsidR="00887837" w:rsidRDefault="00887837" w:rsidP="005D6333">
            <w:pPr>
              <w:pStyle w:val="Plattetekst"/>
            </w:pPr>
          </w:p>
        </w:tc>
      </w:tr>
      <w:tr w:rsidR="00887837" w14:paraId="3E2AFC1B" w14:textId="77777777" w:rsidTr="006A0D8F">
        <w:tc>
          <w:tcPr>
            <w:tcW w:w="2268" w:type="dxa"/>
          </w:tcPr>
          <w:p w14:paraId="3381089C" w14:textId="77777777" w:rsidR="00887837" w:rsidRDefault="00887837" w:rsidP="005D6333">
            <w:pPr>
              <w:pStyle w:val="Plattetekst"/>
            </w:pPr>
            <w:r>
              <w:t>Examencommissie</w:t>
            </w:r>
          </w:p>
        </w:tc>
        <w:tc>
          <w:tcPr>
            <w:tcW w:w="2948" w:type="dxa"/>
          </w:tcPr>
          <w:p w14:paraId="78342102" w14:textId="77777777" w:rsidR="00887837" w:rsidRDefault="00887837" w:rsidP="005D6333">
            <w:pPr>
              <w:pStyle w:val="Plattetekst"/>
            </w:pPr>
          </w:p>
        </w:tc>
        <w:tc>
          <w:tcPr>
            <w:tcW w:w="2494" w:type="dxa"/>
          </w:tcPr>
          <w:p w14:paraId="02E34FDA" w14:textId="77777777" w:rsidR="00887837" w:rsidRDefault="00887837" w:rsidP="005D6333">
            <w:pPr>
              <w:pStyle w:val="Plattetekst"/>
            </w:pPr>
          </w:p>
        </w:tc>
        <w:tc>
          <w:tcPr>
            <w:tcW w:w="2494" w:type="dxa"/>
          </w:tcPr>
          <w:p w14:paraId="657B16EA" w14:textId="77777777" w:rsidR="00887837" w:rsidRDefault="00887837" w:rsidP="005D6333">
            <w:pPr>
              <w:pStyle w:val="Plattetekst"/>
            </w:pPr>
          </w:p>
        </w:tc>
      </w:tr>
      <w:tr w:rsidR="00887837" w14:paraId="6C1E6A23" w14:textId="77777777" w:rsidTr="006A0D8F">
        <w:tc>
          <w:tcPr>
            <w:tcW w:w="2268" w:type="dxa"/>
          </w:tcPr>
          <w:p w14:paraId="12167446" w14:textId="77777777" w:rsidR="00887837" w:rsidRPr="005D6333" w:rsidRDefault="00887837" w:rsidP="005D6333">
            <w:pPr>
              <w:pStyle w:val="Plattetekst"/>
            </w:pPr>
            <w:r w:rsidRPr="005D6333">
              <w:t>Functioneel beheer/ICT</w:t>
            </w:r>
          </w:p>
        </w:tc>
        <w:tc>
          <w:tcPr>
            <w:tcW w:w="2948" w:type="dxa"/>
          </w:tcPr>
          <w:p w14:paraId="02775A74" w14:textId="77777777" w:rsidR="00887837" w:rsidRPr="005D6333" w:rsidRDefault="00887837" w:rsidP="005D6333">
            <w:pPr>
              <w:pStyle w:val="Plattetekst"/>
            </w:pPr>
          </w:p>
        </w:tc>
        <w:tc>
          <w:tcPr>
            <w:tcW w:w="2494" w:type="dxa"/>
          </w:tcPr>
          <w:p w14:paraId="37D5D062" w14:textId="77777777" w:rsidR="00887837" w:rsidRPr="005D6333" w:rsidRDefault="00887837" w:rsidP="005D6333">
            <w:pPr>
              <w:pStyle w:val="Plattetekst"/>
            </w:pPr>
          </w:p>
        </w:tc>
        <w:tc>
          <w:tcPr>
            <w:tcW w:w="2494" w:type="dxa"/>
          </w:tcPr>
          <w:p w14:paraId="20A81AF2" w14:textId="77777777" w:rsidR="00887837" w:rsidRPr="005D6333" w:rsidRDefault="00887837" w:rsidP="005D6333">
            <w:pPr>
              <w:pStyle w:val="Plattetekst"/>
            </w:pPr>
          </w:p>
        </w:tc>
      </w:tr>
    </w:tbl>
    <w:p w14:paraId="65DAB1B4" w14:textId="77777777" w:rsidR="00887837" w:rsidRDefault="00887837" w:rsidP="00887837"/>
    <w:p w14:paraId="11E0434D" w14:textId="77777777" w:rsidR="00887837" w:rsidRPr="00920093" w:rsidRDefault="00887837" w:rsidP="00920093">
      <w:pPr>
        <w:pStyle w:val="Kop3"/>
      </w:pPr>
      <w:r w:rsidRPr="00920093">
        <w:t>Bijlage B – Besluitlog per onderwerp</w:t>
      </w:r>
    </w:p>
    <w:p w14:paraId="63828C94" w14:textId="77777777" w:rsidR="00887837" w:rsidRPr="00920093" w:rsidRDefault="00887837" w:rsidP="00920093">
      <w:pPr>
        <w:pStyle w:val="Plattetekst"/>
      </w:pPr>
      <w:r w:rsidRPr="00920093">
        <w:t>Gebruik 1 besluitlog per onderwerp/tafel. Verzamel na afloop alle logs per school.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1354"/>
        <w:gridCol w:w="484"/>
        <w:gridCol w:w="1351"/>
        <w:gridCol w:w="2253"/>
        <w:gridCol w:w="2402"/>
        <w:gridCol w:w="794"/>
      </w:tblGrid>
      <w:tr w:rsidR="00887837" w14:paraId="446D2742" w14:textId="77777777" w:rsidTr="006A0D8F">
        <w:tc>
          <w:tcPr>
            <w:tcW w:w="1271" w:type="dxa"/>
            <w:shd w:val="clear" w:color="auto" w:fill="F8E9EA"/>
            <w:vAlign w:val="center"/>
          </w:tcPr>
          <w:p w14:paraId="2257FF08" w14:textId="77777777" w:rsidR="00887837" w:rsidRDefault="00887837" w:rsidP="00DD219C">
            <w:r>
              <w:rPr>
                <w:b/>
              </w:rPr>
              <w:t>Onderwerp</w:t>
            </w:r>
          </w:p>
        </w:tc>
        <w:tc>
          <w:tcPr>
            <w:tcW w:w="1884" w:type="dxa"/>
            <w:gridSpan w:val="2"/>
            <w:shd w:val="clear" w:color="auto" w:fill="F8E9EA"/>
            <w:vAlign w:val="center"/>
          </w:tcPr>
          <w:p w14:paraId="24DF93A6" w14:textId="77777777" w:rsidR="00887837" w:rsidRDefault="00887837" w:rsidP="00DD219C">
            <w:r>
              <w:rPr>
                <w:b/>
              </w:rPr>
              <w:t>Beleidskeuzes (wat kiezen we?)</w:t>
            </w:r>
          </w:p>
        </w:tc>
        <w:tc>
          <w:tcPr>
            <w:tcW w:w="2265" w:type="dxa"/>
            <w:shd w:val="clear" w:color="auto" w:fill="F8E9EA"/>
            <w:vAlign w:val="center"/>
          </w:tcPr>
          <w:p w14:paraId="3030148F" w14:textId="77777777" w:rsidR="00887837" w:rsidRDefault="00887837" w:rsidP="00DD219C">
            <w:r>
              <w:rPr>
                <w:b/>
              </w:rPr>
              <w:t>Procesafspraken (wie/wat/wanneer/waar)</w:t>
            </w:r>
          </w:p>
        </w:tc>
        <w:tc>
          <w:tcPr>
            <w:tcW w:w="2420" w:type="dxa"/>
            <w:shd w:val="clear" w:color="auto" w:fill="F8E9EA"/>
            <w:vAlign w:val="center"/>
          </w:tcPr>
          <w:p w14:paraId="3F916FD7" w14:textId="77777777" w:rsidR="00887837" w:rsidRDefault="00887837" w:rsidP="00DD219C">
            <w:r>
              <w:rPr>
                <w:b/>
              </w:rPr>
              <w:t>Borging (controle/bewijs/eigenaar)</w:t>
            </w:r>
          </w:p>
        </w:tc>
        <w:tc>
          <w:tcPr>
            <w:tcW w:w="798" w:type="dxa"/>
            <w:shd w:val="clear" w:color="auto" w:fill="F8E9EA"/>
            <w:vAlign w:val="center"/>
          </w:tcPr>
          <w:p w14:paraId="497C664B" w14:textId="77777777" w:rsidR="00887837" w:rsidRDefault="00887837" w:rsidP="00DD219C">
            <w:r>
              <w:rPr>
                <w:b/>
              </w:rPr>
              <w:t>Open punten</w:t>
            </w:r>
          </w:p>
        </w:tc>
      </w:tr>
      <w:tr w:rsidR="00887837" w14:paraId="46654BE0" w14:textId="77777777" w:rsidTr="006A0D8F">
        <w:tc>
          <w:tcPr>
            <w:tcW w:w="1756" w:type="dxa"/>
            <w:gridSpan w:val="2"/>
          </w:tcPr>
          <w:p w14:paraId="2A87EAEA" w14:textId="77777777" w:rsidR="00887837" w:rsidRDefault="00887837" w:rsidP="00DD219C">
            <w:pPr>
              <w:spacing w:before="40" w:after="40"/>
            </w:pPr>
            <w:r>
              <w:t>__________________</w:t>
            </w:r>
          </w:p>
        </w:tc>
        <w:tc>
          <w:tcPr>
            <w:tcW w:w="1399" w:type="dxa"/>
          </w:tcPr>
          <w:p w14:paraId="3B4BE7FA" w14:textId="77777777" w:rsidR="00887837" w:rsidRDefault="00887837" w:rsidP="00DD219C">
            <w:pPr>
              <w:spacing w:before="40" w:after="40"/>
            </w:pPr>
          </w:p>
        </w:tc>
        <w:tc>
          <w:tcPr>
            <w:tcW w:w="2265" w:type="dxa"/>
          </w:tcPr>
          <w:p w14:paraId="6A0F3AE8" w14:textId="77777777" w:rsidR="00887837" w:rsidRDefault="00887837" w:rsidP="00DD219C">
            <w:pPr>
              <w:spacing w:before="40" w:after="40"/>
            </w:pPr>
          </w:p>
        </w:tc>
        <w:tc>
          <w:tcPr>
            <w:tcW w:w="2420" w:type="dxa"/>
          </w:tcPr>
          <w:p w14:paraId="6553D55C" w14:textId="77777777" w:rsidR="00887837" w:rsidRDefault="00887837" w:rsidP="00DD219C">
            <w:pPr>
              <w:spacing w:before="40" w:after="40"/>
            </w:pPr>
          </w:p>
        </w:tc>
        <w:tc>
          <w:tcPr>
            <w:tcW w:w="798" w:type="dxa"/>
          </w:tcPr>
          <w:p w14:paraId="5C2D06A8" w14:textId="77777777" w:rsidR="00887837" w:rsidRDefault="00887837" w:rsidP="00DD219C">
            <w:pPr>
              <w:spacing w:before="40" w:after="40"/>
            </w:pPr>
          </w:p>
        </w:tc>
      </w:tr>
      <w:tr w:rsidR="00887837" w14:paraId="0C67D172" w14:textId="77777777" w:rsidTr="006A0D8F">
        <w:tc>
          <w:tcPr>
            <w:tcW w:w="1756" w:type="dxa"/>
            <w:gridSpan w:val="2"/>
          </w:tcPr>
          <w:p w14:paraId="371C98FB" w14:textId="77777777" w:rsidR="00887837" w:rsidRDefault="00887837" w:rsidP="00DD219C">
            <w:pPr>
              <w:spacing w:before="40" w:after="40"/>
            </w:pPr>
            <w:r>
              <w:t>__________________</w:t>
            </w:r>
          </w:p>
        </w:tc>
        <w:tc>
          <w:tcPr>
            <w:tcW w:w="1399" w:type="dxa"/>
          </w:tcPr>
          <w:p w14:paraId="5F25AF65" w14:textId="77777777" w:rsidR="00887837" w:rsidRDefault="00887837" w:rsidP="00DD219C">
            <w:pPr>
              <w:spacing w:before="40" w:after="40"/>
            </w:pPr>
          </w:p>
        </w:tc>
        <w:tc>
          <w:tcPr>
            <w:tcW w:w="2265" w:type="dxa"/>
          </w:tcPr>
          <w:p w14:paraId="43C6AA34" w14:textId="77777777" w:rsidR="00887837" w:rsidRDefault="00887837" w:rsidP="00DD219C">
            <w:pPr>
              <w:spacing w:before="40" w:after="40"/>
            </w:pPr>
          </w:p>
        </w:tc>
        <w:tc>
          <w:tcPr>
            <w:tcW w:w="2420" w:type="dxa"/>
          </w:tcPr>
          <w:p w14:paraId="377C780A" w14:textId="77777777" w:rsidR="00887837" w:rsidRDefault="00887837" w:rsidP="00DD219C">
            <w:pPr>
              <w:spacing w:before="40" w:after="40"/>
            </w:pPr>
          </w:p>
        </w:tc>
        <w:tc>
          <w:tcPr>
            <w:tcW w:w="798" w:type="dxa"/>
          </w:tcPr>
          <w:p w14:paraId="3D15E7BB" w14:textId="77777777" w:rsidR="00887837" w:rsidRDefault="00887837" w:rsidP="00DD219C">
            <w:pPr>
              <w:spacing w:before="40" w:after="40"/>
            </w:pPr>
          </w:p>
        </w:tc>
      </w:tr>
      <w:tr w:rsidR="00887837" w14:paraId="21CB8355" w14:textId="77777777" w:rsidTr="006A0D8F">
        <w:tc>
          <w:tcPr>
            <w:tcW w:w="1756" w:type="dxa"/>
            <w:gridSpan w:val="2"/>
          </w:tcPr>
          <w:p w14:paraId="05DAB418" w14:textId="77777777" w:rsidR="00887837" w:rsidRDefault="00887837" w:rsidP="00DD219C">
            <w:pPr>
              <w:spacing w:before="40" w:after="40"/>
            </w:pPr>
            <w:r>
              <w:t>__________________</w:t>
            </w:r>
          </w:p>
        </w:tc>
        <w:tc>
          <w:tcPr>
            <w:tcW w:w="1399" w:type="dxa"/>
          </w:tcPr>
          <w:p w14:paraId="323BC09B" w14:textId="77777777" w:rsidR="00887837" w:rsidRDefault="00887837" w:rsidP="00DD219C">
            <w:pPr>
              <w:spacing w:before="40" w:after="40"/>
            </w:pPr>
          </w:p>
        </w:tc>
        <w:tc>
          <w:tcPr>
            <w:tcW w:w="2265" w:type="dxa"/>
          </w:tcPr>
          <w:p w14:paraId="3958C384" w14:textId="77777777" w:rsidR="00887837" w:rsidRDefault="00887837" w:rsidP="00DD219C">
            <w:pPr>
              <w:spacing w:before="40" w:after="40"/>
            </w:pPr>
          </w:p>
        </w:tc>
        <w:tc>
          <w:tcPr>
            <w:tcW w:w="2420" w:type="dxa"/>
          </w:tcPr>
          <w:p w14:paraId="1D516430" w14:textId="77777777" w:rsidR="00887837" w:rsidRDefault="00887837" w:rsidP="00DD219C">
            <w:pPr>
              <w:spacing w:before="40" w:after="40"/>
            </w:pPr>
          </w:p>
        </w:tc>
        <w:tc>
          <w:tcPr>
            <w:tcW w:w="798" w:type="dxa"/>
          </w:tcPr>
          <w:p w14:paraId="567D58FB" w14:textId="77777777" w:rsidR="00887837" w:rsidRDefault="00887837" w:rsidP="00DD219C">
            <w:pPr>
              <w:spacing w:before="40" w:after="40"/>
            </w:pPr>
          </w:p>
        </w:tc>
      </w:tr>
    </w:tbl>
    <w:p w14:paraId="177A07CF" w14:textId="77777777" w:rsidR="00887837" w:rsidRDefault="00887837" w:rsidP="00887837"/>
    <w:p w14:paraId="3F8A3EF4" w14:textId="77777777" w:rsidR="00887837" w:rsidRDefault="00887837" w:rsidP="00920093">
      <w:pPr>
        <w:pStyle w:val="Kop3"/>
      </w:pPr>
      <w:r>
        <w:lastRenderedPageBreak/>
        <w:t>Bijlage C – RACI-</w:t>
      </w:r>
      <w:proofErr w:type="spellStart"/>
      <w:r>
        <w:t>lite</w:t>
      </w:r>
      <w:proofErr w:type="spellEnd"/>
      <w:r>
        <w:t xml:space="preserve"> (rollenafspraken)</w:t>
      </w:r>
    </w:p>
    <w:p w14:paraId="359DFDAB" w14:textId="77777777" w:rsidR="00887837" w:rsidRDefault="00887837" w:rsidP="00920093">
      <w:pPr>
        <w:pStyle w:val="Plattetekst"/>
      </w:pPr>
      <w:r>
        <w:t>Gebruik deze tabel om per kernstap een heldere eigenaar te benoemen.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2068"/>
        <w:gridCol w:w="1286"/>
        <w:gridCol w:w="1966"/>
        <w:gridCol w:w="1665"/>
        <w:gridCol w:w="1653"/>
      </w:tblGrid>
      <w:tr w:rsidR="00887837" w14:paraId="4DCE8F71" w14:textId="77777777" w:rsidTr="006A0D8F">
        <w:tc>
          <w:tcPr>
            <w:tcW w:w="2268" w:type="dxa"/>
            <w:shd w:val="clear" w:color="auto" w:fill="F8E9EA"/>
            <w:vAlign w:val="center"/>
          </w:tcPr>
          <w:p w14:paraId="09195999" w14:textId="77777777" w:rsidR="00887837" w:rsidRDefault="00887837" w:rsidP="00DD219C">
            <w:r>
              <w:rPr>
                <w:b/>
              </w:rPr>
              <w:t>Kernstap</w:t>
            </w:r>
          </w:p>
        </w:tc>
        <w:tc>
          <w:tcPr>
            <w:tcW w:w="1701" w:type="dxa"/>
            <w:shd w:val="clear" w:color="auto" w:fill="F8E9EA"/>
            <w:vAlign w:val="center"/>
          </w:tcPr>
          <w:p w14:paraId="2C8EF935" w14:textId="77777777" w:rsidR="00887837" w:rsidRDefault="00887837" w:rsidP="00DD219C">
            <w:r>
              <w:rPr>
                <w:b/>
              </w:rPr>
              <w:t>R (Doet)</w:t>
            </w:r>
          </w:p>
        </w:tc>
        <w:tc>
          <w:tcPr>
            <w:tcW w:w="1984" w:type="dxa"/>
            <w:shd w:val="clear" w:color="auto" w:fill="F8E9EA"/>
            <w:vAlign w:val="center"/>
          </w:tcPr>
          <w:p w14:paraId="03FB29B2" w14:textId="77777777" w:rsidR="00887837" w:rsidRDefault="00887837" w:rsidP="00DD219C">
            <w:r>
              <w:rPr>
                <w:b/>
              </w:rPr>
              <w:t>A (Eindverantwoordelijk)</w:t>
            </w:r>
          </w:p>
        </w:tc>
        <w:tc>
          <w:tcPr>
            <w:tcW w:w="1984" w:type="dxa"/>
            <w:shd w:val="clear" w:color="auto" w:fill="F8E9EA"/>
            <w:vAlign w:val="center"/>
          </w:tcPr>
          <w:p w14:paraId="557B310F" w14:textId="77777777" w:rsidR="00887837" w:rsidRDefault="00887837" w:rsidP="00DD219C">
            <w:r>
              <w:rPr>
                <w:b/>
              </w:rPr>
              <w:t>C (Raadplegen)</w:t>
            </w:r>
          </w:p>
        </w:tc>
        <w:tc>
          <w:tcPr>
            <w:tcW w:w="1984" w:type="dxa"/>
            <w:shd w:val="clear" w:color="auto" w:fill="F8E9EA"/>
            <w:vAlign w:val="center"/>
          </w:tcPr>
          <w:p w14:paraId="7215EA68" w14:textId="77777777" w:rsidR="00887837" w:rsidRDefault="00887837" w:rsidP="00DD219C">
            <w:r>
              <w:rPr>
                <w:b/>
              </w:rPr>
              <w:t>I (Informeren)</w:t>
            </w:r>
          </w:p>
        </w:tc>
      </w:tr>
      <w:tr w:rsidR="00887837" w14:paraId="5F91513A" w14:textId="77777777" w:rsidTr="006A0D8F">
        <w:tc>
          <w:tcPr>
            <w:tcW w:w="2268" w:type="dxa"/>
          </w:tcPr>
          <w:p w14:paraId="0861BF0A" w14:textId="77777777" w:rsidR="00887837" w:rsidRPr="00920093" w:rsidRDefault="00887837" w:rsidP="00920093">
            <w:pPr>
              <w:pStyle w:val="Plattetekst"/>
            </w:pPr>
            <w:r w:rsidRPr="00920093">
              <w:t>Plannen/roosteren</w:t>
            </w:r>
          </w:p>
        </w:tc>
        <w:tc>
          <w:tcPr>
            <w:tcW w:w="1701" w:type="dxa"/>
          </w:tcPr>
          <w:p w14:paraId="28EAA612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4CF1C64C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72512F91" w14:textId="77777777" w:rsidR="00887837" w:rsidRDefault="00887837" w:rsidP="00DD219C">
            <w:pPr>
              <w:spacing w:before="40" w:after="40"/>
            </w:pPr>
          </w:p>
        </w:tc>
        <w:tc>
          <w:tcPr>
            <w:tcW w:w="1984" w:type="dxa"/>
          </w:tcPr>
          <w:p w14:paraId="2F9AC556" w14:textId="77777777" w:rsidR="00887837" w:rsidRDefault="00887837" w:rsidP="00DD219C">
            <w:pPr>
              <w:spacing w:before="40" w:after="40"/>
            </w:pPr>
          </w:p>
        </w:tc>
      </w:tr>
      <w:tr w:rsidR="00887837" w14:paraId="0EC53EC9" w14:textId="77777777" w:rsidTr="006A0D8F">
        <w:tc>
          <w:tcPr>
            <w:tcW w:w="2268" w:type="dxa"/>
          </w:tcPr>
          <w:p w14:paraId="64E607DE" w14:textId="77777777" w:rsidR="00887837" w:rsidRPr="00920093" w:rsidRDefault="00887837" w:rsidP="00920093">
            <w:pPr>
              <w:pStyle w:val="Plattetekst"/>
            </w:pPr>
            <w:r w:rsidRPr="00920093">
              <w:t>Matchen/Aanmelden</w:t>
            </w:r>
          </w:p>
        </w:tc>
        <w:tc>
          <w:tcPr>
            <w:tcW w:w="1701" w:type="dxa"/>
          </w:tcPr>
          <w:p w14:paraId="67C8BBC5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1AD85287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77E2D656" w14:textId="77777777" w:rsidR="00887837" w:rsidRDefault="00887837" w:rsidP="00DD219C">
            <w:pPr>
              <w:spacing w:before="40" w:after="40"/>
            </w:pPr>
          </w:p>
        </w:tc>
        <w:tc>
          <w:tcPr>
            <w:tcW w:w="1984" w:type="dxa"/>
          </w:tcPr>
          <w:p w14:paraId="5445A484" w14:textId="77777777" w:rsidR="00887837" w:rsidRDefault="00887837" w:rsidP="00DD219C">
            <w:pPr>
              <w:spacing w:before="40" w:after="40"/>
            </w:pPr>
          </w:p>
        </w:tc>
      </w:tr>
      <w:tr w:rsidR="00887837" w14:paraId="40FB4B9B" w14:textId="77777777" w:rsidTr="006A0D8F">
        <w:tc>
          <w:tcPr>
            <w:tcW w:w="2268" w:type="dxa"/>
          </w:tcPr>
          <w:p w14:paraId="40066EE6" w14:textId="77777777" w:rsidR="00887837" w:rsidRPr="00920093" w:rsidRDefault="00887837" w:rsidP="00920093">
            <w:pPr>
              <w:pStyle w:val="Plattetekst"/>
            </w:pPr>
            <w:r w:rsidRPr="00920093">
              <w:t>Informeren</w:t>
            </w:r>
          </w:p>
        </w:tc>
        <w:tc>
          <w:tcPr>
            <w:tcW w:w="1701" w:type="dxa"/>
          </w:tcPr>
          <w:p w14:paraId="51D94B24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182478E6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4A3EDAB5" w14:textId="77777777" w:rsidR="00887837" w:rsidRDefault="00887837" w:rsidP="00DD219C">
            <w:pPr>
              <w:spacing w:before="40" w:after="40"/>
            </w:pPr>
          </w:p>
        </w:tc>
        <w:tc>
          <w:tcPr>
            <w:tcW w:w="1984" w:type="dxa"/>
          </w:tcPr>
          <w:p w14:paraId="685932B5" w14:textId="77777777" w:rsidR="00887837" w:rsidRDefault="00887837" w:rsidP="00DD219C">
            <w:pPr>
              <w:spacing w:before="40" w:after="40"/>
            </w:pPr>
          </w:p>
        </w:tc>
      </w:tr>
      <w:tr w:rsidR="00887837" w14:paraId="6C85D491" w14:textId="77777777" w:rsidTr="006A0D8F">
        <w:tc>
          <w:tcPr>
            <w:tcW w:w="2268" w:type="dxa"/>
          </w:tcPr>
          <w:p w14:paraId="03904AD6" w14:textId="77777777" w:rsidR="00887837" w:rsidRPr="00920093" w:rsidRDefault="00887837" w:rsidP="00920093">
            <w:pPr>
              <w:pStyle w:val="Plattetekst"/>
            </w:pPr>
            <w:r w:rsidRPr="00920093">
              <w:t>Afnemen</w:t>
            </w:r>
          </w:p>
        </w:tc>
        <w:tc>
          <w:tcPr>
            <w:tcW w:w="1701" w:type="dxa"/>
          </w:tcPr>
          <w:p w14:paraId="519398D5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265AF9D9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0B2FC4D7" w14:textId="77777777" w:rsidR="00887837" w:rsidRDefault="00887837" w:rsidP="00DD219C">
            <w:pPr>
              <w:spacing w:before="40" w:after="40"/>
            </w:pPr>
          </w:p>
        </w:tc>
        <w:tc>
          <w:tcPr>
            <w:tcW w:w="1984" w:type="dxa"/>
          </w:tcPr>
          <w:p w14:paraId="429F18C3" w14:textId="77777777" w:rsidR="00887837" w:rsidRDefault="00887837" w:rsidP="00DD219C">
            <w:pPr>
              <w:spacing w:before="40" w:after="40"/>
            </w:pPr>
          </w:p>
        </w:tc>
      </w:tr>
      <w:tr w:rsidR="00887837" w14:paraId="64AA47A0" w14:textId="77777777" w:rsidTr="006A0D8F">
        <w:tc>
          <w:tcPr>
            <w:tcW w:w="2268" w:type="dxa"/>
          </w:tcPr>
          <w:p w14:paraId="6538B5CF" w14:textId="77777777" w:rsidR="00887837" w:rsidRPr="00920093" w:rsidRDefault="00887837" w:rsidP="00920093">
            <w:pPr>
              <w:pStyle w:val="Plattetekst"/>
            </w:pPr>
            <w:r w:rsidRPr="00920093">
              <w:t>Beoordelen</w:t>
            </w:r>
          </w:p>
        </w:tc>
        <w:tc>
          <w:tcPr>
            <w:tcW w:w="1701" w:type="dxa"/>
          </w:tcPr>
          <w:p w14:paraId="4BA3BF0F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63E57BC3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75C9D575" w14:textId="77777777" w:rsidR="00887837" w:rsidRDefault="00887837" w:rsidP="00DD219C">
            <w:pPr>
              <w:spacing w:before="40" w:after="40"/>
            </w:pPr>
          </w:p>
        </w:tc>
        <w:tc>
          <w:tcPr>
            <w:tcW w:w="1984" w:type="dxa"/>
          </w:tcPr>
          <w:p w14:paraId="5B0EDFBD" w14:textId="77777777" w:rsidR="00887837" w:rsidRDefault="00887837" w:rsidP="00DD219C">
            <w:pPr>
              <w:spacing w:before="40" w:after="40"/>
            </w:pPr>
          </w:p>
        </w:tc>
      </w:tr>
      <w:tr w:rsidR="00887837" w14:paraId="47EFADAF" w14:textId="77777777" w:rsidTr="006A0D8F">
        <w:tc>
          <w:tcPr>
            <w:tcW w:w="2268" w:type="dxa"/>
          </w:tcPr>
          <w:p w14:paraId="738AA987" w14:textId="77777777" w:rsidR="00887837" w:rsidRPr="00920093" w:rsidRDefault="00887837" w:rsidP="00920093">
            <w:pPr>
              <w:pStyle w:val="Plattetekst"/>
            </w:pPr>
            <w:r w:rsidRPr="00920093">
              <w:t>Vaststellen</w:t>
            </w:r>
          </w:p>
        </w:tc>
        <w:tc>
          <w:tcPr>
            <w:tcW w:w="1701" w:type="dxa"/>
          </w:tcPr>
          <w:p w14:paraId="2996892B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0F190A78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4EB35AE2" w14:textId="77777777" w:rsidR="00887837" w:rsidRDefault="00887837" w:rsidP="00DD219C">
            <w:pPr>
              <w:spacing w:before="40" w:after="40"/>
            </w:pPr>
          </w:p>
        </w:tc>
        <w:tc>
          <w:tcPr>
            <w:tcW w:w="1984" w:type="dxa"/>
          </w:tcPr>
          <w:p w14:paraId="51B28045" w14:textId="77777777" w:rsidR="00887837" w:rsidRDefault="00887837" w:rsidP="00DD219C">
            <w:pPr>
              <w:spacing w:before="40" w:after="40"/>
            </w:pPr>
          </w:p>
        </w:tc>
      </w:tr>
      <w:tr w:rsidR="00887837" w14:paraId="0E038857" w14:textId="77777777" w:rsidTr="006A0D8F">
        <w:tc>
          <w:tcPr>
            <w:tcW w:w="2268" w:type="dxa"/>
          </w:tcPr>
          <w:p w14:paraId="50E6EB83" w14:textId="77777777" w:rsidR="00887837" w:rsidRPr="00920093" w:rsidRDefault="00887837" w:rsidP="00920093">
            <w:pPr>
              <w:pStyle w:val="Plattetekst"/>
            </w:pPr>
            <w:r w:rsidRPr="00920093">
              <w:t>Zittingsverslag</w:t>
            </w:r>
          </w:p>
        </w:tc>
        <w:tc>
          <w:tcPr>
            <w:tcW w:w="1701" w:type="dxa"/>
          </w:tcPr>
          <w:p w14:paraId="45E5F1BB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2177776A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7F2CE73C" w14:textId="77777777" w:rsidR="00887837" w:rsidRDefault="00887837" w:rsidP="00DD219C">
            <w:pPr>
              <w:spacing w:before="40" w:after="40"/>
            </w:pPr>
          </w:p>
        </w:tc>
        <w:tc>
          <w:tcPr>
            <w:tcW w:w="1984" w:type="dxa"/>
          </w:tcPr>
          <w:p w14:paraId="78AFDECE" w14:textId="77777777" w:rsidR="00887837" w:rsidRDefault="00887837" w:rsidP="00DD219C">
            <w:pPr>
              <w:spacing w:before="40" w:after="40"/>
            </w:pPr>
          </w:p>
        </w:tc>
      </w:tr>
      <w:tr w:rsidR="00887837" w14:paraId="6C6C6FEC" w14:textId="77777777" w:rsidTr="006A0D8F">
        <w:tc>
          <w:tcPr>
            <w:tcW w:w="2268" w:type="dxa"/>
          </w:tcPr>
          <w:p w14:paraId="38921CB1" w14:textId="77777777" w:rsidR="00887837" w:rsidRPr="00920093" w:rsidRDefault="00887837" w:rsidP="00920093">
            <w:pPr>
              <w:pStyle w:val="Plattetekst"/>
            </w:pPr>
            <w:r w:rsidRPr="00920093">
              <w:t>Archiveren dossier</w:t>
            </w:r>
          </w:p>
        </w:tc>
        <w:tc>
          <w:tcPr>
            <w:tcW w:w="1701" w:type="dxa"/>
          </w:tcPr>
          <w:p w14:paraId="586376C9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7AD0D79B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38EC464D" w14:textId="77777777" w:rsidR="00887837" w:rsidRDefault="00887837" w:rsidP="00DD219C">
            <w:pPr>
              <w:spacing w:before="40" w:after="40"/>
            </w:pPr>
          </w:p>
        </w:tc>
        <w:tc>
          <w:tcPr>
            <w:tcW w:w="1984" w:type="dxa"/>
          </w:tcPr>
          <w:p w14:paraId="5B51CE83" w14:textId="77777777" w:rsidR="00887837" w:rsidRDefault="00887837" w:rsidP="00DD219C">
            <w:pPr>
              <w:spacing w:before="40" w:after="40"/>
            </w:pPr>
          </w:p>
        </w:tc>
      </w:tr>
      <w:tr w:rsidR="00887837" w14:paraId="6F54B238" w14:textId="77777777" w:rsidTr="006A0D8F">
        <w:tc>
          <w:tcPr>
            <w:tcW w:w="2268" w:type="dxa"/>
          </w:tcPr>
          <w:p w14:paraId="170EA600" w14:textId="77777777" w:rsidR="00887837" w:rsidRPr="00920093" w:rsidRDefault="00887837" w:rsidP="00920093">
            <w:pPr>
              <w:pStyle w:val="Plattetekst"/>
            </w:pPr>
            <w:r w:rsidRPr="00920093">
              <w:t>Versiebeheer</w:t>
            </w:r>
          </w:p>
        </w:tc>
        <w:tc>
          <w:tcPr>
            <w:tcW w:w="1701" w:type="dxa"/>
          </w:tcPr>
          <w:p w14:paraId="28030BD1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17E92526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984" w:type="dxa"/>
          </w:tcPr>
          <w:p w14:paraId="6642DC93" w14:textId="77777777" w:rsidR="00887837" w:rsidRDefault="00887837" w:rsidP="00DD219C">
            <w:pPr>
              <w:spacing w:before="40" w:after="40"/>
            </w:pPr>
          </w:p>
        </w:tc>
        <w:tc>
          <w:tcPr>
            <w:tcW w:w="1984" w:type="dxa"/>
          </w:tcPr>
          <w:p w14:paraId="2E14CEF7" w14:textId="77777777" w:rsidR="00887837" w:rsidRDefault="00887837" w:rsidP="00DD219C">
            <w:pPr>
              <w:spacing w:before="40" w:after="40"/>
            </w:pPr>
          </w:p>
        </w:tc>
      </w:tr>
    </w:tbl>
    <w:p w14:paraId="1F45FC0B" w14:textId="77777777" w:rsidR="00887837" w:rsidRDefault="00887837" w:rsidP="00887837"/>
    <w:p w14:paraId="5AE2E279" w14:textId="77777777" w:rsidR="00887837" w:rsidRPr="00920093" w:rsidRDefault="00887837" w:rsidP="00920093">
      <w:pPr>
        <w:pStyle w:val="Kop3"/>
      </w:pPr>
      <w:r w:rsidRPr="00920093">
        <w:t>Bijlage D – Borgingscheck (controle &amp; kwaliteit)</w:t>
      </w:r>
    </w:p>
    <w:p w14:paraId="4D1729CD" w14:textId="77777777" w:rsidR="00887837" w:rsidRPr="00920093" w:rsidRDefault="00887837" w:rsidP="00920093">
      <w:pPr>
        <w:pStyle w:val="Plattetekst"/>
      </w:pPr>
      <w:r w:rsidRPr="00920093">
        <w:t xml:space="preserve">Doel: afspraken maken over monitoring, </w:t>
      </w:r>
      <w:proofErr w:type="spellStart"/>
      <w:r w:rsidRPr="00920093">
        <w:t>logging</w:t>
      </w:r>
      <w:proofErr w:type="spellEnd"/>
      <w:r w:rsidRPr="00920093">
        <w:t>, steekproeven en escalatie.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2054"/>
        <w:gridCol w:w="2551"/>
        <w:gridCol w:w="1176"/>
        <w:gridCol w:w="1427"/>
        <w:gridCol w:w="1430"/>
      </w:tblGrid>
      <w:tr w:rsidR="00887837" w14:paraId="366A5269" w14:textId="77777777" w:rsidTr="006A0D8F">
        <w:tc>
          <w:tcPr>
            <w:tcW w:w="2268" w:type="dxa"/>
            <w:shd w:val="clear" w:color="auto" w:fill="F8E9EA"/>
            <w:vAlign w:val="center"/>
          </w:tcPr>
          <w:p w14:paraId="0CAB8241" w14:textId="77777777" w:rsidR="00887837" w:rsidRDefault="00887837" w:rsidP="00DD219C">
            <w:r>
              <w:rPr>
                <w:b/>
              </w:rPr>
              <w:t>Wat controleren we?</w:t>
            </w:r>
          </w:p>
        </w:tc>
        <w:tc>
          <w:tcPr>
            <w:tcW w:w="2608" w:type="dxa"/>
            <w:shd w:val="clear" w:color="auto" w:fill="F8E9EA"/>
            <w:vAlign w:val="center"/>
          </w:tcPr>
          <w:p w14:paraId="2AB0B6DB" w14:textId="77777777" w:rsidR="00887837" w:rsidRDefault="00887837" w:rsidP="00DD219C">
            <w:r>
              <w:rPr>
                <w:b/>
              </w:rPr>
              <w:t>Hoe (log/steekproef/rapportage)?</w:t>
            </w:r>
          </w:p>
        </w:tc>
        <w:tc>
          <w:tcPr>
            <w:tcW w:w="1247" w:type="dxa"/>
            <w:shd w:val="clear" w:color="auto" w:fill="F8E9EA"/>
            <w:vAlign w:val="center"/>
          </w:tcPr>
          <w:p w14:paraId="5863AEB9" w14:textId="77777777" w:rsidR="00887837" w:rsidRDefault="00887837" w:rsidP="00DD219C">
            <w:r>
              <w:rPr>
                <w:b/>
              </w:rPr>
              <w:t>Frequentie</w:t>
            </w:r>
          </w:p>
        </w:tc>
        <w:tc>
          <w:tcPr>
            <w:tcW w:w="1701" w:type="dxa"/>
            <w:shd w:val="clear" w:color="auto" w:fill="F8E9EA"/>
            <w:vAlign w:val="center"/>
          </w:tcPr>
          <w:p w14:paraId="0332CDC5" w14:textId="77777777" w:rsidR="00887837" w:rsidRDefault="00887837" w:rsidP="00DD219C">
            <w:r>
              <w:rPr>
                <w:b/>
              </w:rPr>
              <w:t>Eigenaar</w:t>
            </w:r>
          </w:p>
        </w:tc>
        <w:tc>
          <w:tcPr>
            <w:tcW w:w="1701" w:type="dxa"/>
            <w:shd w:val="clear" w:color="auto" w:fill="F8E9EA"/>
            <w:vAlign w:val="center"/>
          </w:tcPr>
          <w:p w14:paraId="4F0CBAE2" w14:textId="275CAE70" w:rsidR="00887837" w:rsidRDefault="00D65EC8" w:rsidP="00DD219C">
            <w:r>
              <w:rPr>
                <w:b/>
              </w:rPr>
              <w:t>Escalatie pad</w:t>
            </w:r>
          </w:p>
        </w:tc>
      </w:tr>
      <w:tr w:rsidR="00887837" w14:paraId="75481E83" w14:textId="77777777" w:rsidTr="006A0D8F">
        <w:tc>
          <w:tcPr>
            <w:tcW w:w="2268" w:type="dxa"/>
          </w:tcPr>
          <w:p w14:paraId="27E85C9D" w14:textId="77777777" w:rsidR="00887837" w:rsidRPr="00920093" w:rsidRDefault="00887837" w:rsidP="00920093">
            <w:pPr>
              <w:pStyle w:val="Plattetekst"/>
            </w:pPr>
            <w:r w:rsidRPr="00920093">
              <w:t>Match/aanmelding compleet</w:t>
            </w:r>
          </w:p>
        </w:tc>
        <w:tc>
          <w:tcPr>
            <w:tcW w:w="2608" w:type="dxa"/>
          </w:tcPr>
          <w:p w14:paraId="1835BE0B" w14:textId="77777777" w:rsidR="00887837" w:rsidRDefault="00887837" w:rsidP="00DD219C">
            <w:pPr>
              <w:spacing w:before="40" w:after="40"/>
            </w:pPr>
          </w:p>
        </w:tc>
        <w:tc>
          <w:tcPr>
            <w:tcW w:w="1247" w:type="dxa"/>
          </w:tcPr>
          <w:p w14:paraId="60C858A7" w14:textId="77777777" w:rsidR="00887837" w:rsidRDefault="00887837" w:rsidP="00DD219C">
            <w:pPr>
              <w:spacing w:before="40" w:after="40"/>
            </w:pPr>
          </w:p>
        </w:tc>
        <w:tc>
          <w:tcPr>
            <w:tcW w:w="1701" w:type="dxa"/>
          </w:tcPr>
          <w:p w14:paraId="00FDE267" w14:textId="77777777" w:rsidR="00887837" w:rsidRDefault="00887837" w:rsidP="00DD219C">
            <w:pPr>
              <w:spacing w:before="40" w:after="40"/>
            </w:pPr>
          </w:p>
        </w:tc>
        <w:tc>
          <w:tcPr>
            <w:tcW w:w="1701" w:type="dxa"/>
          </w:tcPr>
          <w:p w14:paraId="26E333D4" w14:textId="77777777" w:rsidR="00887837" w:rsidRDefault="00887837" w:rsidP="00DD219C">
            <w:pPr>
              <w:spacing w:before="40" w:after="40"/>
            </w:pPr>
          </w:p>
        </w:tc>
      </w:tr>
      <w:tr w:rsidR="00887837" w14:paraId="2DAA5F6A" w14:textId="77777777" w:rsidTr="006A0D8F">
        <w:tc>
          <w:tcPr>
            <w:tcW w:w="2268" w:type="dxa"/>
          </w:tcPr>
          <w:p w14:paraId="6AC76C67" w14:textId="77777777" w:rsidR="00887837" w:rsidRPr="00920093" w:rsidRDefault="00887837" w:rsidP="00920093">
            <w:pPr>
              <w:pStyle w:val="Plattetekst"/>
            </w:pPr>
            <w:r w:rsidRPr="00920093">
              <w:t>Tijdig informeren</w:t>
            </w:r>
          </w:p>
        </w:tc>
        <w:tc>
          <w:tcPr>
            <w:tcW w:w="2608" w:type="dxa"/>
          </w:tcPr>
          <w:p w14:paraId="7F96A7B8" w14:textId="77777777" w:rsidR="00887837" w:rsidRDefault="00887837" w:rsidP="00DD219C">
            <w:pPr>
              <w:spacing w:before="40" w:after="40"/>
            </w:pPr>
          </w:p>
        </w:tc>
        <w:tc>
          <w:tcPr>
            <w:tcW w:w="1247" w:type="dxa"/>
          </w:tcPr>
          <w:p w14:paraId="51AD4B3C" w14:textId="77777777" w:rsidR="00887837" w:rsidRDefault="00887837" w:rsidP="00DD219C">
            <w:pPr>
              <w:spacing w:before="40" w:after="40"/>
            </w:pPr>
          </w:p>
        </w:tc>
        <w:tc>
          <w:tcPr>
            <w:tcW w:w="1701" w:type="dxa"/>
          </w:tcPr>
          <w:p w14:paraId="002C0D59" w14:textId="77777777" w:rsidR="00887837" w:rsidRDefault="00887837" w:rsidP="00DD219C">
            <w:pPr>
              <w:spacing w:before="40" w:after="40"/>
            </w:pPr>
          </w:p>
        </w:tc>
        <w:tc>
          <w:tcPr>
            <w:tcW w:w="1701" w:type="dxa"/>
          </w:tcPr>
          <w:p w14:paraId="3508CCED" w14:textId="77777777" w:rsidR="00887837" w:rsidRDefault="00887837" w:rsidP="00DD219C">
            <w:pPr>
              <w:spacing w:before="40" w:after="40"/>
            </w:pPr>
          </w:p>
        </w:tc>
      </w:tr>
      <w:tr w:rsidR="00887837" w14:paraId="5B88B83E" w14:textId="77777777" w:rsidTr="006A0D8F">
        <w:tc>
          <w:tcPr>
            <w:tcW w:w="2268" w:type="dxa"/>
          </w:tcPr>
          <w:p w14:paraId="7C1B3A06" w14:textId="77777777" w:rsidR="00887837" w:rsidRPr="00920093" w:rsidRDefault="00887837" w:rsidP="00920093">
            <w:pPr>
              <w:pStyle w:val="Plattetekst"/>
            </w:pPr>
            <w:r w:rsidRPr="00920093">
              <w:t>Beoordeling afgerond</w:t>
            </w:r>
          </w:p>
        </w:tc>
        <w:tc>
          <w:tcPr>
            <w:tcW w:w="2608" w:type="dxa"/>
          </w:tcPr>
          <w:p w14:paraId="3B8DF430" w14:textId="77777777" w:rsidR="00887837" w:rsidRDefault="00887837" w:rsidP="00DD219C">
            <w:pPr>
              <w:spacing w:before="40" w:after="40"/>
            </w:pPr>
          </w:p>
        </w:tc>
        <w:tc>
          <w:tcPr>
            <w:tcW w:w="1247" w:type="dxa"/>
          </w:tcPr>
          <w:p w14:paraId="4FDDA097" w14:textId="77777777" w:rsidR="00887837" w:rsidRDefault="00887837" w:rsidP="00DD219C">
            <w:pPr>
              <w:spacing w:before="40" w:after="40"/>
            </w:pPr>
          </w:p>
        </w:tc>
        <w:tc>
          <w:tcPr>
            <w:tcW w:w="1701" w:type="dxa"/>
          </w:tcPr>
          <w:p w14:paraId="0466A1D1" w14:textId="77777777" w:rsidR="00887837" w:rsidRDefault="00887837" w:rsidP="00DD219C">
            <w:pPr>
              <w:spacing w:before="40" w:after="40"/>
            </w:pPr>
          </w:p>
        </w:tc>
        <w:tc>
          <w:tcPr>
            <w:tcW w:w="1701" w:type="dxa"/>
          </w:tcPr>
          <w:p w14:paraId="705A840C" w14:textId="77777777" w:rsidR="00887837" w:rsidRDefault="00887837" w:rsidP="00DD219C">
            <w:pPr>
              <w:spacing w:before="40" w:after="40"/>
            </w:pPr>
          </w:p>
        </w:tc>
      </w:tr>
      <w:tr w:rsidR="00887837" w14:paraId="2573852A" w14:textId="77777777" w:rsidTr="006A0D8F">
        <w:tc>
          <w:tcPr>
            <w:tcW w:w="2268" w:type="dxa"/>
          </w:tcPr>
          <w:p w14:paraId="27111457" w14:textId="77777777" w:rsidR="00887837" w:rsidRPr="00920093" w:rsidRDefault="00887837" w:rsidP="00920093">
            <w:pPr>
              <w:pStyle w:val="Plattetekst"/>
            </w:pPr>
            <w:r w:rsidRPr="00920093">
              <w:t>Resultaat juist vastgelegd</w:t>
            </w:r>
          </w:p>
        </w:tc>
        <w:tc>
          <w:tcPr>
            <w:tcW w:w="2608" w:type="dxa"/>
          </w:tcPr>
          <w:p w14:paraId="55462412" w14:textId="77777777" w:rsidR="00887837" w:rsidRDefault="00887837" w:rsidP="00DD219C">
            <w:pPr>
              <w:spacing w:before="40" w:after="40"/>
            </w:pPr>
          </w:p>
        </w:tc>
        <w:tc>
          <w:tcPr>
            <w:tcW w:w="1247" w:type="dxa"/>
          </w:tcPr>
          <w:p w14:paraId="7EE2B7E7" w14:textId="77777777" w:rsidR="00887837" w:rsidRDefault="00887837" w:rsidP="00DD219C">
            <w:pPr>
              <w:spacing w:before="40" w:after="40"/>
            </w:pPr>
          </w:p>
        </w:tc>
        <w:tc>
          <w:tcPr>
            <w:tcW w:w="1701" w:type="dxa"/>
          </w:tcPr>
          <w:p w14:paraId="5AB6124D" w14:textId="77777777" w:rsidR="00887837" w:rsidRDefault="00887837" w:rsidP="00DD219C">
            <w:pPr>
              <w:spacing w:before="40" w:after="40"/>
            </w:pPr>
          </w:p>
        </w:tc>
        <w:tc>
          <w:tcPr>
            <w:tcW w:w="1701" w:type="dxa"/>
          </w:tcPr>
          <w:p w14:paraId="15E8F7B5" w14:textId="77777777" w:rsidR="00887837" w:rsidRDefault="00887837" w:rsidP="00DD219C">
            <w:pPr>
              <w:spacing w:before="40" w:after="40"/>
            </w:pPr>
          </w:p>
        </w:tc>
      </w:tr>
      <w:tr w:rsidR="00887837" w14:paraId="73840964" w14:textId="77777777" w:rsidTr="006A0D8F">
        <w:tc>
          <w:tcPr>
            <w:tcW w:w="2268" w:type="dxa"/>
          </w:tcPr>
          <w:p w14:paraId="5BC86EC1" w14:textId="77777777" w:rsidR="00887837" w:rsidRPr="00920093" w:rsidRDefault="00887837" w:rsidP="00920093">
            <w:pPr>
              <w:pStyle w:val="Plattetekst"/>
            </w:pPr>
            <w:r w:rsidRPr="00920093">
              <w:t>Zittingsverslag aanwezig</w:t>
            </w:r>
          </w:p>
        </w:tc>
        <w:tc>
          <w:tcPr>
            <w:tcW w:w="2608" w:type="dxa"/>
          </w:tcPr>
          <w:p w14:paraId="334DBB6E" w14:textId="77777777" w:rsidR="00887837" w:rsidRDefault="00887837" w:rsidP="00DD219C">
            <w:pPr>
              <w:spacing w:before="40" w:after="40"/>
            </w:pPr>
          </w:p>
        </w:tc>
        <w:tc>
          <w:tcPr>
            <w:tcW w:w="1247" w:type="dxa"/>
          </w:tcPr>
          <w:p w14:paraId="481C3238" w14:textId="77777777" w:rsidR="00887837" w:rsidRDefault="00887837" w:rsidP="00DD219C">
            <w:pPr>
              <w:spacing w:before="40" w:after="40"/>
            </w:pPr>
          </w:p>
        </w:tc>
        <w:tc>
          <w:tcPr>
            <w:tcW w:w="1701" w:type="dxa"/>
          </w:tcPr>
          <w:p w14:paraId="7CBF5E37" w14:textId="77777777" w:rsidR="00887837" w:rsidRDefault="00887837" w:rsidP="00DD219C">
            <w:pPr>
              <w:spacing w:before="40" w:after="40"/>
            </w:pPr>
          </w:p>
        </w:tc>
        <w:tc>
          <w:tcPr>
            <w:tcW w:w="1701" w:type="dxa"/>
          </w:tcPr>
          <w:p w14:paraId="548E55F2" w14:textId="77777777" w:rsidR="00887837" w:rsidRDefault="00887837" w:rsidP="00DD219C">
            <w:pPr>
              <w:spacing w:before="40" w:after="40"/>
            </w:pPr>
          </w:p>
        </w:tc>
      </w:tr>
      <w:tr w:rsidR="00887837" w14:paraId="1E7B4F07" w14:textId="77777777" w:rsidTr="006A0D8F">
        <w:tc>
          <w:tcPr>
            <w:tcW w:w="2268" w:type="dxa"/>
          </w:tcPr>
          <w:p w14:paraId="2B69316C" w14:textId="77777777" w:rsidR="00887837" w:rsidRPr="00920093" w:rsidRDefault="00887837" w:rsidP="00920093">
            <w:pPr>
              <w:pStyle w:val="Plattetekst"/>
            </w:pPr>
            <w:r w:rsidRPr="00920093">
              <w:t>Dossier compleet &amp; vindbaar</w:t>
            </w:r>
          </w:p>
        </w:tc>
        <w:tc>
          <w:tcPr>
            <w:tcW w:w="2608" w:type="dxa"/>
          </w:tcPr>
          <w:p w14:paraId="7D99CBE1" w14:textId="77777777" w:rsidR="00887837" w:rsidRDefault="00887837" w:rsidP="00DD219C">
            <w:pPr>
              <w:spacing w:before="40" w:after="40"/>
            </w:pPr>
          </w:p>
        </w:tc>
        <w:tc>
          <w:tcPr>
            <w:tcW w:w="1247" w:type="dxa"/>
          </w:tcPr>
          <w:p w14:paraId="102F7A2A" w14:textId="77777777" w:rsidR="00887837" w:rsidRDefault="00887837" w:rsidP="00DD219C">
            <w:pPr>
              <w:spacing w:before="40" w:after="40"/>
            </w:pPr>
          </w:p>
        </w:tc>
        <w:tc>
          <w:tcPr>
            <w:tcW w:w="1701" w:type="dxa"/>
          </w:tcPr>
          <w:p w14:paraId="086E67AA" w14:textId="77777777" w:rsidR="00887837" w:rsidRDefault="00887837" w:rsidP="00DD219C">
            <w:pPr>
              <w:spacing w:before="40" w:after="40"/>
            </w:pPr>
          </w:p>
        </w:tc>
        <w:tc>
          <w:tcPr>
            <w:tcW w:w="1701" w:type="dxa"/>
          </w:tcPr>
          <w:p w14:paraId="0E8BA666" w14:textId="77777777" w:rsidR="00887837" w:rsidRDefault="00887837" w:rsidP="00DD219C">
            <w:pPr>
              <w:spacing w:before="40" w:after="40"/>
            </w:pPr>
          </w:p>
        </w:tc>
      </w:tr>
      <w:tr w:rsidR="00887837" w14:paraId="473D2900" w14:textId="77777777" w:rsidTr="006A0D8F">
        <w:tc>
          <w:tcPr>
            <w:tcW w:w="2268" w:type="dxa"/>
          </w:tcPr>
          <w:p w14:paraId="7B938D51" w14:textId="77777777" w:rsidR="00887837" w:rsidRPr="00920093" w:rsidRDefault="00887837" w:rsidP="00920093">
            <w:pPr>
              <w:pStyle w:val="Plattetekst"/>
            </w:pPr>
            <w:r w:rsidRPr="00920093">
              <w:t>Versie correct gebruikt</w:t>
            </w:r>
          </w:p>
        </w:tc>
        <w:tc>
          <w:tcPr>
            <w:tcW w:w="2608" w:type="dxa"/>
          </w:tcPr>
          <w:p w14:paraId="66A14B18" w14:textId="77777777" w:rsidR="00887837" w:rsidRDefault="00887837" w:rsidP="00DD219C">
            <w:pPr>
              <w:spacing w:before="40" w:after="40"/>
            </w:pPr>
          </w:p>
        </w:tc>
        <w:tc>
          <w:tcPr>
            <w:tcW w:w="1247" w:type="dxa"/>
          </w:tcPr>
          <w:p w14:paraId="54CABC7F" w14:textId="77777777" w:rsidR="00887837" w:rsidRDefault="00887837" w:rsidP="00DD219C">
            <w:pPr>
              <w:spacing w:before="40" w:after="40"/>
            </w:pPr>
          </w:p>
        </w:tc>
        <w:tc>
          <w:tcPr>
            <w:tcW w:w="1701" w:type="dxa"/>
          </w:tcPr>
          <w:p w14:paraId="00AE39BE" w14:textId="77777777" w:rsidR="00887837" w:rsidRDefault="00887837" w:rsidP="00DD219C">
            <w:pPr>
              <w:spacing w:before="40" w:after="40"/>
            </w:pPr>
          </w:p>
        </w:tc>
        <w:tc>
          <w:tcPr>
            <w:tcW w:w="1701" w:type="dxa"/>
          </w:tcPr>
          <w:p w14:paraId="36E9ED30" w14:textId="77777777" w:rsidR="00887837" w:rsidRDefault="00887837" w:rsidP="00DD219C">
            <w:pPr>
              <w:spacing w:before="40" w:after="40"/>
            </w:pPr>
          </w:p>
        </w:tc>
      </w:tr>
    </w:tbl>
    <w:p w14:paraId="105AACC9" w14:textId="77777777" w:rsidR="00887837" w:rsidRDefault="00887837" w:rsidP="00887837"/>
    <w:p w14:paraId="01A34EF3" w14:textId="77777777" w:rsidR="00887837" w:rsidRPr="00920093" w:rsidRDefault="00887837" w:rsidP="00920093">
      <w:pPr>
        <w:pStyle w:val="Kop3"/>
      </w:pPr>
      <w:r w:rsidRPr="00920093">
        <w:t>Bijlage E – Implementatieplan per school (0–12 maanden)</w:t>
      </w:r>
    </w:p>
    <w:p w14:paraId="71186F08" w14:textId="77777777" w:rsidR="00887837" w:rsidRDefault="00887837" w:rsidP="00920093">
      <w:pPr>
        <w:pStyle w:val="BasistekstSURF"/>
      </w:pPr>
      <w:r>
        <w:t>Doel: prioriteren en acties plannen met eigenaren.</w:t>
      </w:r>
    </w:p>
    <w:tbl>
      <w:tblPr>
        <w:tblStyle w:val="Tabelraster"/>
        <w:tblW w:w="0" w:type="auto"/>
        <w:tblBorders>
          <w:top w:val="single" w:sz="4" w:space="0" w:color="D6D6D6"/>
          <w:left w:val="single" w:sz="4" w:space="0" w:color="D6D6D6"/>
          <w:bottom w:val="single" w:sz="4" w:space="0" w:color="D6D6D6"/>
          <w:right w:val="single" w:sz="4" w:space="0" w:color="D6D6D6"/>
          <w:insideH w:val="single" w:sz="4" w:space="0" w:color="D6D6D6"/>
          <w:insideV w:val="single" w:sz="4" w:space="0" w:color="D6D6D6"/>
        </w:tblBorders>
        <w:tblLook w:val="04A0" w:firstRow="1" w:lastRow="0" w:firstColumn="1" w:lastColumn="0" w:noHBand="0" w:noVBand="1"/>
      </w:tblPr>
      <w:tblGrid>
        <w:gridCol w:w="1757"/>
        <w:gridCol w:w="1699"/>
        <w:gridCol w:w="2022"/>
        <w:gridCol w:w="1580"/>
        <w:gridCol w:w="1580"/>
      </w:tblGrid>
      <w:tr w:rsidR="00887837" w14:paraId="308D93D3" w14:textId="77777777" w:rsidTr="006A0D8F">
        <w:tc>
          <w:tcPr>
            <w:tcW w:w="1814" w:type="dxa"/>
            <w:shd w:val="clear" w:color="auto" w:fill="F8E9EA"/>
            <w:vAlign w:val="center"/>
          </w:tcPr>
          <w:p w14:paraId="51686CEF" w14:textId="77777777" w:rsidR="00887837" w:rsidRDefault="00887837" w:rsidP="00920093">
            <w:r>
              <w:lastRenderedPageBreak/>
              <w:t>Top-5 veranderingen</w:t>
            </w:r>
          </w:p>
        </w:tc>
        <w:tc>
          <w:tcPr>
            <w:tcW w:w="1814" w:type="dxa"/>
            <w:shd w:val="clear" w:color="auto" w:fill="F8E9EA"/>
            <w:vAlign w:val="center"/>
          </w:tcPr>
          <w:p w14:paraId="2E27E8C3" w14:textId="77777777" w:rsidR="00887837" w:rsidRDefault="00887837" w:rsidP="00920093">
            <w:r>
              <w:t>Top-5 risico’s</w:t>
            </w:r>
          </w:p>
        </w:tc>
        <w:tc>
          <w:tcPr>
            <w:tcW w:w="2154" w:type="dxa"/>
            <w:shd w:val="clear" w:color="auto" w:fill="F8E9EA"/>
            <w:vAlign w:val="center"/>
          </w:tcPr>
          <w:p w14:paraId="4C1955CF" w14:textId="77777777" w:rsidR="00887837" w:rsidRDefault="00887837" w:rsidP="00920093">
            <w:r>
              <w:t xml:space="preserve">0–3 </w:t>
            </w:r>
            <w:proofErr w:type="spellStart"/>
            <w:r>
              <w:t>mnd</w:t>
            </w:r>
            <w:proofErr w:type="spellEnd"/>
            <w:r>
              <w:t xml:space="preserve"> acties (incl. eigenaar)</w:t>
            </w:r>
          </w:p>
        </w:tc>
        <w:tc>
          <w:tcPr>
            <w:tcW w:w="1701" w:type="dxa"/>
            <w:shd w:val="clear" w:color="auto" w:fill="F8E9EA"/>
            <w:vAlign w:val="center"/>
          </w:tcPr>
          <w:p w14:paraId="02FDBF4B" w14:textId="77777777" w:rsidR="00887837" w:rsidRDefault="00887837" w:rsidP="00920093">
            <w:r>
              <w:t xml:space="preserve">3–6 </w:t>
            </w:r>
            <w:proofErr w:type="spellStart"/>
            <w:r>
              <w:t>mnd</w:t>
            </w:r>
            <w:proofErr w:type="spellEnd"/>
          </w:p>
        </w:tc>
        <w:tc>
          <w:tcPr>
            <w:tcW w:w="1701" w:type="dxa"/>
            <w:shd w:val="clear" w:color="auto" w:fill="F8E9EA"/>
            <w:vAlign w:val="center"/>
          </w:tcPr>
          <w:p w14:paraId="5BA05299" w14:textId="77777777" w:rsidR="00887837" w:rsidRDefault="00887837" w:rsidP="00920093">
            <w:r>
              <w:t xml:space="preserve">6–12 </w:t>
            </w:r>
            <w:proofErr w:type="spellStart"/>
            <w:r>
              <w:t>mnd</w:t>
            </w:r>
            <w:proofErr w:type="spellEnd"/>
          </w:p>
        </w:tc>
      </w:tr>
      <w:tr w:rsidR="00887837" w14:paraId="42243D03" w14:textId="77777777" w:rsidTr="006A0D8F">
        <w:tc>
          <w:tcPr>
            <w:tcW w:w="1814" w:type="dxa"/>
          </w:tcPr>
          <w:p w14:paraId="426CC0C5" w14:textId="77777777" w:rsidR="00887837" w:rsidRPr="00920093" w:rsidRDefault="00887837" w:rsidP="00920093">
            <w:pPr>
              <w:pStyle w:val="Plattetekst"/>
            </w:pPr>
            <w:r w:rsidRPr="00920093">
              <w:t>1.</w:t>
            </w:r>
          </w:p>
        </w:tc>
        <w:tc>
          <w:tcPr>
            <w:tcW w:w="1814" w:type="dxa"/>
          </w:tcPr>
          <w:p w14:paraId="612C2B78" w14:textId="77777777" w:rsidR="00887837" w:rsidRPr="00920093" w:rsidRDefault="00887837" w:rsidP="00920093">
            <w:pPr>
              <w:pStyle w:val="Plattetekst"/>
            </w:pPr>
            <w:r w:rsidRPr="00920093">
              <w:t>1.</w:t>
            </w:r>
          </w:p>
        </w:tc>
        <w:tc>
          <w:tcPr>
            <w:tcW w:w="2154" w:type="dxa"/>
          </w:tcPr>
          <w:p w14:paraId="768C75A1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701" w:type="dxa"/>
          </w:tcPr>
          <w:p w14:paraId="058995EE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701" w:type="dxa"/>
          </w:tcPr>
          <w:p w14:paraId="0A498948" w14:textId="77777777" w:rsidR="00887837" w:rsidRPr="00920093" w:rsidRDefault="00887837" w:rsidP="00920093">
            <w:pPr>
              <w:pStyle w:val="Plattetekst"/>
            </w:pPr>
          </w:p>
        </w:tc>
      </w:tr>
      <w:tr w:rsidR="00887837" w14:paraId="7D07E66A" w14:textId="77777777" w:rsidTr="006A0D8F">
        <w:tc>
          <w:tcPr>
            <w:tcW w:w="1814" w:type="dxa"/>
          </w:tcPr>
          <w:p w14:paraId="03457C3A" w14:textId="77777777" w:rsidR="00887837" w:rsidRPr="00920093" w:rsidRDefault="00887837" w:rsidP="00920093">
            <w:pPr>
              <w:pStyle w:val="Plattetekst"/>
            </w:pPr>
            <w:r w:rsidRPr="00920093">
              <w:t>2.</w:t>
            </w:r>
          </w:p>
        </w:tc>
        <w:tc>
          <w:tcPr>
            <w:tcW w:w="1814" w:type="dxa"/>
          </w:tcPr>
          <w:p w14:paraId="1BBB7246" w14:textId="77777777" w:rsidR="00887837" w:rsidRPr="00920093" w:rsidRDefault="00887837" w:rsidP="00920093">
            <w:pPr>
              <w:pStyle w:val="Plattetekst"/>
            </w:pPr>
            <w:r w:rsidRPr="00920093">
              <w:t>2.</w:t>
            </w:r>
          </w:p>
        </w:tc>
        <w:tc>
          <w:tcPr>
            <w:tcW w:w="2154" w:type="dxa"/>
          </w:tcPr>
          <w:p w14:paraId="011B9990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701" w:type="dxa"/>
          </w:tcPr>
          <w:p w14:paraId="1ADEE149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701" w:type="dxa"/>
          </w:tcPr>
          <w:p w14:paraId="73757B4B" w14:textId="77777777" w:rsidR="00887837" w:rsidRPr="00920093" w:rsidRDefault="00887837" w:rsidP="00920093">
            <w:pPr>
              <w:pStyle w:val="Plattetekst"/>
            </w:pPr>
          </w:p>
        </w:tc>
      </w:tr>
      <w:tr w:rsidR="00887837" w14:paraId="7BDCD8F4" w14:textId="77777777" w:rsidTr="006A0D8F">
        <w:tc>
          <w:tcPr>
            <w:tcW w:w="1814" w:type="dxa"/>
          </w:tcPr>
          <w:p w14:paraId="331F63D3" w14:textId="77777777" w:rsidR="00887837" w:rsidRPr="00920093" w:rsidRDefault="00887837" w:rsidP="00920093">
            <w:pPr>
              <w:pStyle w:val="Plattetekst"/>
            </w:pPr>
            <w:r w:rsidRPr="00920093">
              <w:t>3.</w:t>
            </w:r>
          </w:p>
        </w:tc>
        <w:tc>
          <w:tcPr>
            <w:tcW w:w="1814" w:type="dxa"/>
          </w:tcPr>
          <w:p w14:paraId="56455E1B" w14:textId="77777777" w:rsidR="00887837" w:rsidRPr="00920093" w:rsidRDefault="00887837" w:rsidP="00920093">
            <w:pPr>
              <w:pStyle w:val="Plattetekst"/>
            </w:pPr>
            <w:r w:rsidRPr="00920093">
              <w:t>3.</w:t>
            </w:r>
          </w:p>
        </w:tc>
        <w:tc>
          <w:tcPr>
            <w:tcW w:w="2154" w:type="dxa"/>
          </w:tcPr>
          <w:p w14:paraId="3E382473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701" w:type="dxa"/>
          </w:tcPr>
          <w:p w14:paraId="0ADB262C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701" w:type="dxa"/>
          </w:tcPr>
          <w:p w14:paraId="14542A06" w14:textId="77777777" w:rsidR="00887837" w:rsidRPr="00920093" w:rsidRDefault="00887837" w:rsidP="00920093">
            <w:pPr>
              <w:pStyle w:val="Plattetekst"/>
            </w:pPr>
          </w:p>
        </w:tc>
      </w:tr>
      <w:tr w:rsidR="00887837" w14:paraId="6639F617" w14:textId="77777777" w:rsidTr="006A0D8F">
        <w:tc>
          <w:tcPr>
            <w:tcW w:w="1814" w:type="dxa"/>
          </w:tcPr>
          <w:p w14:paraId="627C125B" w14:textId="77777777" w:rsidR="00887837" w:rsidRPr="00920093" w:rsidRDefault="00887837" w:rsidP="00920093">
            <w:pPr>
              <w:pStyle w:val="Plattetekst"/>
            </w:pPr>
            <w:r w:rsidRPr="00920093">
              <w:t>4.</w:t>
            </w:r>
          </w:p>
        </w:tc>
        <w:tc>
          <w:tcPr>
            <w:tcW w:w="1814" w:type="dxa"/>
          </w:tcPr>
          <w:p w14:paraId="4CD927B7" w14:textId="77777777" w:rsidR="00887837" w:rsidRPr="00920093" w:rsidRDefault="00887837" w:rsidP="00920093">
            <w:pPr>
              <w:pStyle w:val="Plattetekst"/>
            </w:pPr>
            <w:r w:rsidRPr="00920093">
              <w:t>4.</w:t>
            </w:r>
          </w:p>
        </w:tc>
        <w:tc>
          <w:tcPr>
            <w:tcW w:w="2154" w:type="dxa"/>
          </w:tcPr>
          <w:p w14:paraId="41D57E95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701" w:type="dxa"/>
          </w:tcPr>
          <w:p w14:paraId="3665F192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701" w:type="dxa"/>
          </w:tcPr>
          <w:p w14:paraId="7FF146E7" w14:textId="77777777" w:rsidR="00887837" w:rsidRPr="00920093" w:rsidRDefault="00887837" w:rsidP="00920093">
            <w:pPr>
              <w:pStyle w:val="Plattetekst"/>
            </w:pPr>
          </w:p>
        </w:tc>
      </w:tr>
      <w:tr w:rsidR="00887837" w14:paraId="2E4A66A9" w14:textId="77777777" w:rsidTr="006A0D8F">
        <w:tc>
          <w:tcPr>
            <w:tcW w:w="1814" w:type="dxa"/>
          </w:tcPr>
          <w:p w14:paraId="58A2B907" w14:textId="77777777" w:rsidR="00887837" w:rsidRPr="00920093" w:rsidRDefault="00887837" w:rsidP="00920093">
            <w:pPr>
              <w:pStyle w:val="Plattetekst"/>
            </w:pPr>
            <w:r w:rsidRPr="00920093">
              <w:t>5.</w:t>
            </w:r>
          </w:p>
        </w:tc>
        <w:tc>
          <w:tcPr>
            <w:tcW w:w="1814" w:type="dxa"/>
          </w:tcPr>
          <w:p w14:paraId="75A1383A" w14:textId="77777777" w:rsidR="00887837" w:rsidRPr="00920093" w:rsidRDefault="00887837" w:rsidP="00920093">
            <w:pPr>
              <w:pStyle w:val="Plattetekst"/>
            </w:pPr>
            <w:r w:rsidRPr="00920093">
              <w:t>5.</w:t>
            </w:r>
          </w:p>
        </w:tc>
        <w:tc>
          <w:tcPr>
            <w:tcW w:w="2154" w:type="dxa"/>
          </w:tcPr>
          <w:p w14:paraId="44F6FE7C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701" w:type="dxa"/>
          </w:tcPr>
          <w:p w14:paraId="528DA6CC" w14:textId="77777777" w:rsidR="00887837" w:rsidRPr="00920093" w:rsidRDefault="00887837" w:rsidP="00920093">
            <w:pPr>
              <w:pStyle w:val="Plattetekst"/>
            </w:pPr>
          </w:p>
        </w:tc>
        <w:tc>
          <w:tcPr>
            <w:tcW w:w="1701" w:type="dxa"/>
          </w:tcPr>
          <w:p w14:paraId="1F44D274" w14:textId="77777777" w:rsidR="00887837" w:rsidRPr="00920093" w:rsidRDefault="00887837" w:rsidP="00920093">
            <w:pPr>
              <w:pStyle w:val="Plattetekst"/>
            </w:pPr>
          </w:p>
        </w:tc>
      </w:tr>
    </w:tbl>
    <w:p w14:paraId="775135E9" w14:textId="77777777" w:rsidR="00887837" w:rsidRDefault="00887837" w:rsidP="00887837"/>
    <w:p w14:paraId="018E27A8" w14:textId="77777777" w:rsidR="00887837" w:rsidRPr="00920093" w:rsidRDefault="00887837" w:rsidP="00920093">
      <w:pPr>
        <w:pStyle w:val="Kop3"/>
      </w:pPr>
      <w:r w:rsidRPr="00920093">
        <w:t xml:space="preserve">Bijlage F – </w:t>
      </w:r>
      <w:proofErr w:type="spellStart"/>
      <w:r w:rsidRPr="00920093">
        <w:t>Handout</w:t>
      </w:r>
      <w:proofErr w:type="spellEnd"/>
      <w:r w:rsidRPr="00920093">
        <w:t>: kernprincipes (1 pager)</w:t>
      </w:r>
    </w:p>
    <w:p w14:paraId="4593FCD2" w14:textId="77777777" w:rsidR="00887837" w:rsidRDefault="00887837" w:rsidP="00920093">
      <w:pPr>
        <w:pStyle w:val="Opsommingteken1eniveauSURF"/>
      </w:pPr>
      <w:r>
        <w:t xml:space="preserve">OKE is </w:t>
      </w:r>
      <w:proofErr w:type="spellStart"/>
      <w:r>
        <w:t>ketenbreed</w:t>
      </w:r>
      <w:proofErr w:type="spellEnd"/>
      <w:r>
        <w:t xml:space="preserve">: plannen </w:t>
      </w:r>
      <w:r>
        <w:rPr>
          <w:rFonts w:ascii="Times New Roman" w:hAnsi="Times New Roman" w:cs="Times New Roman"/>
        </w:rPr>
        <w:t>→</w:t>
      </w:r>
      <w:r>
        <w:t xml:space="preserve"> aanmelden/matchen </w:t>
      </w:r>
      <w:r>
        <w:rPr>
          <w:rFonts w:ascii="Times New Roman" w:hAnsi="Times New Roman" w:cs="Times New Roman"/>
        </w:rPr>
        <w:t>→</w:t>
      </w:r>
      <w:r>
        <w:t xml:space="preserve"> informeren </w:t>
      </w:r>
      <w:r>
        <w:rPr>
          <w:rFonts w:ascii="Times New Roman" w:hAnsi="Times New Roman" w:cs="Times New Roman"/>
        </w:rPr>
        <w:t>→</w:t>
      </w:r>
      <w:r>
        <w:t xml:space="preserve"> afnemen </w:t>
      </w:r>
      <w:r>
        <w:rPr>
          <w:rFonts w:ascii="Times New Roman" w:hAnsi="Times New Roman" w:cs="Times New Roman"/>
        </w:rPr>
        <w:t>→</w:t>
      </w:r>
      <w:r>
        <w:t xml:space="preserve"> beoordelen </w:t>
      </w:r>
      <w:r>
        <w:rPr>
          <w:rFonts w:ascii="Times New Roman" w:hAnsi="Times New Roman" w:cs="Times New Roman"/>
        </w:rPr>
        <w:t>→</w:t>
      </w:r>
      <w:r>
        <w:t xml:space="preserve"> vaststellen </w:t>
      </w:r>
      <w:r>
        <w:rPr>
          <w:rFonts w:ascii="Times New Roman" w:hAnsi="Times New Roman" w:cs="Times New Roman"/>
        </w:rPr>
        <w:t>→</w:t>
      </w:r>
      <w:r>
        <w:t xml:space="preserve"> zittingsverslag </w:t>
      </w:r>
      <w:r>
        <w:rPr>
          <w:rFonts w:ascii="Times New Roman" w:hAnsi="Times New Roman" w:cs="Times New Roman"/>
        </w:rPr>
        <w:t>→</w:t>
      </w:r>
      <w:r>
        <w:t xml:space="preserve"> archiveren.</w:t>
      </w:r>
    </w:p>
    <w:p w14:paraId="5956E53F" w14:textId="77777777" w:rsidR="00887837" w:rsidRDefault="00887837" w:rsidP="00920093">
      <w:pPr>
        <w:pStyle w:val="Opsommingteken1eniveauSURF"/>
      </w:pPr>
      <w:r>
        <w:t>Automatiseren waar mogelijk, controleren waar nodig (</w:t>
      </w:r>
      <w:proofErr w:type="spellStart"/>
      <w:r>
        <w:t>logging</w:t>
      </w:r>
      <w:proofErr w:type="spellEnd"/>
      <w:r>
        <w:t xml:space="preserve"> en steekproeven zijn onderdeel van beleid).</w:t>
      </w:r>
    </w:p>
    <w:p w14:paraId="75A588D6" w14:textId="77777777" w:rsidR="00887837" w:rsidRDefault="00887837" w:rsidP="00920093">
      <w:pPr>
        <w:pStyle w:val="Opsommingteken1eniveauSURF"/>
      </w:pPr>
      <w:r>
        <w:t>Scheiding van rollen: uitvoering, controle en besluitvorming zijn belegd.</w:t>
      </w:r>
    </w:p>
    <w:p w14:paraId="6A7F699C" w14:textId="77777777" w:rsidR="00887837" w:rsidRDefault="00887837" w:rsidP="00920093">
      <w:pPr>
        <w:pStyle w:val="Opsommingteken1eniveauSURF"/>
      </w:pPr>
      <w:r>
        <w:t>Transparantie richting student en docent: tijdig informeren en duidelijkheid over status (voorlopig/definitief).</w:t>
      </w:r>
    </w:p>
    <w:p w14:paraId="350366DB" w14:textId="77777777" w:rsidR="00887837" w:rsidRDefault="00887837" w:rsidP="00920093">
      <w:pPr>
        <w:pStyle w:val="Opsommingteken1eniveauSURF"/>
      </w:pPr>
      <w:proofErr w:type="spellStart"/>
      <w:r>
        <w:t>Audittrail</w:t>
      </w:r>
      <w:proofErr w:type="spellEnd"/>
      <w:r>
        <w:t>: wijzigingen en uitzonderingen worden geregistreerd; originele documenten blijven origineel (correcties via addendum).</w:t>
      </w:r>
    </w:p>
    <w:p w14:paraId="155F2024" w14:textId="5E8DA996" w:rsidR="00887837" w:rsidRDefault="00887837" w:rsidP="00920093">
      <w:pPr>
        <w:sectPr w:rsidR="00887837" w:rsidSect="006A0D8F">
          <w:footerReference w:type="even" r:id="rId13"/>
          <w:footerReference w:type="default" r:id="rId14"/>
          <w:headerReference w:type="first" r:id="rId15"/>
          <w:pgSz w:w="11880" w:h="16840" w:code="9"/>
          <w:pgMar w:top="1531" w:right="1616" w:bottom="1531" w:left="1616" w:header="170" w:footer="170" w:gutter="0"/>
          <w:pgNumType w:start="2"/>
          <w:cols w:space="708"/>
          <w:titlePg/>
          <w:docGrid w:linePitch="360"/>
        </w:sectPr>
      </w:pPr>
      <w:r>
        <w:t>Versiebeheer is een kwaliteitsrandvoorwaarde: juiste</w:t>
      </w:r>
    </w:p>
    <w:p w14:paraId="52D27D9A" w14:textId="0B359222" w:rsidR="00E04EE1" w:rsidRPr="00E04EE1" w:rsidRDefault="00EB6F4B" w:rsidP="00EB6F4B">
      <w:pPr>
        <w:widowControl/>
        <w:autoSpaceDE/>
        <w:autoSpaceDN/>
        <w:spacing w:line="259" w:lineRule="auto"/>
      </w:pPr>
      <w:r>
        <w:rPr>
          <w:noProof/>
        </w:rPr>
        <w:lastRenderedPageBreak/>
        <w:drawing>
          <wp:anchor distT="0" distB="0" distL="114300" distR="114300" simplePos="0" relativeHeight="251652096" behindDoc="1" locked="0" layoutInCell="1" allowOverlap="1" wp14:anchorId="6EAF6065" wp14:editId="27177ABA">
            <wp:simplePos x="0" y="0"/>
            <wp:positionH relativeFrom="page">
              <wp:align>right</wp:align>
            </wp:positionH>
            <wp:positionV relativeFrom="paragraph">
              <wp:posOffset>-977767</wp:posOffset>
            </wp:positionV>
            <wp:extent cx="7560128" cy="10685690"/>
            <wp:effectExtent l="0" t="0" r="3175" b="1905"/>
            <wp:wrapNone/>
            <wp:docPr id="107360136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601361" name="Picture 107360136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60128" cy="10685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BBDB21" w14:textId="3CB1C73F" w:rsidR="006A0FA8" w:rsidRDefault="006A0FA8" w:rsidP="006A0FA8">
      <w:pPr>
        <w:pStyle w:val="BasistekstSURF"/>
      </w:pPr>
    </w:p>
    <w:p w14:paraId="0B716C0E" w14:textId="77777777" w:rsidR="006A0FA8" w:rsidRDefault="006A0FA8" w:rsidP="006A0FA8">
      <w:pPr>
        <w:pStyle w:val="BasistekstSURF"/>
      </w:pPr>
    </w:p>
    <w:p w14:paraId="706E98A5" w14:textId="77777777" w:rsidR="006A0FA8" w:rsidRDefault="006A0FA8" w:rsidP="006A0FA8">
      <w:pPr>
        <w:pStyle w:val="BasistekstSURF"/>
      </w:pPr>
    </w:p>
    <w:p w14:paraId="623497DE" w14:textId="77777777" w:rsidR="006A0FA8" w:rsidRDefault="006A0FA8" w:rsidP="006A0FA8">
      <w:pPr>
        <w:pStyle w:val="BasistekstSURF"/>
      </w:pPr>
    </w:p>
    <w:p w14:paraId="6DE5C1E1" w14:textId="364DEEE1" w:rsidR="006A0FA8" w:rsidRDefault="006A0FA8" w:rsidP="006A0FA8">
      <w:pPr>
        <w:pStyle w:val="BasistekstSURF"/>
      </w:pPr>
    </w:p>
    <w:p w14:paraId="4DD6C588" w14:textId="76316275" w:rsidR="006A0FA8" w:rsidRPr="006A0FA8" w:rsidRDefault="006A0FA8" w:rsidP="006A0FA8">
      <w:pPr>
        <w:pStyle w:val="BasistekstSURF"/>
      </w:pPr>
    </w:p>
    <w:sectPr w:rsidR="006A0FA8" w:rsidRPr="006A0FA8" w:rsidSect="006A0D8F">
      <w:pgSz w:w="11901" w:h="16817" w:code="9"/>
      <w:pgMar w:top="1531" w:right="1616" w:bottom="1531" w:left="1616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9C7EC3" w14:textId="77777777" w:rsidR="00186016" w:rsidRPr="00410612" w:rsidRDefault="00186016" w:rsidP="00410612">
      <w:pPr>
        <w:pStyle w:val="Voettekst"/>
      </w:pPr>
    </w:p>
  </w:endnote>
  <w:endnote w:type="continuationSeparator" w:id="0">
    <w:p w14:paraId="67D4E7CD" w14:textId="77777777" w:rsidR="00186016" w:rsidRPr="00410612" w:rsidRDefault="00186016" w:rsidP="00410612">
      <w:pPr>
        <w:pStyle w:val="Voettekst"/>
      </w:pPr>
    </w:p>
  </w:endnote>
  <w:endnote w:type="continuationNotice" w:id="1">
    <w:p w14:paraId="020D780E" w14:textId="77777777" w:rsidR="00186016" w:rsidRDefault="0018601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neral Sans Semibold">
    <w:altName w:val="Calibri"/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E8F460F-6D18-4C82-A88E-A15ED2E87EDC}"/>
    <w:embedBold r:id="rId2" w:fontKey="{74D953C8-F5C6-4BC6-B322-BD0C2C160105}"/>
    <w:embedItalic r:id="rId3" w:fontKey="{3DE458BD-AB13-4789-ADEA-CFDA514061EF}"/>
    <w:embedBoldItalic r:id="rId4" w:fontKey="{812F1D35-9A0F-4ACD-832E-94F48E347AFA}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  <w:embedRegular r:id="rId5" w:fontKey="{2749E072-ED00-4C21-9793-94FA62619418}"/>
    <w:embedBold r:id="rId6" w:fontKey="{937646A5-2573-4720-AAD2-73560DE7268C}"/>
    <w:embedItalic r:id="rId7" w:fontKey="{39CF0060-135A-44B2-8E2D-C0AD7EFDEDC1}"/>
    <w:embedBoldItalic r:id="rId8" w:fontKey="{ABB9ED05-64A8-4341-9D72-5B99A54C4056}"/>
  </w:font>
  <w:font w:name="General Sans">
    <w:altName w:val="Calibri"/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3602FA9-2E54-4A51-95B7-858DDD65CDEF}"/>
  </w:font>
  <w:font w:name="COOPER LIGHT BT">
    <w:altName w:val="Cooper Black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inanummer"/>
      </w:rPr>
      <w:id w:val="738052489"/>
      <w:docPartObj>
        <w:docPartGallery w:val="Page Numbers (Bottom of Page)"/>
        <w:docPartUnique/>
      </w:docPartObj>
    </w:sdtPr>
    <w:sdtEndPr>
      <w:rPr>
        <w:rStyle w:val="Paginanummer"/>
      </w:rPr>
    </w:sdtEndPr>
    <w:sdtContent>
      <w:p w14:paraId="5AB4071C" w14:textId="6F7C6596" w:rsidR="00207E2E" w:rsidRDefault="00207E2E" w:rsidP="000E5D68">
        <w:pPr>
          <w:pStyle w:val="Voettekst"/>
          <w:framePr w:wrap="none" w:vAnchor="text" w:hAnchor="margin" w:xAlign="right" w:y="1"/>
          <w:rPr>
            <w:rStyle w:val="Paginanummer"/>
          </w:rPr>
        </w:pPr>
        <w:r>
          <w:rPr>
            <w:rStyle w:val="Paginanummer"/>
          </w:rPr>
          <w:fldChar w:fldCharType="begin"/>
        </w:r>
        <w:r>
          <w:rPr>
            <w:rStyle w:val="Paginanummer"/>
          </w:rPr>
          <w:instrText xml:space="preserve"> PAGE </w:instrText>
        </w:r>
        <w:r>
          <w:rPr>
            <w:rStyle w:val="Paginanummer"/>
          </w:rPr>
          <w:fldChar w:fldCharType="separate"/>
        </w:r>
        <w:r w:rsidR="00CB2517">
          <w:rPr>
            <w:rStyle w:val="Paginanummer"/>
            <w:noProof/>
          </w:rPr>
          <w:t>2</w:t>
        </w:r>
        <w:r>
          <w:rPr>
            <w:rStyle w:val="Paginanummer"/>
          </w:rPr>
          <w:fldChar w:fldCharType="end"/>
        </w:r>
      </w:p>
    </w:sdtContent>
  </w:sdt>
  <w:sdt>
    <w:sdtPr>
      <w:rPr>
        <w:rStyle w:val="Paginanummer"/>
      </w:rPr>
      <w:id w:val="-1419784751"/>
      <w:docPartObj>
        <w:docPartGallery w:val="Page Numbers (Bottom of Page)"/>
        <w:docPartUnique/>
      </w:docPartObj>
    </w:sdtPr>
    <w:sdtEndPr>
      <w:rPr>
        <w:rStyle w:val="Paginanummer"/>
      </w:rPr>
    </w:sdtEndPr>
    <w:sdtContent>
      <w:p w14:paraId="48453E85" w14:textId="1252221B" w:rsidR="00207E2E" w:rsidRDefault="00207E2E" w:rsidP="000E5D68">
        <w:pPr>
          <w:pStyle w:val="Voettekst"/>
          <w:framePr w:wrap="none" w:vAnchor="text" w:hAnchor="margin" w:xAlign="right" w:y="1"/>
          <w:ind w:right="360"/>
          <w:rPr>
            <w:rStyle w:val="Paginanummer"/>
          </w:rPr>
        </w:pPr>
        <w:r>
          <w:rPr>
            <w:rStyle w:val="Paginanummer"/>
          </w:rPr>
          <w:fldChar w:fldCharType="begin"/>
        </w:r>
        <w:r>
          <w:rPr>
            <w:rStyle w:val="Paginanummer"/>
          </w:rPr>
          <w:instrText xml:space="preserve"> PAGE </w:instrText>
        </w:r>
        <w:r>
          <w:rPr>
            <w:rStyle w:val="Paginanummer"/>
          </w:rPr>
          <w:fldChar w:fldCharType="separate"/>
        </w:r>
        <w:r w:rsidR="00CB2517">
          <w:rPr>
            <w:rStyle w:val="Paginanummer"/>
            <w:noProof/>
          </w:rPr>
          <w:t>2</w:t>
        </w:r>
        <w:r>
          <w:rPr>
            <w:rStyle w:val="Paginanummer"/>
          </w:rPr>
          <w:fldChar w:fldCharType="end"/>
        </w:r>
      </w:p>
    </w:sdtContent>
  </w:sdt>
  <w:p w14:paraId="11B180F1" w14:textId="77777777" w:rsidR="00207E2E" w:rsidRDefault="00207E2E" w:rsidP="00207E2E">
    <w:pPr>
      <w:pStyle w:val="Voettekst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inanummer"/>
      </w:rPr>
      <w:id w:val="416677137"/>
      <w:docPartObj>
        <w:docPartGallery w:val="Page Numbers (Bottom of Page)"/>
        <w:docPartUnique/>
      </w:docPartObj>
    </w:sdtPr>
    <w:sdtEndPr>
      <w:rPr>
        <w:rStyle w:val="Paginanummer"/>
      </w:rPr>
    </w:sdtEndPr>
    <w:sdtContent>
      <w:p w14:paraId="763B02FA" w14:textId="42428BEB" w:rsidR="00207E2E" w:rsidRDefault="00207E2E" w:rsidP="000E5D68">
        <w:pPr>
          <w:pStyle w:val="Voettekst"/>
          <w:framePr w:wrap="none" w:vAnchor="text" w:hAnchor="margin" w:xAlign="right" w:y="1"/>
          <w:rPr>
            <w:rStyle w:val="Paginanummer"/>
          </w:rPr>
        </w:pPr>
        <w:r w:rsidRPr="00207E2E">
          <w:rPr>
            <w:rStyle w:val="Paginanummer"/>
            <w:rFonts w:ascii="General Sans" w:hAnsi="General Sans"/>
            <w:sz w:val="20"/>
            <w:szCs w:val="20"/>
          </w:rPr>
          <w:fldChar w:fldCharType="begin"/>
        </w:r>
        <w:r w:rsidRPr="00207E2E">
          <w:rPr>
            <w:rStyle w:val="Paginanummer"/>
            <w:rFonts w:ascii="General Sans" w:hAnsi="General Sans"/>
            <w:sz w:val="20"/>
            <w:szCs w:val="20"/>
          </w:rPr>
          <w:instrText xml:space="preserve"> PAGE </w:instrText>
        </w:r>
        <w:r w:rsidRPr="00207E2E">
          <w:rPr>
            <w:rStyle w:val="Paginanummer"/>
            <w:rFonts w:ascii="General Sans" w:hAnsi="General Sans"/>
            <w:sz w:val="20"/>
            <w:szCs w:val="20"/>
          </w:rPr>
          <w:fldChar w:fldCharType="separate"/>
        </w:r>
        <w:r w:rsidRPr="00207E2E">
          <w:rPr>
            <w:rStyle w:val="Paginanummer"/>
            <w:rFonts w:ascii="General Sans" w:hAnsi="General Sans"/>
            <w:noProof/>
            <w:sz w:val="20"/>
            <w:szCs w:val="20"/>
          </w:rPr>
          <w:t>3</w:t>
        </w:r>
        <w:r w:rsidRPr="00207E2E">
          <w:rPr>
            <w:rStyle w:val="Paginanummer"/>
            <w:rFonts w:ascii="General Sans" w:hAnsi="General Sans"/>
            <w:sz w:val="20"/>
            <w:szCs w:val="20"/>
          </w:rPr>
          <w:fldChar w:fldCharType="end"/>
        </w:r>
      </w:p>
    </w:sdtContent>
  </w:sdt>
  <w:sdt>
    <w:sdtPr>
      <w:alias w:val="Title"/>
      <w:tag w:val=""/>
      <w:id w:val="367805816"/>
      <w:placeholder>
        <w:docPart w:val="39C5AB76252D4446B5B53F97F86318B2"/>
      </w:placeholder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15:appearance w15:val="hidden"/>
      <w:text/>
    </w:sdtPr>
    <w:sdtEndPr/>
    <w:sdtContent>
      <w:p w14:paraId="4FA6D05B" w14:textId="10462B43" w:rsidR="00207E2E" w:rsidRDefault="0069029A" w:rsidP="002E4960">
        <w:pPr>
          <w:pStyle w:val="BasistekstSURF"/>
          <w:spacing w:before="0" w:after="0"/>
          <w:ind w:right="360"/>
          <w:jc w:val="both"/>
        </w:pPr>
        <w:r>
          <w:t>Beleidsworkshop</w:t>
        </w:r>
        <w:r w:rsidR="001B1375">
          <w:t xml:space="preserve"> OKE</w:t>
        </w:r>
        <w:r>
          <w:t xml:space="preserve"> in het mbo</w:t>
        </w:r>
      </w:p>
    </w:sdtContent>
  </w:sdt>
  <w:p w14:paraId="2A3490A6" w14:textId="2C7AAFFB" w:rsidR="00207E2E" w:rsidRDefault="00207E2E" w:rsidP="00207E2E">
    <w:pPr>
      <w:pStyle w:val="Voettekst"/>
      <w:ind w:right="36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932E43" w14:textId="77777777" w:rsidR="00186016" w:rsidRPr="00410612" w:rsidRDefault="00186016" w:rsidP="00410612">
      <w:pPr>
        <w:pStyle w:val="Voettekst"/>
      </w:pPr>
    </w:p>
  </w:footnote>
  <w:footnote w:type="continuationSeparator" w:id="0">
    <w:p w14:paraId="4BE6843F" w14:textId="77777777" w:rsidR="00186016" w:rsidRPr="00410612" w:rsidRDefault="00186016" w:rsidP="00410612">
      <w:pPr>
        <w:pStyle w:val="Voettekst"/>
      </w:pPr>
    </w:p>
  </w:footnote>
  <w:footnote w:type="continuationNotice" w:id="1">
    <w:p w14:paraId="0536512B" w14:textId="77777777" w:rsidR="00186016" w:rsidRDefault="0018601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78833D" w14:textId="47086983" w:rsidR="00EE0282" w:rsidRDefault="00813DE7">
    <w:pPr>
      <w:pStyle w:val="Koptekst"/>
    </w:pPr>
    <w:r>
      <w:rPr>
        <w:rFonts w:ascii="Times New Roman"/>
        <w:noProof/>
        <w:spacing w:val="108"/>
        <w:position w:val="3"/>
        <w:sz w:val="20"/>
      </w:rPr>
      <mc:AlternateContent>
        <mc:Choice Requires="wpg">
          <w:drawing>
            <wp:anchor distT="0" distB="0" distL="114300" distR="114300" simplePos="0" relativeHeight="251658240" behindDoc="1" locked="0" layoutInCell="1" allowOverlap="1" wp14:anchorId="6C0B05B5" wp14:editId="1AEDBCE9">
              <wp:simplePos x="0" y="0"/>
              <wp:positionH relativeFrom="column">
                <wp:posOffset>4942840</wp:posOffset>
              </wp:positionH>
              <wp:positionV relativeFrom="paragraph">
                <wp:posOffset>311294</wp:posOffset>
              </wp:positionV>
              <wp:extent cx="972185" cy="432434"/>
              <wp:effectExtent l="0" t="0" r="5715" b="12700"/>
              <wp:wrapNone/>
              <wp:docPr id="5" name="Group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972185" cy="432434"/>
                        <a:chOff x="0" y="0"/>
                        <a:chExt cx="972185" cy="432434"/>
                      </a:xfrm>
                    </wpg:grpSpPr>
                    <wps:wsp>
                      <wps:cNvPr id="6" name="Graphic 6"/>
                      <wps:cNvSpPr/>
                      <wps:spPr>
                        <a:xfrm>
                          <a:off x="4660" y="4660"/>
                          <a:ext cx="963294" cy="4229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63294" h="422909">
                              <a:moveTo>
                                <a:pt x="211340" y="0"/>
                              </a:moveTo>
                              <a:lnTo>
                                <a:pt x="162880" y="5581"/>
                              </a:lnTo>
                              <a:lnTo>
                                <a:pt x="118396" y="21479"/>
                              </a:lnTo>
                              <a:lnTo>
                                <a:pt x="79155" y="46427"/>
                              </a:lnTo>
                              <a:lnTo>
                                <a:pt x="46427" y="79155"/>
                              </a:lnTo>
                              <a:lnTo>
                                <a:pt x="21479" y="118396"/>
                              </a:lnTo>
                              <a:lnTo>
                                <a:pt x="5581" y="162880"/>
                              </a:lnTo>
                              <a:lnTo>
                                <a:pt x="0" y="211340"/>
                              </a:lnTo>
                              <a:lnTo>
                                <a:pt x="5581" y="259800"/>
                              </a:lnTo>
                              <a:lnTo>
                                <a:pt x="21479" y="304285"/>
                              </a:lnTo>
                              <a:lnTo>
                                <a:pt x="46427" y="343525"/>
                              </a:lnTo>
                              <a:lnTo>
                                <a:pt x="79155" y="376253"/>
                              </a:lnTo>
                              <a:lnTo>
                                <a:pt x="118396" y="401201"/>
                              </a:lnTo>
                              <a:lnTo>
                                <a:pt x="162880" y="417100"/>
                              </a:lnTo>
                              <a:lnTo>
                                <a:pt x="211340" y="422681"/>
                              </a:lnTo>
                              <a:lnTo>
                                <a:pt x="751344" y="422681"/>
                              </a:lnTo>
                              <a:lnTo>
                                <a:pt x="799800" y="417100"/>
                              </a:lnTo>
                              <a:lnTo>
                                <a:pt x="844283" y="401201"/>
                              </a:lnTo>
                              <a:lnTo>
                                <a:pt x="883524" y="376253"/>
                              </a:lnTo>
                              <a:lnTo>
                                <a:pt x="916253" y="343525"/>
                              </a:lnTo>
                              <a:lnTo>
                                <a:pt x="941203" y="304285"/>
                              </a:lnTo>
                              <a:lnTo>
                                <a:pt x="957103" y="259800"/>
                              </a:lnTo>
                              <a:lnTo>
                                <a:pt x="962685" y="211340"/>
                              </a:lnTo>
                              <a:lnTo>
                                <a:pt x="957103" y="162880"/>
                              </a:lnTo>
                              <a:lnTo>
                                <a:pt x="941203" y="118396"/>
                              </a:lnTo>
                              <a:lnTo>
                                <a:pt x="916253" y="79155"/>
                              </a:lnTo>
                              <a:lnTo>
                                <a:pt x="883524" y="46427"/>
                              </a:lnTo>
                              <a:lnTo>
                                <a:pt x="844283" y="21479"/>
                              </a:lnTo>
                              <a:lnTo>
                                <a:pt x="799800" y="5581"/>
                              </a:lnTo>
                              <a:lnTo>
                                <a:pt x="751344" y="0"/>
                              </a:lnTo>
                              <a:lnTo>
                                <a:pt x="211340" y="0"/>
                              </a:lnTo>
                              <a:close/>
                            </a:path>
                          </a:pathLst>
                        </a:custGeom>
                        <a:ln w="9321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" name="Textbox 7"/>
                      <wps:cNvSpPr txBox="1"/>
                      <wps:spPr>
                        <a:xfrm>
                          <a:off x="0" y="0"/>
                          <a:ext cx="972185" cy="43243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1997491" w14:textId="77777777" w:rsidR="00813DE7" w:rsidRPr="006E6708" w:rsidRDefault="00813DE7" w:rsidP="00813DE7">
                            <w:pPr>
                              <w:spacing w:before="145"/>
                              <w:ind w:left="317"/>
                              <w:rPr>
                                <w:b/>
                                <w:bCs/>
                                <w:sz w:val="24"/>
                              </w:rPr>
                            </w:pPr>
                            <w:r w:rsidRPr="006E6708">
                              <w:rPr>
                                <w:b/>
                                <w:bCs/>
                                <w:spacing w:val="-2"/>
                                <w:sz w:val="24"/>
                              </w:rPr>
                              <w:t>npuls.nl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C0B05B5" id="Group 5" o:spid="_x0000_s1026" style="position:absolute;margin-left:389.2pt;margin-top:24.5pt;width:76.55pt;height:34.05pt;z-index:-251658240" coordsize="9721,4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">
              <v:shape id="Graphic 6" o:spid="_x0000_s1027" style="position:absolute;left:46;top:46;width:9633;height:4229;visibility:visible;mso-wrap-style:square;v-text-anchor:top" coordsize="963294,422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" path="m211340,l162880,5581,118396,21479,79155,46427,46427,79155,21479,118396,5581,162880,,211340r5581,48460l21479,304285r24948,39240l79155,376253r39241,24948l162880,417100r48460,5581l751344,422681r48456,-5581l844283,401201r39241,-24948l916253,343525r24950,-39240l957103,259800r5582,-48460l957103,162880,941203,118396,916253,79155,883524,46427,844283,21479,799800,5581,751344,,211340,xe" filled="f" strokecolor="#231f20" strokeweight=".25892mm"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7" o:spid="_x0000_s1028" type="#_x0000_t202" style="position:absolute;width:9721;height:4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" filled="f" stroked="f">
                <v:textbox inset="0,0,0,0">
                  <w:txbxContent>
                    <w:p w14:paraId="41997491" w14:textId="77777777" w:rsidR="00813DE7" w:rsidRPr="006E6708" w:rsidRDefault="00813DE7" w:rsidP="00813DE7">
                      <w:pPr>
                        <w:spacing w:before="145"/>
                        <w:ind w:left="317"/>
                        <w:rPr>
                          <w:b/>
                          <w:bCs/>
                          <w:sz w:val="24"/>
                        </w:rPr>
                      </w:pPr>
                      <w:r w:rsidRPr="006E6708">
                        <w:rPr>
                          <w:b/>
                          <w:bCs/>
                          <w:spacing w:val="-2"/>
                          <w:sz w:val="24"/>
                        </w:rPr>
                        <w:t>npuls.nl</w:t>
                      </w:r>
                    </w:p>
                  </w:txbxContent>
                </v:textbox>
              </v:shape>
            </v:group>
          </w:pict>
        </mc:Fallback>
      </mc:AlternateContent>
    </w:r>
    <w:r w:rsidR="00CB2517">
      <w:rPr>
        <w:noProof/>
      </w:rPr>
      <w:drawing>
        <wp:anchor distT="0" distB="0" distL="114300" distR="114300" simplePos="0" relativeHeight="251657216" behindDoc="1" locked="0" layoutInCell="1" allowOverlap="1" wp14:anchorId="4E7FC99C" wp14:editId="54AD644D">
          <wp:simplePos x="0" y="0"/>
          <wp:positionH relativeFrom="column">
            <wp:posOffset>-460485</wp:posOffset>
          </wp:positionH>
          <wp:positionV relativeFrom="paragraph">
            <wp:posOffset>334191</wp:posOffset>
          </wp:positionV>
          <wp:extent cx="1533986" cy="522514"/>
          <wp:effectExtent l="0" t="0" r="3175" b="0"/>
          <wp:wrapNone/>
          <wp:docPr id="132737687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6791526" name="Picture 160679152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33986" cy="52251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B1FAF">
      <w:rPr>
        <w:rFonts w:ascii="Times New Roman"/>
        <w:noProof/>
        <w:position w:val="3"/>
        <w:sz w:val="20"/>
      </w:rPr>
      <mc:AlternateContent>
        <mc:Choice Requires="wps">
          <w:drawing>
            <wp:anchor distT="0" distB="0" distL="0" distR="0" simplePos="0" relativeHeight="251656192" behindDoc="1" locked="0" layoutInCell="1" allowOverlap="1" wp14:anchorId="2C5A6887" wp14:editId="68A3885F">
              <wp:simplePos x="0" y="0"/>
              <wp:positionH relativeFrom="page">
                <wp:posOffset>0</wp:posOffset>
              </wp:positionH>
              <wp:positionV relativeFrom="page">
                <wp:posOffset>-13648</wp:posOffset>
              </wp:positionV>
              <wp:extent cx="8256896" cy="10735632"/>
              <wp:effectExtent l="0" t="0" r="0" b="0"/>
              <wp:wrapNone/>
              <wp:docPr id="1" name="Graphic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8256896" cy="10735632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 h="8640445">
                            <a:moveTo>
                              <a:pt x="6120003" y="0"/>
                            </a:moveTo>
                            <a:lnTo>
                              <a:pt x="0" y="0"/>
                            </a:lnTo>
                            <a:lnTo>
                              <a:pt x="0" y="8640000"/>
                            </a:lnTo>
                            <a:lnTo>
                              <a:pt x="6120003" y="8640000"/>
                            </a:lnTo>
                            <a:lnTo>
                              <a:pt x="6120003" y="0"/>
                            </a:lnTo>
                            <a:close/>
                          </a:path>
                        </a:pathLst>
                      </a:custGeom>
                      <a:solidFill>
                        <a:srgbClr val="EFD2D4"/>
                      </a:solidFill>
                    </wps:spPr>
                    <wps:txbx>
                      <w:txbxContent>
                        <w:p w14:paraId="64B3870A" w14:textId="72E68AD5" w:rsidR="00887837" w:rsidRPr="00887837" w:rsidRDefault="00887837" w:rsidP="00887837">
                          <w:pPr>
                            <w:pStyle w:val="Plattetekst"/>
                            <w:rPr>
                              <w:sz w:val="14"/>
                              <w:szCs w:val="14"/>
                            </w:rPr>
                          </w:pPr>
                        </w:p>
                        <w:p w14:paraId="116905A4" w14:textId="77777777" w:rsidR="00887837" w:rsidRDefault="00887837"/>
                      </w:txbxContent>
                    </wps:txbx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C5A6887" id="Graphic 1" o:spid="_x0000_s1029" style="position:absolute;margin-left:0;margin-top:-1.05pt;width:650.15pt;height:845.35pt;z-index:-25166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coordsize="6120130,864044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" adj="-11796480,,5400" path="m6120003,l,,,8640000r6120003,l6120003,xe" fillcolor="#efd2d4" stroked="f">
              <v:stroke joinstyle="miter"/>
              <v:formulas/>
              <v:path arrowok="t" o:connecttype="custom" textboxrect="0,0,6120130,8640445"/>
              <v:textbox inset="0,0,0,0">
                <w:txbxContent>
                  <w:p w14:paraId="64B3870A" w14:textId="72E68AD5" w:rsidR="00887837" w:rsidRPr="00887837" w:rsidRDefault="00887837" w:rsidP="00887837">
                    <w:pPr>
                      <w:pStyle w:val="Plattetekst"/>
                      <w:rPr>
                        <w:sz w:val="14"/>
                        <w:szCs w:val="14"/>
                      </w:rPr>
                    </w:pPr>
                  </w:p>
                  <w:p w14:paraId="116905A4" w14:textId="77777777" w:rsidR="00887837" w:rsidRDefault="00887837"/>
                </w:txbxContent>
              </v:textbox>
              <w10:wrap anchorx="page" anchory="page"/>
            </v:shape>
          </w:pict>
        </mc:Fallback>
      </mc:AlternateContent>
    </w:r>
    <w:r w:rsidR="00EB396B">
      <w:rPr>
        <w:noProof/>
      </w:rPr>
      <w:drawing>
        <wp:anchor distT="0" distB="0" distL="114300" distR="114300" simplePos="0" relativeHeight="251655168" behindDoc="1" locked="0" layoutInCell="1" allowOverlap="1" wp14:anchorId="1B5FC8C5" wp14:editId="35E08884">
          <wp:simplePos x="0" y="0"/>
          <wp:positionH relativeFrom="column">
            <wp:posOffset>-1026160</wp:posOffset>
          </wp:positionH>
          <wp:positionV relativeFrom="paragraph">
            <wp:posOffset>10640060</wp:posOffset>
          </wp:positionV>
          <wp:extent cx="7727950" cy="10931525"/>
          <wp:effectExtent l="0" t="0" r="6350" b="3175"/>
          <wp:wrapNone/>
          <wp:docPr id="431759392" name="Picture 4317593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727950" cy="109315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style="width:51.5pt;height:87.5pt" o:bullet="t">
        <v:imagedata r:id="rId1" o:title="JU bullet 01"/>
      </v:shape>
    </w:pict>
  </w:numPicBullet>
  <w:numPicBullet w:numPicBulletId="1">
    <w:pict>
      <v:shape id="_x0000_i1036" type="#_x0000_t75" style="width:51.5pt;height:87.5pt" o:bullet="t">
        <v:imagedata r:id="rId2" o:title="JU bullet 02"/>
      </v:shape>
    </w:pict>
  </w:numPicBullet>
  <w:numPicBullet w:numPicBulletId="2">
    <w:pict>
      <v:shape id="_x0000_i1037" type="#_x0000_t75" style="width:49.5pt;height:85.5pt" o:bullet="t">
        <v:imagedata r:id="rId3" o:title="JU bullet 03"/>
      </v:shape>
    </w:pict>
  </w:numPicBullet>
  <w:abstractNum w:abstractNumId="0" w15:restartNumberingAfterBreak="0">
    <w:nsid w:val="FFFFFF7C"/>
    <w:multiLevelType w:val="singleLevel"/>
    <w:tmpl w:val="B6A8CEA6"/>
    <w:lvl w:ilvl="0">
      <w:start w:val="1"/>
      <w:numFmt w:val="decimal"/>
      <w:pStyle w:val="Lijstnummering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6D966D86"/>
    <w:lvl w:ilvl="0">
      <w:start w:val="1"/>
      <w:numFmt w:val="decimal"/>
      <w:pStyle w:val="Lijstnummering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E3AF3CC"/>
    <w:lvl w:ilvl="0">
      <w:start w:val="1"/>
      <w:numFmt w:val="decimal"/>
      <w:pStyle w:val="Lijstnummering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E5A20A0"/>
    <w:lvl w:ilvl="0">
      <w:start w:val="1"/>
      <w:numFmt w:val="decimal"/>
      <w:pStyle w:val="Lijstnummering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9A03FC2"/>
    <w:lvl w:ilvl="0">
      <w:start w:val="1"/>
      <w:numFmt w:val="bullet"/>
      <w:pStyle w:val="Lijstopsomtek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A8064A"/>
    <w:lvl w:ilvl="0">
      <w:start w:val="1"/>
      <w:numFmt w:val="bullet"/>
      <w:pStyle w:val="Lijstopsomtek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74A86CC"/>
    <w:lvl w:ilvl="0">
      <w:start w:val="1"/>
      <w:numFmt w:val="bullet"/>
      <w:pStyle w:val="Lijstopsomtek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FE83CD8"/>
    <w:lvl w:ilvl="0">
      <w:start w:val="1"/>
      <w:numFmt w:val="bullet"/>
      <w:pStyle w:val="Lijstopsomtek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EE2380C"/>
    <w:lvl w:ilvl="0">
      <w:start w:val="1"/>
      <w:numFmt w:val="decimal"/>
      <w:pStyle w:val="Lijstnummering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13E234A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024EA2"/>
    <w:multiLevelType w:val="hybridMultilevel"/>
    <w:tmpl w:val="D98670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CF1149"/>
    <w:multiLevelType w:val="multilevel"/>
    <w:tmpl w:val="90A8103A"/>
    <w:numStyleLink w:val="BijlagenummeringSURF"/>
  </w:abstractNum>
  <w:abstractNum w:abstractNumId="12" w15:restartNumberingAfterBreak="0">
    <w:nsid w:val="10B933AC"/>
    <w:multiLevelType w:val="multilevel"/>
    <w:tmpl w:val="04130023"/>
    <w:styleLink w:val="Artikelsectie"/>
    <w:lvl w:ilvl="0">
      <w:start w:val="1"/>
      <w:numFmt w:val="upperRoman"/>
      <w:lvlText w:val="Artikel %1."/>
      <w:lvlJc w:val="left"/>
      <w:pPr>
        <w:ind w:left="0" w:firstLine="0"/>
      </w:pPr>
    </w:lvl>
    <w:lvl w:ilvl="1">
      <w:start w:val="1"/>
      <w:numFmt w:val="decimalZero"/>
      <w:isLgl/>
      <w:lvlText w:val="Sectie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3" w15:restartNumberingAfterBreak="0">
    <w:nsid w:val="11E353F4"/>
    <w:multiLevelType w:val="multilevel"/>
    <w:tmpl w:val="0413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1BAB28BF"/>
    <w:multiLevelType w:val="multilevel"/>
    <w:tmpl w:val="796A6A4A"/>
    <w:styleLink w:val="CurrentList2"/>
    <w:lvl w:ilvl="0">
      <w:start w:val="1"/>
      <w:numFmt w:val="decimal"/>
      <w:lvlText w:val="%1."/>
      <w:lvlJc w:val="left"/>
      <w:pPr>
        <w:ind w:left="360" w:hanging="360"/>
      </w:pPr>
      <w:rPr>
        <w:rFonts w:ascii="General Sans Semibold" w:hAnsi="General Sans Semibold" w:hint="default"/>
        <w:sz w:val="1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20B86AA0"/>
    <w:multiLevelType w:val="multilevel"/>
    <w:tmpl w:val="BD2E0400"/>
    <w:numStyleLink w:val="KopnummeringSURF"/>
  </w:abstractNum>
  <w:abstractNum w:abstractNumId="16" w15:restartNumberingAfterBreak="0">
    <w:nsid w:val="2D665843"/>
    <w:multiLevelType w:val="multilevel"/>
    <w:tmpl w:val="90A8103A"/>
    <w:styleLink w:val="BijlagenummeringSURF"/>
    <w:lvl w:ilvl="0">
      <w:start w:val="1"/>
      <w:numFmt w:val="decimal"/>
      <w:pStyle w:val="Bijlagekop1SURF"/>
      <w:suff w:val="space"/>
      <w:lvlText w:val="Bijlage %1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Bijlagekop2SURF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84" w:hanging="284"/>
      </w:pPr>
      <w:rPr>
        <w:rFonts w:hint="default"/>
      </w:rPr>
    </w:lvl>
  </w:abstractNum>
  <w:abstractNum w:abstractNumId="17" w15:restartNumberingAfterBreak="0">
    <w:nsid w:val="2D7E06B0"/>
    <w:multiLevelType w:val="multilevel"/>
    <w:tmpl w:val="9200769E"/>
    <w:styleLink w:val="OpsommingkleineletterSURF"/>
    <w:lvl w:ilvl="0">
      <w:start w:val="1"/>
      <w:numFmt w:val="lowerLetter"/>
      <w:pStyle w:val="Opsommingkleineletter1eniveauSURF"/>
      <w:lvlText w:val="%1"/>
      <w:lvlJc w:val="left"/>
      <w:pPr>
        <w:ind w:left="284" w:hanging="284"/>
      </w:pPr>
      <w:rPr>
        <w:rFonts w:hint="default"/>
      </w:rPr>
    </w:lvl>
    <w:lvl w:ilvl="1">
      <w:start w:val="1"/>
      <w:numFmt w:val="lowerLetter"/>
      <w:pStyle w:val="Opsommingkleineletter2eniveauSURF"/>
      <w:lvlText w:val="%2"/>
      <w:lvlJc w:val="left"/>
      <w:pPr>
        <w:ind w:left="568" w:hanging="284"/>
      </w:pPr>
      <w:rPr>
        <w:rFonts w:hint="default"/>
      </w:rPr>
    </w:lvl>
    <w:lvl w:ilvl="2">
      <w:start w:val="1"/>
      <w:numFmt w:val="lowerLetter"/>
      <w:pStyle w:val="Opsommingkleineletter3eniveauSURF"/>
      <w:lvlText w:val="%3"/>
      <w:lvlJc w:val="left"/>
      <w:pPr>
        <w:ind w:left="852" w:hanging="284"/>
      </w:pPr>
      <w:rPr>
        <w:rFonts w:hint="default"/>
      </w:rPr>
    </w:lvl>
    <w:lvl w:ilvl="3">
      <w:start w:val="1"/>
      <w:numFmt w:val="lowerLetter"/>
      <w:lvlText w:val="%4"/>
      <w:lvlJc w:val="left"/>
      <w:pPr>
        <w:ind w:left="1136" w:hanging="284"/>
      </w:pPr>
      <w:rPr>
        <w:rFonts w:hint="default"/>
      </w:rPr>
    </w:lvl>
    <w:lvl w:ilvl="4">
      <w:start w:val="1"/>
      <w:numFmt w:val="lowerLetter"/>
      <w:lvlText w:val="%5"/>
      <w:lvlJc w:val="left"/>
      <w:pPr>
        <w:ind w:left="1420" w:hanging="284"/>
      </w:pPr>
      <w:rPr>
        <w:rFonts w:hint="default"/>
      </w:rPr>
    </w:lvl>
    <w:lvl w:ilvl="5">
      <w:start w:val="1"/>
      <w:numFmt w:val="lowerLetter"/>
      <w:lvlText w:val="%6"/>
      <w:lvlJc w:val="left"/>
      <w:pPr>
        <w:ind w:left="1704" w:hanging="284"/>
      </w:pPr>
      <w:rPr>
        <w:rFonts w:hint="default"/>
      </w:rPr>
    </w:lvl>
    <w:lvl w:ilvl="6">
      <w:start w:val="1"/>
      <w:numFmt w:val="lowerLetter"/>
      <w:lvlText w:val="%7"/>
      <w:lvlJc w:val="left"/>
      <w:pPr>
        <w:ind w:left="1985" w:hanging="284"/>
      </w:pPr>
      <w:rPr>
        <w:rFonts w:hint="default"/>
      </w:rPr>
    </w:lvl>
    <w:lvl w:ilvl="7">
      <w:start w:val="1"/>
      <w:numFmt w:val="lowerLetter"/>
      <w:lvlText w:val="%8"/>
      <w:lvlJc w:val="left"/>
      <w:pPr>
        <w:ind w:left="2268" w:hanging="283"/>
      </w:pPr>
      <w:rPr>
        <w:rFonts w:hint="default"/>
      </w:rPr>
    </w:lvl>
    <w:lvl w:ilvl="8">
      <w:start w:val="1"/>
      <w:numFmt w:val="lowerLetter"/>
      <w:lvlText w:val="%9"/>
      <w:lvlJc w:val="left"/>
      <w:pPr>
        <w:ind w:left="2552" w:hanging="284"/>
      </w:pPr>
      <w:rPr>
        <w:rFonts w:hint="default"/>
      </w:rPr>
    </w:lvl>
  </w:abstractNum>
  <w:abstractNum w:abstractNumId="18" w15:restartNumberingAfterBreak="0">
    <w:nsid w:val="398A2A0C"/>
    <w:multiLevelType w:val="multilevel"/>
    <w:tmpl w:val="89367262"/>
    <w:styleLink w:val="OpsommingnummerSURF"/>
    <w:lvl w:ilvl="0">
      <w:start w:val="1"/>
      <w:numFmt w:val="decimal"/>
      <w:lvlText w:val="%1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lvlText w:val="%2"/>
      <w:lvlJc w:val="left"/>
      <w:pPr>
        <w:ind w:left="568" w:hanging="284"/>
      </w:pPr>
      <w:rPr>
        <w:rFonts w:hint="default"/>
      </w:rPr>
    </w:lvl>
    <w:lvl w:ilvl="2">
      <w:start w:val="1"/>
      <w:numFmt w:val="decimal"/>
      <w:lvlText w:val="%3"/>
      <w:lvlJc w:val="left"/>
      <w:pPr>
        <w:ind w:left="852" w:hanging="284"/>
      </w:pPr>
      <w:rPr>
        <w:rFonts w:hint="default"/>
      </w:rPr>
    </w:lvl>
    <w:lvl w:ilvl="3">
      <w:start w:val="1"/>
      <w:numFmt w:val="decimal"/>
      <w:lvlText w:val="%4"/>
      <w:lvlJc w:val="left"/>
      <w:pPr>
        <w:ind w:left="1136" w:hanging="284"/>
      </w:pPr>
      <w:rPr>
        <w:rFonts w:hint="default"/>
      </w:rPr>
    </w:lvl>
    <w:lvl w:ilvl="4">
      <w:start w:val="1"/>
      <w:numFmt w:val="decimal"/>
      <w:lvlText w:val="%5"/>
      <w:lvlJc w:val="left"/>
      <w:pPr>
        <w:ind w:left="1420" w:hanging="284"/>
      </w:pPr>
      <w:rPr>
        <w:rFonts w:hint="default"/>
      </w:rPr>
    </w:lvl>
    <w:lvl w:ilvl="5">
      <w:start w:val="1"/>
      <w:numFmt w:val="decimal"/>
      <w:lvlText w:val="%6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7"/>
      <w:lvlJc w:val="left"/>
      <w:pPr>
        <w:ind w:left="1988" w:hanging="284"/>
      </w:pPr>
      <w:rPr>
        <w:rFonts w:hint="default"/>
      </w:rPr>
    </w:lvl>
    <w:lvl w:ilvl="7">
      <w:start w:val="1"/>
      <w:numFmt w:val="decimal"/>
      <w:lvlText w:val="%8"/>
      <w:lvlJc w:val="left"/>
      <w:pPr>
        <w:ind w:left="2272" w:hanging="284"/>
      </w:pPr>
      <w:rPr>
        <w:rFonts w:hint="default"/>
      </w:rPr>
    </w:lvl>
    <w:lvl w:ilvl="8">
      <w:start w:val="1"/>
      <w:numFmt w:val="decimal"/>
      <w:lvlText w:val="%9"/>
      <w:lvlJc w:val="left"/>
      <w:pPr>
        <w:ind w:left="2556" w:hanging="284"/>
      </w:pPr>
      <w:rPr>
        <w:rFonts w:hint="default"/>
      </w:rPr>
    </w:lvl>
  </w:abstractNum>
  <w:abstractNum w:abstractNumId="19" w15:restartNumberingAfterBreak="0">
    <w:nsid w:val="3A1D2525"/>
    <w:multiLevelType w:val="hybridMultilevel"/>
    <w:tmpl w:val="55087F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FE63DE"/>
    <w:multiLevelType w:val="multilevel"/>
    <w:tmpl w:val="ED406672"/>
    <w:numStyleLink w:val="111111"/>
  </w:abstractNum>
  <w:abstractNum w:abstractNumId="21" w15:restartNumberingAfterBreak="0">
    <w:nsid w:val="40EF61F8"/>
    <w:multiLevelType w:val="multilevel"/>
    <w:tmpl w:val="BD2E0400"/>
    <w:styleLink w:val="KopnummeringSURF"/>
    <w:lvl w:ilvl="0">
      <w:start w:val="1"/>
      <w:numFmt w:val="decimal"/>
      <w:pStyle w:val="Kop1"/>
      <w:lvlText w:val="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Kop2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Kop4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pStyle w:val="Kop5"/>
      <w:lvlText w:val="%1.%2.%3.%4.%5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pStyle w:val="Kop6"/>
      <w:lvlText w:val="%1.%2.%3.%4.%5.%6"/>
      <w:lvlJc w:val="left"/>
      <w:pPr>
        <w:ind w:left="992" w:hanging="992"/>
      </w:pPr>
      <w:rPr>
        <w:rFonts w:hint="default"/>
      </w:rPr>
    </w:lvl>
    <w:lvl w:ilvl="6">
      <w:start w:val="1"/>
      <w:numFmt w:val="decimal"/>
      <w:pStyle w:val="Kop7"/>
      <w:lvlText w:val="%1.%2.%3.%4.%5.%6.%7"/>
      <w:lvlJc w:val="left"/>
      <w:pPr>
        <w:ind w:left="1134" w:hanging="1134"/>
      </w:pPr>
      <w:rPr>
        <w:rFonts w:hint="default"/>
      </w:rPr>
    </w:lvl>
    <w:lvl w:ilvl="7">
      <w:start w:val="1"/>
      <w:numFmt w:val="decimal"/>
      <w:pStyle w:val="Kop8"/>
      <w:lvlText w:val="%1.%2.%3.%4.%5.%6.%7.%8"/>
      <w:lvlJc w:val="left"/>
      <w:pPr>
        <w:ind w:left="1276" w:hanging="1276"/>
      </w:pPr>
      <w:rPr>
        <w:rFonts w:hint="default"/>
      </w:rPr>
    </w:lvl>
    <w:lvl w:ilvl="8">
      <w:start w:val="1"/>
      <w:numFmt w:val="decimal"/>
      <w:pStyle w:val="Kop9"/>
      <w:lvlText w:val="%1.%2.%3.%4.%5.%6.%7.%8.%9"/>
      <w:lvlJc w:val="left"/>
      <w:pPr>
        <w:ind w:left="1418" w:hanging="1418"/>
      </w:pPr>
      <w:rPr>
        <w:rFonts w:hint="default"/>
      </w:rPr>
    </w:lvl>
  </w:abstractNum>
  <w:abstractNum w:abstractNumId="22" w15:restartNumberingAfterBreak="0">
    <w:nsid w:val="41A47F62"/>
    <w:multiLevelType w:val="singleLevel"/>
    <w:tmpl w:val="796A6A4A"/>
    <w:lvl w:ilvl="0">
      <w:start w:val="1"/>
      <w:numFmt w:val="decimal"/>
      <w:pStyle w:val="Opsommingnummer3eniveauSURF"/>
      <w:lvlText w:val="%1."/>
      <w:lvlJc w:val="left"/>
      <w:pPr>
        <w:ind w:left="360" w:hanging="360"/>
      </w:pPr>
      <w:rPr>
        <w:rFonts w:ascii="General Sans Semibold" w:hAnsi="General Sans Semibold" w:hint="default"/>
        <w:sz w:val="18"/>
      </w:rPr>
    </w:lvl>
  </w:abstractNum>
  <w:abstractNum w:abstractNumId="23" w15:restartNumberingAfterBreak="0">
    <w:nsid w:val="49E04A53"/>
    <w:multiLevelType w:val="multilevel"/>
    <w:tmpl w:val="7FB6E594"/>
    <w:styleLink w:val="AgendapuntlijstSURF"/>
    <w:lvl w:ilvl="0">
      <w:start w:val="1"/>
      <w:numFmt w:val="decimal"/>
      <w:pStyle w:val="AgendapuntSURF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80" w:hanging="68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4" w15:restartNumberingAfterBreak="0">
    <w:nsid w:val="4C372459"/>
    <w:multiLevelType w:val="multilevel"/>
    <w:tmpl w:val="ED406672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4CF055FC"/>
    <w:multiLevelType w:val="multilevel"/>
    <w:tmpl w:val="22766790"/>
    <w:lvl w:ilvl="0">
      <w:start w:val="1"/>
      <w:numFmt w:val="decimal"/>
      <w:lvlText w:val="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992" w:hanging="99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34" w:hanging="1134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76" w:hanging="1276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18" w:hanging="1418"/>
      </w:pPr>
      <w:rPr>
        <w:rFonts w:hint="default"/>
      </w:rPr>
    </w:lvl>
  </w:abstractNum>
  <w:abstractNum w:abstractNumId="26" w15:restartNumberingAfterBreak="0">
    <w:nsid w:val="4EE90EE5"/>
    <w:multiLevelType w:val="hybridMultilevel"/>
    <w:tmpl w:val="14E4F1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F24DB4"/>
    <w:multiLevelType w:val="multilevel"/>
    <w:tmpl w:val="2B5E30A0"/>
    <w:lvl w:ilvl="0">
      <w:start w:val="1"/>
      <w:numFmt w:val="decimal"/>
      <w:lvlText w:val="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1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992" w:hanging="99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34" w:hanging="1134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76" w:hanging="1276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18" w:hanging="1418"/>
      </w:pPr>
      <w:rPr>
        <w:rFonts w:hint="default"/>
      </w:rPr>
    </w:lvl>
  </w:abstractNum>
  <w:abstractNum w:abstractNumId="28" w15:restartNumberingAfterBreak="0">
    <w:nsid w:val="603D47C3"/>
    <w:multiLevelType w:val="hybridMultilevel"/>
    <w:tmpl w:val="BAB43EE4"/>
    <w:lvl w:ilvl="0" w:tplc="D60631B2">
      <w:start w:val="1"/>
      <w:numFmt w:val="bullet"/>
      <w:pStyle w:val="Opsommingteken1eniveauSURF"/>
      <w:lvlText w:val=""/>
      <w:lvlJc w:val="left"/>
      <w:pPr>
        <w:ind w:left="340" w:hanging="34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F335A0"/>
    <w:multiLevelType w:val="multilevel"/>
    <w:tmpl w:val="AC084EA8"/>
    <w:styleLink w:val="OpsommingtekenSURF"/>
    <w:lvl w:ilvl="0">
      <w:start w:val="1"/>
      <w:numFmt w:val="bullet"/>
      <w:lvlText w:val=""/>
      <w:lvlPicBulletId w:val="0"/>
      <w:lvlJc w:val="left"/>
      <w:pPr>
        <w:ind w:left="284" w:hanging="284"/>
      </w:pPr>
      <w:rPr>
        <w:rFonts w:ascii="Symbol" w:hAnsi="Symbol"/>
        <w:color w:val="auto"/>
        <w:position w:val="0"/>
      </w:rPr>
    </w:lvl>
    <w:lvl w:ilvl="1">
      <w:start w:val="1"/>
      <w:numFmt w:val="bullet"/>
      <w:lvlText w:val=""/>
      <w:lvlPicBulletId w:val="1"/>
      <w:lvlJc w:val="left"/>
      <w:pPr>
        <w:ind w:left="568" w:hanging="284"/>
      </w:pPr>
      <w:rPr>
        <w:rFonts w:ascii="Symbol" w:hAnsi="Symbol"/>
        <w:color w:val="auto"/>
        <w:position w:val="0"/>
      </w:rPr>
    </w:lvl>
    <w:lvl w:ilvl="2">
      <w:start w:val="1"/>
      <w:numFmt w:val="bullet"/>
      <w:lvlText w:val=""/>
      <w:lvlPicBulletId w:val="2"/>
      <w:lvlJc w:val="left"/>
      <w:pPr>
        <w:ind w:left="852" w:hanging="284"/>
      </w:pPr>
      <w:rPr>
        <w:rFonts w:ascii="Symbol" w:hAnsi="Symbol"/>
        <w:color w:val="auto"/>
        <w:position w:val="0"/>
      </w:rPr>
    </w:lvl>
    <w:lvl w:ilvl="3">
      <w:start w:val="1"/>
      <w:numFmt w:val="bullet"/>
      <w:lvlText w:val=""/>
      <w:lvlPicBulletId w:val="2"/>
      <w:lvlJc w:val="left"/>
      <w:pPr>
        <w:ind w:left="1136" w:hanging="284"/>
      </w:pPr>
      <w:rPr>
        <w:rFonts w:ascii="Symbol" w:hAnsi="Symbol"/>
        <w:color w:val="auto"/>
        <w:position w:val="0"/>
      </w:rPr>
    </w:lvl>
    <w:lvl w:ilvl="4">
      <w:start w:val="1"/>
      <w:numFmt w:val="bullet"/>
      <w:lvlText w:val=""/>
      <w:lvlPicBulletId w:val="2"/>
      <w:lvlJc w:val="left"/>
      <w:pPr>
        <w:ind w:left="1420" w:hanging="284"/>
      </w:pPr>
      <w:rPr>
        <w:rFonts w:ascii="Symbol" w:hAnsi="Symbol"/>
        <w:color w:val="auto"/>
        <w:position w:val="0"/>
      </w:rPr>
    </w:lvl>
    <w:lvl w:ilvl="5">
      <w:start w:val="1"/>
      <w:numFmt w:val="bullet"/>
      <w:lvlText w:val=""/>
      <w:lvlPicBulletId w:val="2"/>
      <w:lvlJc w:val="left"/>
      <w:pPr>
        <w:ind w:left="1704" w:hanging="284"/>
      </w:pPr>
      <w:rPr>
        <w:rFonts w:ascii="Symbol" w:hAnsi="Symbol"/>
        <w:color w:val="auto"/>
        <w:position w:val="0"/>
      </w:rPr>
    </w:lvl>
    <w:lvl w:ilvl="6">
      <w:start w:val="1"/>
      <w:numFmt w:val="bullet"/>
      <w:lvlText w:val=""/>
      <w:lvlPicBulletId w:val="2"/>
      <w:lvlJc w:val="left"/>
      <w:pPr>
        <w:ind w:left="1988" w:hanging="284"/>
      </w:pPr>
      <w:rPr>
        <w:rFonts w:ascii="Symbol" w:hAnsi="Symbol"/>
        <w:color w:val="auto"/>
        <w:position w:val="0"/>
      </w:rPr>
    </w:lvl>
    <w:lvl w:ilvl="7">
      <w:start w:val="1"/>
      <w:numFmt w:val="bullet"/>
      <w:lvlText w:val=""/>
      <w:lvlPicBulletId w:val="2"/>
      <w:lvlJc w:val="left"/>
      <w:pPr>
        <w:ind w:left="2272" w:hanging="284"/>
      </w:pPr>
      <w:rPr>
        <w:rFonts w:ascii="Symbol" w:hAnsi="Symbol"/>
        <w:color w:val="auto"/>
        <w:position w:val="0"/>
      </w:rPr>
    </w:lvl>
    <w:lvl w:ilvl="8">
      <w:start w:val="1"/>
      <w:numFmt w:val="bullet"/>
      <w:lvlText w:val=""/>
      <w:lvlPicBulletId w:val="2"/>
      <w:lvlJc w:val="left"/>
      <w:pPr>
        <w:ind w:left="2556" w:hanging="284"/>
      </w:pPr>
      <w:rPr>
        <w:rFonts w:ascii="Symbol" w:hAnsi="Symbol"/>
        <w:color w:val="auto"/>
        <w:position w:val="0"/>
      </w:rPr>
    </w:lvl>
  </w:abstractNum>
  <w:abstractNum w:abstractNumId="30" w15:restartNumberingAfterBreak="0">
    <w:nsid w:val="6CAB1E63"/>
    <w:multiLevelType w:val="multilevel"/>
    <w:tmpl w:val="7FB6E594"/>
    <w:numStyleLink w:val="AgendapuntlijstSURF"/>
  </w:abstractNum>
  <w:abstractNum w:abstractNumId="31" w15:restartNumberingAfterBreak="0">
    <w:nsid w:val="6E7370EC"/>
    <w:multiLevelType w:val="multilevel"/>
    <w:tmpl w:val="9200769E"/>
    <w:numStyleLink w:val="OpsommingkleineletterSURF"/>
  </w:abstractNum>
  <w:abstractNum w:abstractNumId="32" w15:restartNumberingAfterBreak="0">
    <w:nsid w:val="71C56A7F"/>
    <w:multiLevelType w:val="hybridMultilevel"/>
    <w:tmpl w:val="A4DAC70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4220A8"/>
    <w:multiLevelType w:val="singleLevel"/>
    <w:tmpl w:val="527E0782"/>
    <w:lvl w:ilvl="0">
      <w:start w:val="1"/>
      <w:numFmt w:val="bullet"/>
      <w:pStyle w:val="Opsommingteken3eniveauSURF"/>
      <w:lvlText w:val=""/>
      <w:lvlJc w:val="left"/>
      <w:pPr>
        <w:ind w:left="360" w:hanging="360"/>
      </w:pPr>
      <w:rPr>
        <w:rFonts w:ascii="Symbol" w:hAnsi="Symbol" w:hint="default"/>
        <w:color w:val="auto"/>
        <w:position w:val="0"/>
      </w:rPr>
    </w:lvl>
  </w:abstractNum>
  <w:abstractNum w:abstractNumId="34" w15:restartNumberingAfterBreak="0">
    <w:nsid w:val="735D0094"/>
    <w:multiLevelType w:val="multilevel"/>
    <w:tmpl w:val="796A6A4A"/>
    <w:styleLink w:val="CurrentList1"/>
    <w:lvl w:ilvl="0">
      <w:start w:val="1"/>
      <w:numFmt w:val="decimal"/>
      <w:lvlText w:val="%1."/>
      <w:lvlJc w:val="left"/>
      <w:pPr>
        <w:ind w:left="360" w:hanging="360"/>
      </w:pPr>
      <w:rPr>
        <w:rFonts w:ascii="General Sans Semibold" w:hAnsi="General Sans Semibold" w:hint="default"/>
        <w:sz w:val="1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750E5947"/>
    <w:multiLevelType w:val="multilevel"/>
    <w:tmpl w:val="BD2E0400"/>
    <w:numStyleLink w:val="KopnummeringSURF"/>
  </w:abstractNum>
  <w:abstractNum w:abstractNumId="36" w15:restartNumberingAfterBreak="0">
    <w:nsid w:val="76974D40"/>
    <w:multiLevelType w:val="multilevel"/>
    <w:tmpl w:val="793A15E2"/>
    <w:lvl w:ilvl="0">
      <w:start w:val="1"/>
      <w:numFmt w:val="decimal"/>
      <w:lvlText w:val="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992" w:hanging="99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34" w:hanging="1134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76" w:hanging="1276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18" w:hanging="1418"/>
      </w:pPr>
      <w:rPr>
        <w:rFonts w:hint="default"/>
      </w:rPr>
    </w:lvl>
  </w:abstractNum>
  <w:abstractNum w:abstractNumId="37" w15:restartNumberingAfterBreak="0">
    <w:nsid w:val="76B95877"/>
    <w:multiLevelType w:val="hybridMultilevel"/>
    <w:tmpl w:val="5D42355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E4326A9"/>
    <w:multiLevelType w:val="multilevel"/>
    <w:tmpl w:val="BD2E0400"/>
    <w:numStyleLink w:val="KopnummeringSURF"/>
  </w:abstractNum>
  <w:abstractNum w:abstractNumId="39" w15:restartNumberingAfterBreak="0">
    <w:nsid w:val="7FE42CE5"/>
    <w:multiLevelType w:val="multilevel"/>
    <w:tmpl w:val="DC867ACC"/>
    <w:lvl w:ilvl="0">
      <w:start w:val="1"/>
      <w:numFmt w:val="decimal"/>
      <w:lvlText w:val="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992" w:hanging="99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34" w:hanging="1134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76" w:hanging="1276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18" w:hanging="1418"/>
      </w:pPr>
      <w:rPr>
        <w:rFonts w:hint="default"/>
      </w:rPr>
    </w:lvl>
  </w:abstractNum>
  <w:num w:numId="1" w16cid:durableId="433942039">
    <w:abstractNumId w:val="18"/>
  </w:num>
  <w:num w:numId="2" w16cid:durableId="943923343">
    <w:abstractNumId w:val="24"/>
  </w:num>
  <w:num w:numId="3" w16cid:durableId="1551066732">
    <w:abstractNumId w:val="13"/>
  </w:num>
  <w:num w:numId="4" w16cid:durableId="1583875196">
    <w:abstractNumId w:val="12"/>
  </w:num>
  <w:num w:numId="5" w16cid:durableId="174811866">
    <w:abstractNumId w:val="17"/>
  </w:num>
  <w:num w:numId="6" w16cid:durableId="1465460596">
    <w:abstractNumId w:val="21"/>
  </w:num>
  <w:num w:numId="7" w16cid:durableId="1128733">
    <w:abstractNumId w:val="29"/>
  </w:num>
  <w:num w:numId="8" w16cid:durableId="59792631">
    <w:abstractNumId w:val="16"/>
  </w:num>
  <w:num w:numId="9" w16cid:durableId="479151663">
    <w:abstractNumId w:val="9"/>
  </w:num>
  <w:num w:numId="10" w16cid:durableId="701787220">
    <w:abstractNumId w:val="7"/>
  </w:num>
  <w:num w:numId="11" w16cid:durableId="2118286570">
    <w:abstractNumId w:val="6"/>
  </w:num>
  <w:num w:numId="12" w16cid:durableId="1746104131">
    <w:abstractNumId w:val="5"/>
  </w:num>
  <w:num w:numId="13" w16cid:durableId="1907687602">
    <w:abstractNumId w:val="4"/>
  </w:num>
  <w:num w:numId="14" w16cid:durableId="1709602641">
    <w:abstractNumId w:val="8"/>
  </w:num>
  <w:num w:numId="15" w16cid:durableId="1838956374">
    <w:abstractNumId w:val="3"/>
  </w:num>
  <w:num w:numId="16" w16cid:durableId="1759206974">
    <w:abstractNumId w:val="2"/>
  </w:num>
  <w:num w:numId="17" w16cid:durableId="2143495662">
    <w:abstractNumId w:val="1"/>
  </w:num>
  <w:num w:numId="18" w16cid:durableId="1230454972">
    <w:abstractNumId w:val="0"/>
  </w:num>
  <w:num w:numId="19" w16cid:durableId="1689717094">
    <w:abstractNumId w:val="31"/>
  </w:num>
  <w:num w:numId="20" w16cid:durableId="718700189">
    <w:abstractNumId w:val="22"/>
  </w:num>
  <w:num w:numId="21" w16cid:durableId="931013721">
    <w:abstractNumId w:val="23"/>
  </w:num>
  <w:num w:numId="22" w16cid:durableId="818113464">
    <w:abstractNumId w:val="30"/>
  </w:num>
  <w:num w:numId="23" w16cid:durableId="1634480599">
    <w:abstractNumId w:val="38"/>
  </w:num>
  <w:num w:numId="24" w16cid:durableId="1534150012">
    <w:abstractNumId w:val="11"/>
  </w:num>
  <w:num w:numId="25" w16cid:durableId="2097744556">
    <w:abstractNumId w:val="33"/>
  </w:num>
  <w:num w:numId="26" w16cid:durableId="1503007215">
    <w:abstractNumId w:val="37"/>
  </w:num>
  <w:num w:numId="27" w16cid:durableId="213739943">
    <w:abstractNumId w:val="32"/>
  </w:num>
  <w:num w:numId="28" w16cid:durableId="1659260560">
    <w:abstractNumId w:val="20"/>
  </w:num>
  <w:num w:numId="29" w16cid:durableId="51731870">
    <w:abstractNumId w:val="26"/>
  </w:num>
  <w:num w:numId="30" w16cid:durableId="1669477600">
    <w:abstractNumId w:val="19"/>
  </w:num>
  <w:num w:numId="31" w16cid:durableId="1264922830">
    <w:abstractNumId w:val="10"/>
  </w:num>
  <w:num w:numId="32" w16cid:durableId="1153449965">
    <w:abstractNumId w:val="15"/>
  </w:num>
  <w:num w:numId="33" w16cid:durableId="1160317588">
    <w:abstractNumId w:val="35"/>
  </w:num>
  <w:num w:numId="34" w16cid:durableId="1860662091">
    <w:abstractNumId w:val="28"/>
  </w:num>
  <w:num w:numId="35" w16cid:durableId="1982080103">
    <w:abstractNumId w:val="39"/>
  </w:num>
  <w:num w:numId="36" w16cid:durableId="1340884967">
    <w:abstractNumId w:val="36"/>
  </w:num>
  <w:num w:numId="37" w16cid:durableId="2003773261">
    <w:abstractNumId w:val="25"/>
  </w:num>
  <w:num w:numId="38" w16cid:durableId="1117211640">
    <w:abstractNumId w:val="27"/>
  </w:num>
  <w:num w:numId="39" w16cid:durableId="586960745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1698577145">
    <w:abstractNumId w:val="34"/>
  </w:num>
  <w:num w:numId="41" w16cid:durableId="1376387891">
    <w:abstractNumId w:val="14"/>
  </w:num>
  <w:num w:numId="42" w16cid:durableId="257637244">
    <w:abstractNumId w:val="35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activeWritingStyle w:appName="MSWord" w:lang="nl-NL" w:vendorID="1" w:dllVersion="512" w:checkStyle="1"/>
  <w:proofState w:spelling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doNotHyphenateCaps/>
  <w:characterSpacingControl w:val="doNotCompress"/>
  <w:hdrShapeDefaults>
    <o:shapedefaults v:ext="edit" spidmax="307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396B"/>
    <w:rsid w:val="00000E2F"/>
    <w:rsid w:val="00004562"/>
    <w:rsid w:val="00006237"/>
    <w:rsid w:val="0000663D"/>
    <w:rsid w:val="00010D95"/>
    <w:rsid w:val="00011BFA"/>
    <w:rsid w:val="00012581"/>
    <w:rsid w:val="0002562D"/>
    <w:rsid w:val="00031B2D"/>
    <w:rsid w:val="00032EC9"/>
    <w:rsid w:val="0003377A"/>
    <w:rsid w:val="00035232"/>
    <w:rsid w:val="000418EF"/>
    <w:rsid w:val="00042205"/>
    <w:rsid w:val="0004293D"/>
    <w:rsid w:val="00044417"/>
    <w:rsid w:val="0004513F"/>
    <w:rsid w:val="00050D4B"/>
    <w:rsid w:val="00050F82"/>
    <w:rsid w:val="0005205D"/>
    <w:rsid w:val="00052426"/>
    <w:rsid w:val="00052FF4"/>
    <w:rsid w:val="00053E43"/>
    <w:rsid w:val="0005430B"/>
    <w:rsid w:val="0005732F"/>
    <w:rsid w:val="000618EC"/>
    <w:rsid w:val="00066DF0"/>
    <w:rsid w:val="00074DAC"/>
    <w:rsid w:val="0007714E"/>
    <w:rsid w:val="0008371A"/>
    <w:rsid w:val="00085BFB"/>
    <w:rsid w:val="00091527"/>
    <w:rsid w:val="00092AE4"/>
    <w:rsid w:val="0009698A"/>
    <w:rsid w:val="0009701B"/>
    <w:rsid w:val="000A1B78"/>
    <w:rsid w:val="000A31CD"/>
    <w:rsid w:val="000A6DE6"/>
    <w:rsid w:val="000B1FAF"/>
    <w:rsid w:val="000B7E29"/>
    <w:rsid w:val="000C0969"/>
    <w:rsid w:val="000C1A1A"/>
    <w:rsid w:val="000C524D"/>
    <w:rsid w:val="000C7889"/>
    <w:rsid w:val="000D6AB7"/>
    <w:rsid w:val="000D6B9B"/>
    <w:rsid w:val="000E1539"/>
    <w:rsid w:val="000E55A1"/>
    <w:rsid w:val="000E5D68"/>
    <w:rsid w:val="000E6CD1"/>
    <w:rsid w:val="000E6E43"/>
    <w:rsid w:val="000F213A"/>
    <w:rsid w:val="000F2D93"/>
    <w:rsid w:val="000F650E"/>
    <w:rsid w:val="00100B98"/>
    <w:rsid w:val="00106601"/>
    <w:rsid w:val="00110A9F"/>
    <w:rsid w:val="00110B9F"/>
    <w:rsid w:val="00115580"/>
    <w:rsid w:val="001170AE"/>
    <w:rsid w:val="001174E5"/>
    <w:rsid w:val="00117634"/>
    <w:rsid w:val="00122DED"/>
    <w:rsid w:val="00132265"/>
    <w:rsid w:val="00132FEA"/>
    <w:rsid w:val="00134462"/>
    <w:rsid w:val="00134E43"/>
    <w:rsid w:val="00135816"/>
    <w:rsid w:val="00135A2A"/>
    <w:rsid w:val="00135E7B"/>
    <w:rsid w:val="00137CBB"/>
    <w:rsid w:val="00145B8E"/>
    <w:rsid w:val="0014640F"/>
    <w:rsid w:val="00150726"/>
    <w:rsid w:val="001509C8"/>
    <w:rsid w:val="00152E4D"/>
    <w:rsid w:val="00153D1B"/>
    <w:rsid w:val="001579D8"/>
    <w:rsid w:val="00157DE3"/>
    <w:rsid w:val="001639F5"/>
    <w:rsid w:val="00165FF9"/>
    <w:rsid w:val="001716E9"/>
    <w:rsid w:val="00171E0A"/>
    <w:rsid w:val="001773DF"/>
    <w:rsid w:val="0018093D"/>
    <w:rsid w:val="001858E9"/>
    <w:rsid w:val="00186016"/>
    <w:rsid w:val="00187A59"/>
    <w:rsid w:val="001A73AB"/>
    <w:rsid w:val="001B1375"/>
    <w:rsid w:val="001B1B37"/>
    <w:rsid w:val="001B253D"/>
    <w:rsid w:val="001B4C7E"/>
    <w:rsid w:val="001B6792"/>
    <w:rsid w:val="001C0EDA"/>
    <w:rsid w:val="001C11BE"/>
    <w:rsid w:val="001C206E"/>
    <w:rsid w:val="001C6232"/>
    <w:rsid w:val="001C63E7"/>
    <w:rsid w:val="001D0C66"/>
    <w:rsid w:val="001D2384"/>
    <w:rsid w:val="001D2A06"/>
    <w:rsid w:val="001E2293"/>
    <w:rsid w:val="001E34AC"/>
    <w:rsid w:val="001E5F7F"/>
    <w:rsid w:val="001F127A"/>
    <w:rsid w:val="001F3116"/>
    <w:rsid w:val="001F5B4F"/>
    <w:rsid w:val="001F5C28"/>
    <w:rsid w:val="001F6547"/>
    <w:rsid w:val="0020548B"/>
    <w:rsid w:val="0020607F"/>
    <w:rsid w:val="00206E2A"/>
    <w:rsid w:val="00206FF8"/>
    <w:rsid w:val="002074B2"/>
    <w:rsid w:val="00207E2E"/>
    <w:rsid w:val="00211603"/>
    <w:rsid w:val="002116AB"/>
    <w:rsid w:val="00216489"/>
    <w:rsid w:val="00217DF3"/>
    <w:rsid w:val="00220A9C"/>
    <w:rsid w:val="00221B00"/>
    <w:rsid w:val="00225889"/>
    <w:rsid w:val="00230B64"/>
    <w:rsid w:val="0023139D"/>
    <w:rsid w:val="00231A0D"/>
    <w:rsid w:val="00236DE9"/>
    <w:rsid w:val="00240CCC"/>
    <w:rsid w:val="00242226"/>
    <w:rsid w:val="00245FB9"/>
    <w:rsid w:val="002462A1"/>
    <w:rsid w:val="002518D2"/>
    <w:rsid w:val="00252475"/>
    <w:rsid w:val="00252B9A"/>
    <w:rsid w:val="00254088"/>
    <w:rsid w:val="00256039"/>
    <w:rsid w:val="00257AA9"/>
    <w:rsid w:val="00262D4E"/>
    <w:rsid w:val="002646C8"/>
    <w:rsid w:val="00264E3F"/>
    <w:rsid w:val="00280D1D"/>
    <w:rsid w:val="00282B5D"/>
    <w:rsid w:val="00283592"/>
    <w:rsid w:val="00286914"/>
    <w:rsid w:val="002909CB"/>
    <w:rsid w:val="002932D2"/>
    <w:rsid w:val="00294CD2"/>
    <w:rsid w:val="00295A7A"/>
    <w:rsid w:val="002A0E4D"/>
    <w:rsid w:val="002A2E44"/>
    <w:rsid w:val="002B08A4"/>
    <w:rsid w:val="002B0F6F"/>
    <w:rsid w:val="002B1908"/>
    <w:rsid w:val="002B2998"/>
    <w:rsid w:val="002B64EE"/>
    <w:rsid w:val="002C0D3A"/>
    <w:rsid w:val="002C46FB"/>
    <w:rsid w:val="002D0E88"/>
    <w:rsid w:val="002D12C0"/>
    <w:rsid w:val="002D2068"/>
    <w:rsid w:val="002D52B2"/>
    <w:rsid w:val="002E2611"/>
    <w:rsid w:val="002E274E"/>
    <w:rsid w:val="002E4960"/>
    <w:rsid w:val="002E68CD"/>
    <w:rsid w:val="002E6921"/>
    <w:rsid w:val="002F0AC4"/>
    <w:rsid w:val="002F678C"/>
    <w:rsid w:val="002F7B77"/>
    <w:rsid w:val="003063C0"/>
    <w:rsid w:val="00312D26"/>
    <w:rsid w:val="003145F6"/>
    <w:rsid w:val="00317DEA"/>
    <w:rsid w:val="00322A9F"/>
    <w:rsid w:val="00323121"/>
    <w:rsid w:val="00326653"/>
    <w:rsid w:val="003320FE"/>
    <w:rsid w:val="00333867"/>
    <w:rsid w:val="00334D4B"/>
    <w:rsid w:val="00335B5E"/>
    <w:rsid w:val="00337DDE"/>
    <w:rsid w:val="0034484B"/>
    <w:rsid w:val="00344960"/>
    <w:rsid w:val="00345315"/>
    <w:rsid w:val="00346631"/>
    <w:rsid w:val="00347094"/>
    <w:rsid w:val="003533F1"/>
    <w:rsid w:val="00353A77"/>
    <w:rsid w:val="0036336D"/>
    <w:rsid w:val="00364B2C"/>
    <w:rsid w:val="00364E1D"/>
    <w:rsid w:val="00365254"/>
    <w:rsid w:val="00365327"/>
    <w:rsid w:val="00365AD9"/>
    <w:rsid w:val="00371974"/>
    <w:rsid w:val="00374C23"/>
    <w:rsid w:val="00374D9A"/>
    <w:rsid w:val="00377612"/>
    <w:rsid w:val="00380E32"/>
    <w:rsid w:val="00382603"/>
    <w:rsid w:val="00382959"/>
    <w:rsid w:val="00383954"/>
    <w:rsid w:val="00386264"/>
    <w:rsid w:val="0039126D"/>
    <w:rsid w:val="003964D4"/>
    <w:rsid w:val="0039656A"/>
    <w:rsid w:val="003A0F98"/>
    <w:rsid w:val="003A18A2"/>
    <w:rsid w:val="003A5ED3"/>
    <w:rsid w:val="003A6677"/>
    <w:rsid w:val="003A7061"/>
    <w:rsid w:val="003B14A0"/>
    <w:rsid w:val="003B595E"/>
    <w:rsid w:val="003C0839"/>
    <w:rsid w:val="003C70B8"/>
    <w:rsid w:val="003D04B7"/>
    <w:rsid w:val="003D09E4"/>
    <w:rsid w:val="003D414A"/>
    <w:rsid w:val="003D49E5"/>
    <w:rsid w:val="003E30F2"/>
    <w:rsid w:val="003E3B7D"/>
    <w:rsid w:val="003E5829"/>
    <w:rsid w:val="003E766F"/>
    <w:rsid w:val="003F0A35"/>
    <w:rsid w:val="003F2071"/>
    <w:rsid w:val="003F2747"/>
    <w:rsid w:val="003F3E80"/>
    <w:rsid w:val="003F55FC"/>
    <w:rsid w:val="003F768C"/>
    <w:rsid w:val="004001AF"/>
    <w:rsid w:val="00402254"/>
    <w:rsid w:val="004069FF"/>
    <w:rsid w:val="00410612"/>
    <w:rsid w:val="00410F28"/>
    <w:rsid w:val="00415DDF"/>
    <w:rsid w:val="0041674F"/>
    <w:rsid w:val="0042594D"/>
    <w:rsid w:val="004360B4"/>
    <w:rsid w:val="00441382"/>
    <w:rsid w:val="00445B0F"/>
    <w:rsid w:val="00445ED9"/>
    <w:rsid w:val="00451FDB"/>
    <w:rsid w:val="004564A6"/>
    <w:rsid w:val="00460433"/>
    <w:rsid w:val="004656F6"/>
    <w:rsid w:val="004659D3"/>
    <w:rsid w:val="00466D71"/>
    <w:rsid w:val="00471C0F"/>
    <w:rsid w:val="00472444"/>
    <w:rsid w:val="00472E5E"/>
    <w:rsid w:val="0047304F"/>
    <w:rsid w:val="004733C3"/>
    <w:rsid w:val="0047392D"/>
    <w:rsid w:val="0047518D"/>
    <w:rsid w:val="0047584A"/>
    <w:rsid w:val="004804E1"/>
    <w:rsid w:val="00484C8E"/>
    <w:rsid w:val="00486319"/>
    <w:rsid w:val="00487543"/>
    <w:rsid w:val="004875E2"/>
    <w:rsid w:val="00487C7F"/>
    <w:rsid w:val="00490BBD"/>
    <w:rsid w:val="00495327"/>
    <w:rsid w:val="00495333"/>
    <w:rsid w:val="004B2C90"/>
    <w:rsid w:val="004B31CA"/>
    <w:rsid w:val="004B3E5B"/>
    <w:rsid w:val="004B4BE9"/>
    <w:rsid w:val="004B65CF"/>
    <w:rsid w:val="004B7778"/>
    <w:rsid w:val="004C08B0"/>
    <w:rsid w:val="004C51F8"/>
    <w:rsid w:val="004D0D6F"/>
    <w:rsid w:val="004D2412"/>
    <w:rsid w:val="004E03FE"/>
    <w:rsid w:val="004F4A4D"/>
    <w:rsid w:val="004F6A99"/>
    <w:rsid w:val="005017F3"/>
    <w:rsid w:val="00501A64"/>
    <w:rsid w:val="00503BFD"/>
    <w:rsid w:val="005043E5"/>
    <w:rsid w:val="00513D36"/>
    <w:rsid w:val="0051518F"/>
    <w:rsid w:val="005153F8"/>
    <w:rsid w:val="00515A3F"/>
    <w:rsid w:val="00515E2F"/>
    <w:rsid w:val="00521726"/>
    <w:rsid w:val="00526530"/>
    <w:rsid w:val="005327FA"/>
    <w:rsid w:val="0053645C"/>
    <w:rsid w:val="00541922"/>
    <w:rsid w:val="00544572"/>
    <w:rsid w:val="00545244"/>
    <w:rsid w:val="00553801"/>
    <w:rsid w:val="005615BE"/>
    <w:rsid w:val="00562E3D"/>
    <w:rsid w:val="00575FFC"/>
    <w:rsid w:val="0057697F"/>
    <w:rsid w:val="005801F2"/>
    <w:rsid w:val="005818B8"/>
    <w:rsid w:val="00585771"/>
    <w:rsid w:val="0059027A"/>
    <w:rsid w:val="005928D5"/>
    <w:rsid w:val="00594937"/>
    <w:rsid w:val="005A1BD7"/>
    <w:rsid w:val="005A2BEC"/>
    <w:rsid w:val="005B0D39"/>
    <w:rsid w:val="005B4FAF"/>
    <w:rsid w:val="005C08C0"/>
    <w:rsid w:val="005C5603"/>
    <w:rsid w:val="005C6668"/>
    <w:rsid w:val="005C75B0"/>
    <w:rsid w:val="005D2FBC"/>
    <w:rsid w:val="005D4151"/>
    <w:rsid w:val="005D5E21"/>
    <w:rsid w:val="005D5FAC"/>
    <w:rsid w:val="005D6333"/>
    <w:rsid w:val="005D719A"/>
    <w:rsid w:val="005E157B"/>
    <w:rsid w:val="005E3E58"/>
    <w:rsid w:val="005E792A"/>
    <w:rsid w:val="005F1AE8"/>
    <w:rsid w:val="005F1E97"/>
    <w:rsid w:val="00603338"/>
    <w:rsid w:val="006040DB"/>
    <w:rsid w:val="00606D41"/>
    <w:rsid w:val="006076B5"/>
    <w:rsid w:val="00610FF8"/>
    <w:rsid w:val="00612C22"/>
    <w:rsid w:val="00624485"/>
    <w:rsid w:val="006315E0"/>
    <w:rsid w:val="00641E45"/>
    <w:rsid w:val="00647A67"/>
    <w:rsid w:val="0065181E"/>
    <w:rsid w:val="00653D01"/>
    <w:rsid w:val="00656EFB"/>
    <w:rsid w:val="00664EE1"/>
    <w:rsid w:val="0066590F"/>
    <w:rsid w:val="00666197"/>
    <w:rsid w:val="006662ED"/>
    <w:rsid w:val="00673F07"/>
    <w:rsid w:val="006756D9"/>
    <w:rsid w:val="006767B2"/>
    <w:rsid w:val="00676AF6"/>
    <w:rsid w:val="00682A40"/>
    <w:rsid w:val="006845C5"/>
    <w:rsid w:val="00685EED"/>
    <w:rsid w:val="00686092"/>
    <w:rsid w:val="0068750D"/>
    <w:rsid w:val="0069029A"/>
    <w:rsid w:val="006953A2"/>
    <w:rsid w:val="00696671"/>
    <w:rsid w:val="006A02E4"/>
    <w:rsid w:val="006A0D8F"/>
    <w:rsid w:val="006A0FA8"/>
    <w:rsid w:val="006A6676"/>
    <w:rsid w:val="006B4CBC"/>
    <w:rsid w:val="006B6044"/>
    <w:rsid w:val="006C24CA"/>
    <w:rsid w:val="006C6A9D"/>
    <w:rsid w:val="006D1154"/>
    <w:rsid w:val="006D2ECD"/>
    <w:rsid w:val="006D3807"/>
    <w:rsid w:val="006E3E2D"/>
    <w:rsid w:val="006E4059"/>
    <w:rsid w:val="006E6708"/>
    <w:rsid w:val="006F09DE"/>
    <w:rsid w:val="006F131C"/>
    <w:rsid w:val="006F3236"/>
    <w:rsid w:val="00703BD3"/>
    <w:rsid w:val="0070511A"/>
    <w:rsid w:val="00705849"/>
    <w:rsid w:val="00706308"/>
    <w:rsid w:val="00712665"/>
    <w:rsid w:val="0071359B"/>
    <w:rsid w:val="0071386B"/>
    <w:rsid w:val="00715E08"/>
    <w:rsid w:val="00723521"/>
    <w:rsid w:val="0072479C"/>
    <w:rsid w:val="00731A90"/>
    <w:rsid w:val="0073233B"/>
    <w:rsid w:val="007358BA"/>
    <w:rsid w:val="007361EE"/>
    <w:rsid w:val="00743326"/>
    <w:rsid w:val="00745208"/>
    <w:rsid w:val="00750733"/>
    <w:rsid w:val="00750780"/>
    <w:rsid w:val="007525D1"/>
    <w:rsid w:val="00752725"/>
    <w:rsid w:val="00754C84"/>
    <w:rsid w:val="00756C31"/>
    <w:rsid w:val="0075717F"/>
    <w:rsid w:val="00760A65"/>
    <w:rsid w:val="00761E3E"/>
    <w:rsid w:val="00762113"/>
    <w:rsid w:val="00763B35"/>
    <w:rsid w:val="00764AF2"/>
    <w:rsid w:val="00766E99"/>
    <w:rsid w:val="00770652"/>
    <w:rsid w:val="00775717"/>
    <w:rsid w:val="00776618"/>
    <w:rsid w:val="007865DD"/>
    <w:rsid w:val="00787205"/>
    <w:rsid w:val="00787B55"/>
    <w:rsid w:val="0079179F"/>
    <w:rsid w:val="0079249B"/>
    <w:rsid w:val="00793E98"/>
    <w:rsid w:val="00796A8D"/>
    <w:rsid w:val="007A6DC7"/>
    <w:rsid w:val="007B0C68"/>
    <w:rsid w:val="007B3114"/>
    <w:rsid w:val="007B5373"/>
    <w:rsid w:val="007C0010"/>
    <w:rsid w:val="007C037C"/>
    <w:rsid w:val="007C156B"/>
    <w:rsid w:val="007C51EB"/>
    <w:rsid w:val="007D4A7D"/>
    <w:rsid w:val="007D4DCE"/>
    <w:rsid w:val="007E22EC"/>
    <w:rsid w:val="007E5739"/>
    <w:rsid w:val="007E5FBE"/>
    <w:rsid w:val="007E7724"/>
    <w:rsid w:val="007F0A2A"/>
    <w:rsid w:val="007F1417"/>
    <w:rsid w:val="007F4169"/>
    <w:rsid w:val="007F48F0"/>
    <w:rsid w:val="007F653F"/>
    <w:rsid w:val="00801A17"/>
    <w:rsid w:val="00805F7B"/>
    <w:rsid w:val="008064EE"/>
    <w:rsid w:val="00806FBA"/>
    <w:rsid w:val="00807EDB"/>
    <w:rsid w:val="00810585"/>
    <w:rsid w:val="00813DE7"/>
    <w:rsid w:val="00813FDF"/>
    <w:rsid w:val="00822167"/>
    <w:rsid w:val="008222EE"/>
    <w:rsid w:val="00823AC1"/>
    <w:rsid w:val="00826EA4"/>
    <w:rsid w:val="00830BEC"/>
    <w:rsid w:val="00830D99"/>
    <w:rsid w:val="00832239"/>
    <w:rsid w:val="008372D1"/>
    <w:rsid w:val="00843B35"/>
    <w:rsid w:val="00854B34"/>
    <w:rsid w:val="0086137E"/>
    <w:rsid w:val="0086291D"/>
    <w:rsid w:val="008663F0"/>
    <w:rsid w:val="008664DD"/>
    <w:rsid w:val="008736AE"/>
    <w:rsid w:val="008775D3"/>
    <w:rsid w:val="00877BD5"/>
    <w:rsid w:val="008802D3"/>
    <w:rsid w:val="00882013"/>
    <w:rsid w:val="0088514E"/>
    <w:rsid w:val="00886BB9"/>
    <w:rsid w:val="008870F0"/>
    <w:rsid w:val="00887837"/>
    <w:rsid w:val="008931CF"/>
    <w:rsid w:val="00893934"/>
    <w:rsid w:val="0089493B"/>
    <w:rsid w:val="008A0ACC"/>
    <w:rsid w:val="008A2A1D"/>
    <w:rsid w:val="008A410A"/>
    <w:rsid w:val="008A5E5E"/>
    <w:rsid w:val="008A6D09"/>
    <w:rsid w:val="008B5CD1"/>
    <w:rsid w:val="008C05AA"/>
    <w:rsid w:val="008C2F90"/>
    <w:rsid w:val="008C5834"/>
    <w:rsid w:val="008C6251"/>
    <w:rsid w:val="008D7BDD"/>
    <w:rsid w:val="008E335E"/>
    <w:rsid w:val="0090254C"/>
    <w:rsid w:val="0090724E"/>
    <w:rsid w:val="00907516"/>
    <w:rsid w:val="00907888"/>
    <w:rsid w:val="00910D57"/>
    <w:rsid w:val="00920004"/>
    <w:rsid w:val="00920093"/>
    <w:rsid w:val="009221AC"/>
    <w:rsid w:val="009225D7"/>
    <w:rsid w:val="009261FD"/>
    <w:rsid w:val="00932FEC"/>
    <w:rsid w:val="00934750"/>
    <w:rsid w:val="00934E30"/>
    <w:rsid w:val="00935271"/>
    <w:rsid w:val="00941343"/>
    <w:rsid w:val="0094313B"/>
    <w:rsid w:val="00943209"/>
    <w:rsid w:val="0094509D"/>
    <w:rsid w:val="00945318"/>
    <w:rsid w:val="00950DB4"/>
    <w:rsid w:val="00952A7F"/>
    <w:rsid w:val="009534C6"/>
    <w:rsid w:val="00955BF7"/>
    <w:rsid w:val="00957CCB"/>
    <w:rsid w:val="009606EB"/>
    <w:rsid w:val="009628BD"/>
    <w:rsid w:val="00963973"/>
    <w:rsid w:val="00971786"/>
    <w:rsid w:val="00971B3B"/>
    <w:rsid w:val="00986B7C"/>
    <w:rsid w:val="00992D10"/>
    <w:rsid w:val="00994BDE"/>
    <w:rsid w:val="00997AE6"/>
    <w:rsid w:val="009A20EF"/>
    <w:rsid w:val="009A6646"/>
    <w:rsid w:val="009B386D"/>
    <w:rsid w:val="009C1976"/>
    <w:rsid w:val="009C2F9E"/>
    <w:rsid w:val="009D33D5"/>
    <w:rsid w:val="009D5AE2"/>
    <w:rsid w:val="009F1CB9"/>
    <w:rsid w:val="00A028B1"/>
    <w:rsid w:val="00A07FEF"/>
    <w:rsid w:val="00A1497C"/>
    <w:rsid w:val="00A21956"/>
    <w:rsid w:val="00A41876"/>
    <w:rsid w:val="00A42EEC"/>
    <w:rsid w:val="00A50406"/>
    <w:rsid w:val="00A50767"/>
    <w:rsid w:val="00A50801"/>
    <w:rsid w:val="00A57593"/>
    <w:rsid w:val="00A60A58"/>
    <w:rsid w:val="00A615AB"/>
    <w:rsid w:val="00A61919"/>
    <w:rsid w:val="00A61B21"/>
    <w:rsid w:val="00A65B09"/>
    <w:rsid w:val="00A670BB"/>
    <w:rsid w:val="00A67C52"/>
    <w:rsid w:val="00A71291"/>
    <w:rsid w:val="00A7569A"/>
    <w:rsid w:val="00A76E7C"/>
    <w:rsid w:val="00A871D6"/>
    <w:rsid w:val="00AA1A5C"/>
    <w:rsid w:val="00AA2F6F"/>
    <w:rsid w:val="00AA4136"/>
    <w:rsid w:val="00AB0414"/>
    <w:rsid w:val="00AB0D90"/>
    <w:rsid w:val="00AB0E1F"/>
    <w:rsid w:val="00AB1E21"/>
    <w:rsid w:val="00AB1E30"/>
    <w:rsid w:val="00AB2477"/>
    <w:rsid w:val="00AB490A"/>
    <w:rsid w:val="00AB56F0"/>
    <w:rsid w:val="00AB5DBD"/>
    <w:rsid w:val="00AB5F0C"/>
    <w:rsid w:val="00AB77BB"/>
    <w:rsid w:val="00AC273E"/>
    <w:rsid w:val="00AD24E6"/>
    <w:rsid w:val="00AD31A0"/>
    <w:rsid w:val="00AD44F1"/>
    <w:rsid w:val="00AD4DF7"/>
    <w:rsid w:val="00AD6712"/>
    <w:rsid w:val="00AE0183"/>
    <w:rsid w:val="00AE1307"/>
    <w:rsid w:val="00AE1A81"/>
    <w:rsid w:val="00AE2110"/>
    <w:rsid w:val="00AE2EB1"/>
    <w:rsid w:val="00AF19E9"/>
    <w:rsid w:val="00AF6ED8"/>
    <w:rsid w:val="00B01892"/>
    <w:rsid w:val="00B01DA1"/>
    <w:rsid w:val="00B02711"/>
    <w:rsid w:val="00B07AAE"/>
    <w:rsid w:val="00B11A76"/>
    <w:rsid w:val="00B13148"/>
    <w:rsid w:val="00B13884"/>
    <w:rsid w:val="00B22610"/>
    <w:rsid w:val="00B233E3"/>
    <w:rsid w:val="00B30352"/>
    <w:rsid w:val="00B30C6C"/>
    <w:rsid w:val="00B346DF"/>
    <w:rsid w:val="00B43DFA"/>
    <w:rsid w:val="00B441C6"/>
    <w:rsid w:val="00B460C2"/>
    <w:rsid w:val="00B47460"/>
    <w:rsid w:val="00B51B84"/>
    <w:rsid w:val="00B63750"/>
    <w:rsid w:val="00B63EB9"/>
    <w:rsid w:val="00B72E93"/>
    <w:rsid w:val="00B75ED8"/>
    <w:rsid w:val="00B77809"/>
    <w:rsid w:val="00B83B98"/>
    <w:rsid w:val="00B860DC"/>
    <w:rsid w:val="00B9307B"/>
    <w:rsid w:val="00B949B9"/>
    <w:rsid w:val="00B9540B"/>
    <w:rsid w:val="00BA1CBA"/>
    <w:rsid w:val="00BA22CA"/>
    <w:rsid w:val="00BA3794"/>
    <w:rsid w:val="00BA3F4D"/>
    <w:rsid w:val="00BA797E"/>
    <w:rsid w:val="00BA79E3"/>
    <w:rsid w:val="00BB0DAB"/>
    <w:rsid w:val="00BB158D"/>
    <w:rsid w:val="00BB1FC1"/>
    <w:rsid w:val="00BB239A"/>
    <w:rsid w:val="00BB31CE"/>
    <w:rsid w:val="00BB69BF"/>
    <w:rsid w:val="00BC0188"/>
    <w:rsid w:val="00BC6FB7"/>
    <w:rsid w:val="00BD227B"/>
    <w:rsid w:val="00BE55A7"/>
    <w:rsid w:val="00BE64B3"/>
    <w:rsid w:val="00BE6947"/>
    <w:rsid w:val="00BE6FE4"/>
    <w:rsid w:val="00BF117F"/>
    <w:rsid w:val="00BF3283"/>
    <w:rsid w:val="00BF6A7B"/>
    <w:rsid w:val="00BF6B3C"/>
    <w:rsid w:val="00C06D9A"/>
    <w:rsid w:val="00C0702B"/>
    <w:rsid w:val="00C11B08"/>
    <w:rsid w:val="00C12133"/>
    <w:rsid w:val="00C12A81"/>
    <w:rsid w:val="00C17A25"/>
    <w:rsid w:val="00C201EB"/>
    <w:rsid w:val="00C23344"/>
    <w:rsid w:val="00C23C67"/>
    <w:rsid w:val="00C24777"/>
    <w:rsid w:val="00C252D4"/>
    <w:rsid w:val="00C33308"/>
    <w:rsid w:val="00C346C9"/>
    <w:rsid w:val="00C3702A"/>
    <w:rsid w:val="00C4003A"/>
    <w:rsid w:val="00C41422"/>
    <w:rsid w:val="00C421DA"/>
    <w:rsid w:val="00C45E40"/>
    <w:rsid w:val="00C50828"/>
    <w:rsid w:val="00C51137"/>
    <w:rsid w:val="00C57AB9"/>
    <w:rsid w:val="00C6206C"/>
    <w:rsid w:val="00C70827"/>
    <w:rsid w:val="00C72D11"/>
    <w:rsid w:val="00C81733"/>
    <w:rsid w:val="00C85508"/>
    <w:rsid w:val="00C85FA2"/>
    <w:rsid w:val="00C863AE"/>
    <w:rsid w:val="00C87372"/>
    <w:rsid w:val="00C8765F"/>
    <w:rsid w:val="00C92E08"/>
    <w:rsid w:val="00C93473"/>
    <w:rsid w:val="00C93C95"/>
    <w:rsid w:val="00C971C1"/>
    <w:rsid w:val="00CA1FE3"/>
    <w:rsid w:val="00CA332D"/>
    <w:rsid w:val="00CB2517"/>
    <w:rsid w:val="00CB254D"/>
    <w:rsid w:val="00CB3533"/>
    <w:rsid w:val="00CB7600"/>
    <w:rsid w:val="00CB7D61"/>
    <w:rsid w:val="00CC4763"/>
    <w:rsid w:val="00CC657B"/>
    <w:rsid w:val="00CC6A4B"/>
    <w:rsid w:val="00CD0C63"/>
    <w:rsid w:val="00CD7A5A"/>
    <w:rsid w:val="00CD7AAF"/>
    <w:rsid w:val="00CE1C77"/>
    <w:rsid w:val="00CE2BA6"/>
    <w:rsid w:val="00CE564D"/>
    <w:rsid w:val="00CF276E"/>
    <w:rsid w:val="00CF2B0C"/>
    <w:rsid w:val="00CF529F"/>
    <w:rsid w:val="00CF7CF8"/>
    <w:rsid w:val="00D016A6"/>
    <w:rsid w:val="00D023A0"/>
    <w:rsid w:val="00D16E87"/>
    <w:rsid w:val="00D25AA0"/>
    <w:rsid w:val="00D27D0E"/>
    <w:rsid w:val="00D35DA7"/>
    <w:rsid w:val="00D40EAC"/>
    <w:rsid w:val="00D47AD0"/>
    <w:rsid w:val="00D517F6"/>
    <w:rsid w:val="00D576D6"/>
    <w:rsid w:val="00D57A57"/>
    <w:rsid w:val="00D613A9"/>
    <w:rsid w:val="00D658D3"/>
    <w:rsid w:val="00D65EC8"/>
    <w:rsid w:val="00D6679B"/>
    <w:rsid w:val="00D66D93"/>
    <w:rsid w:val="00D67F1C"/>
    <w:rsid w:val="00D7238E"/>
    <w:rsid w:val="00D73003"/>
    <w:rsid w:val="00D737DA"/>
    <w:rsid w:val="00D73C03"/>
    <w:rsid w:val="00D76903"/>
    <w:rsid w:val="00D81A72"/>
    <w:rsid w:val="00D92EDA"/>
    <w:rsid w:val="00D9359B"/>
    <w:rsid w:val="00D94B0E"/>
    <w:rsid w:val="00D964BD"/>
    <w:rsid w:val="00DA0751"/>
    <w:rsid w:val="00DA2953"/>
    <w:rsid w:val="00DA5661"/>
    <w:rsid w:val="00DA6E07"/>
    <w:rsid w:val="00DA7584"/>
    <w:rsid w:val="00DA7A62"/>
    <w:rsid w:val="00DB0413"/>
    <w:rsid w:val="00DB0F15"/>
    <w:rsid w:val="00DB3292"/>
    <w:rsid w:val="00DB70A6"/>
    <w:rsid w:val="00DC2F99"/>
    <w:rsid w:val="00DC3B21"/>
    <w:rsid w:val="00DC489D"/>
    <w:rsid w:val="00DC6A0D"/>
    <w:rsid w:val="00DD140B"/>
    <w:rsid w:val="00DD2123"/>
    <w:rsid w:val="00DD2A9E"/>
    <w:rsid w:val="00DD509E"/>
    <w:rsid w:val="00DE14C5"/>
    <w:rsid w:val="00DE2331"/>
    <w:rsid w:val="00DE293A"/>
    <w:rsid w:val="00DE2FD1"/>
    <w:rsid w:val="00DE4BD3"/>
    <w:rsid w:val="00DE5157"/>
    <w:rsid w:val="00DE57CC"/>
    <w:rsid w:val="00DE5F2B"/>
    <w:rsid w:val="00DF1BBC"/>
    <w:rsid w:val="00E032F0"/>
    <w:rsid w:val="00E04EE1"/>
    <w:rsid w:val="00E04FA6"/>
    <w:rsid w:val="00E05BA5"/>
    <w:rsid w:val="00E068B9"/>
    <w:rsid w:val="00E07762"/>
    <w:rsid w:val="00E101E7"/>
    <w:rsid w:val="00E11DF6"/>
    <w:rsid w:val="00E1215F"/>
    <w:rsid w:val="00E12CAA"/>
    <w:rsid w:val="00E21D37"/>
    <w:rsid w:val="00E21F44"/>
    <w:rsid w:val="00E239D8"/>
    <w:rsid w:val="00E25D04"/>
    <w:rsid w:val="00E27600"/>
    <w:rsid w:val="00E30E0A"/>
    <w:rsid w:val="00E318F2"/>
    <w:rsid w:val="00E334BB"/>
    <w:rsid w:val="00E3395B"/>
    <w:rsid w:val="00E43A3F"/>
    <w:rsid w:val="00E4520C"/>
    <w:rsid w:val="00E458AB"/>
    <w:rsid w:val="00E45F90"/>
    <w:rsid w:val="00E47E3C"/>
    <w:rsid w:val="00E51632"/>
    <w:rsid w:val="00E52291"/>
    <w:rsid w:val="00E527BE"/>
    <w:rsid w:val="00E56EFE"/>
    <w:rsid w:val="00E60CE6"/>
    <w:rsid w:val="00E61D02"/>
    <w:rsid w:val="00E61DB5"/>
    <w:rsid w:val="00E62D48"/>
    <w:rsid w:val="00E6431C"/>
    <w:rsid w:val="00E64BFF"/>
    <w:rsid w:val="00E64C22"/>
    <w:rsid w:val="00E64F2B"/>
    <w:rsid w:val="00E65592"/>
    <w:rsid w:val="00E65900"/>
    <w:rsid w:val="00E65D32"/>
    <w:rsid w:val="00E678A0"/>
    <w:rsid w:val="00E7078D"/>
    <w:rsid w:val="00E7085E"/>
    <w:rsid w:val="00E76843"/>
    <w:rsid w:val="00E85C96"/>
    <w:rsid w:val="00E87FB4"/>
    <w:rsid w:val="00E93FCF"/>
    <w:rsid w:val="00E96BF0"/>
    <w:rsid w:val="00E9778E"/>
    <w:rsid w:val="00EB396B"/>
    <w:rsid w:val="00EB6F4B"/>
    <w:rsid w:val="00EB7C66"/>
    <w:rsid w:val="00EC42E3"/>
    <w:rsid w:val="00EC7295"/>
    <w:rsid w:val="00EC72BE"/>
    <w:rsid w:val="00EE0282"/>
    <w:rsid w:val="00EE3113"/>
    <w:rsid w:val="00EE35E4"/>
    <w:rsid w:val="00EE53EC"/>
    <w:rsid w:val="00EF55EB"/>
    <w:rsid w:val="00EF69C1"/>
    <w:rsid w:val="00F005C9"/>
    <w:rsid w:val="00F02A28"/>
    <w:rsid w:val="00F1404D"/>
    <w:rsid w:val="00F16B2B"/>
    <w:rsid w:val="00F16EDB"/>
    <w:rsid w:val="00F16F6F"/>
    <w:rsid w:val="00F208DC"/>
    <w:rsid w:val="00F22CB3"/>
    <w:rsid w:val="00F234F5"/>
    <w:rsid w:val="00F3166C"/>
    <w:rsid w:val="00F33259"/>
    <w:rsid w:val="00F37624"/>
    <w:rsid w:val="00F44F61"/>
    <w:rsid w:val="00F44FB8"/>
    <w:rsid w:val="00F45927"/>
    <w:rsid w:val="00F502CA"/>
    <w:rsid w:val="00F519B9"/>
    <w:rsid w:val="00F55E8B"/>
    <w:rsid w:val="00F564F9"/>
    <w:rsid w:val="00F57919"/>
    <w:rsid w:val="00F669BA"/>
    <w:rsid w:val="00F7766C"/>
    <w:rsid w:val="00F82076"/>
    <w:rsid w:val="00F900B2"/>
    <w:rsid w:val="00F94FCC"/>
    <w:rsid w:val="00FA1C80"/>
    <w:rsid w:val="00FA269F"/>
    <w:rsid w:val="00FB21F7"/>
    <w:rsid w:val="00FB22AF"/>
    <w:rsid w:val="00FB2AAE"/>
    <w:rsid w:val="00FB52EE"/>
    <w:rsid w:val="00FB7F9C"/>
    <w:rsid w:val="00FC25E1"/>
    <w:rsid w:val="00FC3FA5"/>
    <w:rsid w:val="00FC6260"/>
    <w:rsid w:val="00FD1A9D"/>
    <w:rsid w:val="00FD2C03"/>
    <w:rsid w:val="00FD3E94"/>
    <w:rsid w:val="00FD63B3"/>
    <w:rsid w:val="00FE119B"/>
    <w:rsid w:val="00FE1BFD"/>
    <w:rsid w:val="00FF5EF5"/>
    <w:rsid w:val="00FF7307"/>
    <w:rsid w:val="00FF7DC8"/>
    <w:rsid w:val="0A81CAC8"/>
    <w:rsid w:val="0AF5C2D0"/>
    <w:rsid w:val="150F5ACB"/>
    <w:rsid w:val="1A6DBBB3"/>
    <w:rsid w:val="1BA652B3"/>
    <w:rsid w:val="3713BD1A"/>
    <w:rsid w:val="3E833EB6"/>
    <w:rsid w:val="62F0B4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3"/>
    <o:shapelayout v:ext="edit">
      <o:idmap v:ext="edit" data="2"/>
    </o:shapelayout>
  </w:shapeDefaults>
  <w:decimalSymbol w:val=","/>
  <w:listSeparator w:val=";"/>
  <w14:docId w14:val="08A51D2D"/>
  <w15:chartTrackingRefBased/>
  <w15:docId w15:val="{A1F00632-15C0-EB44-8F2E-123808C86E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8" w:defSemiHidden="0" w:defUnhideWhenUsed="0" w:defQFormat="0" w:count="376">
    <w:lsdException w:name="Normal" w:uiPriority="0" w:qFormat="1"/>
    <w:lsdException w:name="heading 1" w:uiPriority="4" w:qFormat="1"/>
    <w:lsdException w:name="heading 2" w:uiPriority="4" w:qFormat="1"/>
    <w:lsdException w:name="heading 3" w:uiPriority="4" w:qFormat="1"/>
    <w:lsdException w:name="heading 4" w:uiPriority="4" w:qFormat="1"/>
    <w:lsdException w:name="heading 5" w:uiPriority="4"/>
    <w:lsdException w:name="heading 6" w:uiPriority="4"/>
    <w:lsdException w:name="heading 7" w:semiHidden="1" w:uiPriority="4" w:unhideWhenUsed="1"/>
    <w:lsdException w:name="heading 8" w:semiHidden="1" w:uiPriority="4" w:unhideWhenUsed="1"/>
    <w:lsdException w:name="heading 9" w:semiHidden="1" w:uiPriority="4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4" w:unhideWhenUsed="1"/>
    <w:lsdException w:name="toc 5" w:semiHidden="1" w:uiPriority="4" w:unhideWhenUsed="1"/>
    <w:lsdException w:name="toc 6" w:semiHidden="1" w:uiPriority="4" w:unhideWhenUsed="1"/>
    <w:lsdException w:name="toc 7" w:semiHidden="1" w:uiPriority="4" w:unhideWhenUsed="1"/>
    <w:lsdException w:name="toc 8" w:semiHidden="1" w:uiPriority="4" w:unhideWhenUsed="1"/>
    <w:lsdException w:name="toc 9" w:semiHidden="1" w:uiPriority="4" w:unhideWhenUsed="1"/>
    <w:lsdException w:name="Normal Indent" w:semiHidden="1" w:unhideWhenUsed="1"/>
    <w:lsdException w:name="footnote text" w:semiHidden="1" w:uiPriority="4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4" w:unhideWhenUsed="1" w:qFormat="1"/>
    <w:lsdException w:name="table of figures" w:semiHidden="1" w:uiPriority="4" w:unhideWhenUsed="1"/>
    <w:lsdException w:name="envelope address" w:semiHidden="1" w:unhideWhenUsed="1"/>
    <w:lsdException w:name="envelope return" w:semiHidden="1" w:unhideWhenUsed="1"/>
    <w:lsdException w:name="footnote reference" w:semiHidden="1" w:uiPriority="4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4" w:unhideWhenUsed="1"/>
    <w:lsdException w:name="endnote text" w:semiHidden="1" w:uiPriority="4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4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iPriority="0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iPriority="0" w:unhideWhenUsed="1"/>
    <w:lsdException w:name="Table Columns 2" w:semiHidden="1" w:uiPriority="0" w:unhideWhenUsed="1"/>
    <w:lsdException w:name="Table Columns 3" w:semiHidden="1" w:uiPriority="0" w:unhideWhenUsed="1"/>
    <w:lsdException w:name="Table Columns 4" w:semiHidden="1" w:uiPriority="0" w:unhideWhenUsed="1"/>
    <w:lsdException w:name="Table Columns 5" w:semiHidden="1" w:uiPriority="0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iPriority="0" w:unhideWhenUsed="1"/>
    <w:lsdException w:name="Table Grid 4" w:semiHidden="1" w:uiPriority="0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iPriority="0" w:unhideWhenUsed="1"/>
    <w:lsdException w:name="Table List 3" w:semiHidden="1" w:uiPriority="0" w:unhideWhenUsed="1"/>
    <w:lsdException w:name="Table List 4" w:semiHidden="1" w:uiPriority="0" w:unhideWhenUsed="1"/>
    <w:lsdException w:name="Table List 5" w:semiHidden="1" w:uiPriority="0" w:unhideWhenUsed="1"/>
    <w:lsdException w:name="Table List 6" w:semiHidden="1" w:uiPriority="0" w:unhideWhenUsed="1"/>
    <w:lsdException w:name="Table List 7" w:semiHidden="1" w:uiPriority="0" w:unhideWhenUsed="1"/>
    <w:lsdException w:name="Table List 8" w:semiHidden="1" w:uiPriority="0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iPriority="0" w:unhideWhenUsed="1"/>
    <w:lsdException w:name="Table Subtle 1" w:semiHidden="1" w:uiPriority="0" w:unhideWhenUsed="1"/>
    <w:lsdException w:name="Table Subtle 2" w:semiHidden="1" w:uiPriority="0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Bibliography" w:semiHidden="1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ard">
    <w:name w:val="Normal"/>
    <w:aliases w:val="Standaard SURF"/>
    <w:qFormat/>
    <w:rsid w:val="005928D5"/>
    <w:pPr>
      <w:widowControl w:val="0"/>
      <w:autoSpaceDE w:val="0"/>
      <w:autoSpaceDN w:val="0"/>
      <w:spacing w:before="160" w:line="240" w:lineRule="auto"/>
    </w:pPr>
    <w:rPr>
      <w:rFonts w:ascii="General Sans Semibold" w:eastAsia="General Sans Semibold" w:hAnsi="General Sans Semibold" w:cs="General Sans Semibold"/>
      <w:sz w:val="18"/>
      <w14:ligatures w14:val="none"/>
    </w:rPr>
  </w:style>
  <w:style w:type="paragraph" w:styleId="Kop1">
    <w:name w:val="heading 1"/>
    <w:aliases w:val="Kop 1 SURF"/>
    <w:basedOn w:val="ZsysbasisSURF"/>
    <w:next w:val="BasistekstSURF"/>
    <w:uiPriority w:val="4"/>
    <w:qFormat/>
    <w:rsid w:val="0069029A"/>
    <w:pPr>
      <w:keepNext/>
      <w:keepLines/>
      <w:numPr>
        <w:numId w:val="33"/>
      </w:numPr>
      <w:spacing w:before="480" w:after="260" w:line="240" w:lineRule="auto"/>
      <w:outlineLvl w:val="0"/>
    </w:pPr>
    <w:rPr>
      <w:rFonts w:ascii="General Sans Semibold" w:hAnsi="General Sans Semibold"/>
      <w:b/>
      <w:bCs/>
      <w:sz w:val="40"/>
      <w:szCs w:val="32"/>
    </w:rPr>
  </w:style>
  <w:style w:type="paragraph" w:styleId="Kop2">
    <w:name w:val="heading 2"/>
    <w:aliases w:val="Kop 2 SURF"/>
    <w:basedOn w:val="ZsysbasisSURF"/>
    <w:next w:val="BasistekstSURF"/>
    <w:autoRedefine/>
    <w:uiPriority w:val="4"/>
    <w:qFormat/>
    <w:rsid w:val="005928D5"/>
    <w:pPr>
      <w:keepNext/>
      <w:keepLines/>
      <w:numPr>
        <w:ilvl w:val="1"/>
        <w:numId w:val="33"/>
      </w:numPr>
      <w:spacing w:before="240" w:after="240" w:line="240" w:lineRule="auto"/>
      <w:outlineLvl w:val="1"/>
    </w:pPr>
    <w:rPr>
      <w:rFonts w:ascii="General Sans Semibold" w:hAnsi="General Sans Semibold"/>
      <w:b/>
      <w:bCs/>
      <w:iCs/>
      <w:sz w:val="26"/>
      <w:szCs w:val="28"/>
    </w:rPr>
  </w:style>
  <w:style w:type="paragraph" w:styleId="Kop3">
    <w:name w:val="heading 3"/>
    <w:aliases w:val="Kop 3 SURF"/>
    <w:basedOn w:val="ZsysbasisSURF"/>
    <w:next w:val="BasistekstSURF"/>
    <w:uiPriority w:val="4"/>
    <w:qFormat/>
    <w:rsid w:val="00920093"/>
    <w:pPr>
      <w:keepNext/>
      <w:keepLines/>
      <w:spacing w:before="270"/>
      <w:outlineLvl w:val="2"/>
    </w:pPr>
    <w:rPr>
      <w:rFonts w:ascii="General Sans Semibold" w:hAnsi="General Sans Semibold"/>
      <w:b/>
      <w:iCs/>
    </w:rPr>
  </w:style>
  <w:style w:type="paragraph" w:styleId="Kop4">
    <w:name w:val="heading 4"/>
    <w:aliases w:val="Kop 4 SURF"/>
    <w:basedOn w:val="ZsysbasisSURF"/>
    <w:next w:val="BasistekstSURF"/>
    <w:uiPriority w:val="4"/>
    <w:qFormat/>
    <w:rsid w:val="00AB0414"/>
    <w:pPr>
      <w:keepNext/>
      <w:keepLines/>
      <w:numPr>
        <w:ilvl w:val="3"/>
        <w:numId w:val="23"/>
      </w:numPr>
      <w:spacing w:before="270"/>
      <w:outlineLvl w:val="3"/>
    </w:pPr>
    <w:rPr>
      <w:bCs/>
      <w:i/>
      <w:szCs w:val="24"/>
    </w:rPr>
  </w:style>
  <w:style w:type="paragraph" w:styleId="Kop5">
    <w:name w:val="heading 5"/>
    <w:aliases w:val="Kop 5 SURF"/>
    <w:basedOn w:val="ZsysbasisSURF"/>
    <w:next w:val="BasistekstSURF"/>
    <w:uiPriority w:val="4"/>
    <w:rsid w:val="002B0F6F"/>
    <w:pPr>
      <w:keepNext/>
      <w:keepLines/>
      <w:numPr>
        <w:ilvl w:val="4"/>
        <w:numId w:val="23"/>
      </w:numPr>
      <w:outlineLvl w:val="4"/>
    </w:pPr>
    <w:rPr>
      <w:bCs/>
      <w:iCs/>
      <w:szCs w:val="22"/>
    </w:rPr>
  </w:style>
  <w:style w:type="paragraph" w:styleId="Kop6">
    <w:name w:val="heading 6"/>
    <w:aliases w:val="Kop 6 SURF"/>
    <w:basedOn w:val="ZsysbasisSURF"/>
    <w:next w:val="BasistekstSURF"/>
    <w:uiPriority w:val="4"/>
    <w:rsid w:val="002B0F6F"/>
    <w:pPr>
      <w:keepNext/>
      <w:keepLines/>
      <w:numPr>
        <w:ilvl w:val="5"/>
        <w:numId w:val="23"/>
      </w:numPr>
      <w:outlineLvl w:val="5"/>
    </w:pPr>
  </w:style>
  <w:style w:type="paragraph" w:styleId="Kop7">
    <w:name w:val="heading 7"/>
    <w:aliases w:val="Kop 7 SURF"/>
    <w:basedOn w:val="ZsysbasisSURF"/>
    <w:next w:val="BasistekstSURF"/>
    <w:uiPriority w:val="4"/>
    <w:rsid w:val="002B0F6F"/>
    <w:pPr>
      <w:keepNext/>
      <w:keepLines/>
      <w:numPr>
        <w:ilvl w:val="6"/>
        <w:numId w:val="23"/>
      </w:numPr>
      <w:outlineLvl w:val="6"/>
    </w:pPr>
    <w:rPr>
      <w:bCs/>
      <w:szCs w:val="20"/>
    </w:rPr>
  </w:style>
  <w:style w:type="paragraph" w:styleId="Kop8">
    <w:name w:val="heading 8"/>
    <w:aliases w:val="Kop 8 SURF"/>
    <w:basedOn w:val="ZsysbasisSURF"/>
    <w:next w:val="BasistekstSURF"/>
    <w:uiPriority w:val="4"/>
    <w:rsid w:val="002B0F6F"/>
    <w:pPr>
      <w:keepNext/>
      <w:keepLines/>
      <w:numPr>
        <w:ilvl w:val="7"/>
        <w:numId w:val="23"/>
      </w:numPr>
      <w:outlineLvl w:val="7"/>
    </w:pPr>
    <w:rPr>
      <w:iCs/>
      <w:szCs w:val="20"/>
    </w:rPr>
  </w:style>
  <w:style w:type="paragraph" w:styleId="Kop9">
    <w:name w:val="heading 9"/>
    <w:aliases w:val="Kop 9 SURF"/>
    <w:basedOn w:val="ZsysbasisSURF"/>
    <w:next w:val="BasistekstSURF"/>
    <w:uiPriority w:val="4"/>
    <w:rsid w:val="002B0F6F"/>
    <w:pPr>
      <w:keepNext/>
      <w:keepLines/>
      <w:numPr>
        <w:ilvl w:val="8"/>
        <w:numId w:val="23"/>
      </w:numPr>
      <w:outlineLvl w:val="8"/>
    </w:pPr>
    <w:rPr>
      <w:bCs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BasistekstSURF">
    <w:name w:val="Basistekst SURF"/>
    <w:basedOn w:val="ZsysbasisSURF"/>
    <w:qFormat/>
    <w:rsid w:val="00E04EE1"/>
    <w:pPr>
      <w:spacing w:before="120" w:after="280" w:line="360" w:lineRule="atLeast"/>
    </w:pPr>
    <w:rPr>
      <w:rFonts w:ascii="General Sans" w:hAnsi="General Sans"/>
      <w:sz w:val="18"/>
    </w:rPr>
  </w:style>
  <w:style w:type="paragraph" w:customStyle="1" w:styleId="ZsysbasisSURF">
    <w:name w:val="Zsysbasis SURF"/>
    <w:next w:val="BasistekstSURF"/>
    <w:link w:val="ZsysbasisSURFChar"/>
    <w:uiPriority w:val="4"/>
    <w:semiHidden/>
    <w:rsid w:val="0068750D"/>
    <w:pPr>
      <w:spacing w:line="270" w:lineRule="atLeast"/>
    </w:pPr>
    <w:rPr>
      <w:rFonts w:ascii="Calibri" w:hAnsi="Calibri" w:cs="Maiandra GD"/>
      <w:color w:val="000000" w:themeColor="text1"/>
      <w:szCs w:val="18"/>
    </w:rPr>
  </w:style>
  <w:style w:type="numbering" w:customStyle="1" w:styleId="CurrentList1">
    <w:name w:val="Current List1"/>
    <w:uiPriority w:val="99"/>
    <w:rsid w:val="005928D5"/>
    <w:pPr>
      <w:numPr>
        <w:numId w:val="40"/>
      </w:numPr>
    </w:pPr>
  </w:style>
  <w:style w:type="character" w:styleId="GevolgdeHyperlink">
    <w:name w:val="FollowedHyperlink"/>
    <w:aliases w:val="GevolgdeHyperlink SURF"/>
    <w:basedOn w:val="Standaardalinea-lettertype"/>
    <w:uiPriority w:val="4"/>
    <w:rsid w:val="0073233B"/>
    <w:rPr>
      <w:color w:val="0077C8" w:themeColor="accent3"/>
      <w:u w:val="none"/>
    </w:rPr>
  </w:style>
  <w:style w:type="character" w:styleId="Hyperlink">
    <w:name w:val="Hyperlink"/>
    <w:aliases w:val="Hyperlink SURF"/>
    <w:basedOn w:val="Standaardalinea-lettertype"/>
    <w:uiPriority w:val="99"/>
    <w:rsid w:val="0073233B"/>
    <w:rPr>
      <w:color w:val="0077C8" w:themeColor="accent3"/>
      <w:u w:val="none"/>
    </w:rPr>
  </w:style>
  <w:style w:type="paragraph" w:customStyle="1" w:styleId="AdresvakSURF">
    <w:name w:val="Adresvak SURF"/>
    <w:basedOn w:val="ZsysbasisSURF"/>
    <w:uiPriority w:val="4"/>
    <w:rsid w:val="00731A90"/>
    <w:pPr>
      <w:spacing w:line="240" w:lineRule="exact"/>
    </w:pPr>
    <w:rPr>
      <w:noProof/>
    </w:rPr>
  </w:style>
  <w:style w:type="paragraph" w:styleId="Koptekst">
    <w:name w:val="header"/>
    <w:basedOn w:val="ZsysbasisSURF"/>
    <w:next w:val="BasistekstSURF"/>
    <w:uiPriority w:val="98"/>
    <w:semiHidden/>
    <w:rsid w:val="00122DED"/>
  </w:style>
  <w:style w:type="paragraph" w:styleId="Voettekst">
    <w:name w:val="footer"/>
    <w:basedOn w:val="ZsysbasisSURF"/>
    <w:next w:val="BasistekstSURF"/>
    <w:uiPriority w:val="98"/>
    <w:semiHidden/>
    <w:rsid w:val="00122DED"/>
    <w:pPr>
      <w:jc w:val="right"/>
    </w:pPr>
  </w:style>
  <w:style w:type="paragraph" w:customStyle="1" w:styleId="KoptekstSURF">
    <w:name w:val="Koptekst SURF"/>
    <w:basedOn w:val="ZsysbasisdocumentgegevensSURF"/>
    <w:uiPriority w:val="4"/>
    <w:rsid w:val="00955BF7"/>
    <w:rPr>
      <w:sz w:val="19"/>
    </w:rPr>
  </w:style>
  <w:style w:type="paragraph" w:customStyle="1" w:styleId="VoettekstSURF">
    <w:name w:val="Voettekst SURF"/>
    <w:basedOn w:val="ZsysbasisdocumentgegevensSURF"/>
    <w:uiPriority w:val="4"/>
    <w:rsid w:val="00E334BB"/>
  </w:style>
  <w:style w:type="numbering" w:styleId="111111">
    <w:name w:val="Outline List 2"/>
    <w:basedOn w:val="Geenlijst"/>
    <w:uiPriority w:val="98"/>
    <w:semiHidden/>
    <w:rsid w:val="00E07762"/>
    <w:pPr>
      <w:numPr>
        <w:numId w:val="2"/>
      </w:numPr>
    </w:pPr>
  </w:style>
  <w:style w:type="numbering" w:styleId="1ai">
    <w:name w:val="Outline List 1"/>
    <w:basedOn w:val="Geenlijst"/>
    <w:uiPriority w:val="98"/>
    <w:semiHidden/>
    <w:rsid w:val="00E07762"/>
    <w:pPr>
      <w:numPr>
        <w:numId w:val="3"/>
      </w:numPr>
    </w:pPr>
  </w:style>
  <w:style w:type="paragraph" w:customStyle="1" w:styleId="BasistekstcursiefSURF">
    <w:name w:val="Basistekst cursief SURF"/>
    <w:basedOn w:val="ZsysbasisSURF"/>
    <w:next w:val="BasistekstSURF"/>
    <w:uiPriority w:val="2"/>
    <w:qFormat/>
    <w:rsid w:val="00122DED"/>
    <w:rPr>
      <w:i/>
      <w:iCs/>
    </w:rPr>
  </w:style>
  <w:style w:type="table" w:styleId="3D-effectenvoortabel1">
    <w:name w:val="Table 3D effects 1"/>
    <w:basedOn w:val="Standaardtabel"/>
    <w:semiHidden/>
    <w:rsid w:val="00451FDB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D-effectenvoortabel2">
    <w:name w:val="Table 3D effects 2"/>
    <w:basedOn w:val="Standaardtabel"/>
    <w:semiHidden/>
    <w:rsid w:val="00451FDB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-effectenvoortabel3">
    <w:name w:val="Table 3D effects 3"/>
    <w:basedOn w:val="Standaardtabel"/>
    <w:semiHidden/>
    <w:rsid w:val="00451FD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anhef">
    <w:name w:val="Salutation"/>
    <w:basedOn w:val="ZsysbasisSURF"/>
    <w:next w:val="BasistekstSURF"/>
    <w:uiPriority w:val="98"/>
    <w:semiHidden/>
    <w:rsid w:val="0020607F"/>
  </w:style>
  <w:style w:type="paragraph" w:styleId="Adresenvelop">
    <w:name w:val="envelope address"/>
    <w:basedOn w:val="ZsysbasisSURF"/>
    <w:next w:val="BasistekstSURF"/>
    <w:uiPriority w:val="98"/>
    <w:semiHidden/>
    <w:rsid w:val="0020607F"/>
  </w:style>
  <w:style w:type="paragraph" w:styleId="Afsluiting">
    <w:name w:val="Closing"/>
    <w:basedOn w:val="ZsysbasisSURF"/>
    <w:next w:val="BasistekstSURF"/>
    <w:uiPriority w:val="98"/>
    <w:semiHidden/>
    <w:rsid w:val="0020607F"/>
  </w:style>
  <w:style w:type="paragraph" w:customStyle="1" w:styleId="Inspring1eniveauSURF">
    <w:name w:val="Inspring 1e niveau SURF"/>
    <w:basedOn w:val="ZsysbasisSURF"/>
    <w:uiPriority w:val="4"/>
    <w:qFormat/>
    <w:rsid w:val="00122DED"/>
    <w:pPr>
      <w:tabs>
        <w:tab w:val="left" w:pos="284"/>
      </w:tabs>
      <w:ind w:left="284" w:hanging="284"/>
    </w:pPr>
  </w:style>
  <w:style w:type="paragraph" w:customStyle="1" w:styleId="Inspring2eniveauSURF">
    <w:name w:val="Inspring 2e niveau SURF"/>
    <w:basedOn w:val="ZsysbasisSURF"/>
    <w:uiPriority w:val="4"/>
    <w:qFormat/>
    <w:rsid w:val="00122DED"/>
    <w:pPr>
      <w:tabs>
        <w:tab w:val="left" w:pos="567"/>
      </w:tabs>
      <w:ind w:left="568" w:hanging="284"/>
    </w:pPr>
  </w:style>
  <w:style w:type="paragraph" w:customStyle="1" w:styleId="Inspring3eniveauSURF">
    <w:name w:val="Inspring 3e niveau SURF"/>
    <w:basedOn w:val="ZsysbasisSURF"/>
    <w:uiPriority w:val="4"/>
    <w:qFormat/>
    <w:rsid w:val="00122DED"/>
    <w:pPr>
      <w:tabs>
        <w:tab w:val="left" w:pos="851"/>
      </w:tabs>
      <w:ind w:left="851" w:hanging="284"/>
    </w:pPr>
  </w:style>
  <w:style w:type="paragraph" w:customStyle="1" w:styleId="Zwevend1eniveauSURF">
    <w:name w:val="Zwevend 1e niveau SURF"/>
    <w:basedOn w:val="ZsysbasisSURF"/>
    <w:uiPriority w:val="4"/>
    <w:qFormat/>
    <w:rsid w:val="00122DED"/>
    <w:pPr>
      <w:ind w:left="284"/>
    </w:pPr>
  </w:style>
  <w:style w:type="paragraph" w:customStyle="1" w:styleId="Zwevend2eniveauSURF">
    <w:name w:val="Zwevend 2e niveau SURF"/>
    <w:basedOn w:val="ZsysbasisSURF"/>
    <w:uiPriority w:val="4"/>
    <w:qFormat/>
    <w:rsid w:val="00122DED"/>
    <w:pPr>
      <w:ind w:left="567"/>
    </w:pPr>
  </w:style>
  <w:style w:type="paragraph" w:customStyle="1" w:styleId="Zwevend3eniveauSURF">
    <w:name w:val="Zwevend 3e niveau SURF"/>
    <w:basedOn w:val="ZsysbasisSURF"/>
    <w:uiPriority w:val="4"/>
    <w:qFormat/>
    <w:rsid w:val="00122DED"/>
    <w:pPr>
      <w:ind w:left="851"/>
    </w:pPr>
  </w:style>
  <w:style w:type="paragraph" w:styleId="Inhopg1">
    <w:name w:val="toc 1"/>
    <w:aliases w:val="Inhopg 1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before="120" w:after="0" w:line="240" w:lineRule="auto"/>
      <w:ind w:left="0" w:right="0" w:firstLine="0"/>
    </w:pPr>
    <w:rPr>
      <w:rFonts w:ascii="General Sans" w:eastAsia="General Sans Semibold" w:hAnsi="General Sans" w:cstheme="minorHAnsi"/>
      <w:bCs/>
      <w:iCs/>
      <w:color w:val="auto"/>
      <w:sz w:val="20"/>
      <w:szCs w:val="24"/>
      <w14:ligatures w14:val="none"/>
    </w:rPr>
  </w:style>
  <w:style w:type="paragraph" w:styleId="Inhopg2">
    <w:name w:val="toc 2"/>
    <w:aliases w:val="Inhopg 2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before="120" w:after="0" w:line="240" w:lineRule="auto"/>
      <w:ind w:left="220" w:right="0" w:firstLine="0"/>
    </w:pPr>
    <w:rPr>
      <w:rFonts w:ascii="General Sans" w:eastAsia="General Sans Semibold" w:hAnsi="General Sans" w:cstheme="minorHAnsi"/>
      <w:bCs/>
      <w:color w:val="auto"/>
      <w:sz w:val="20"/>
      <w:szCs w:val="22"/>
      <w14:ligatures w14:val="none"/>
    </w:rPr>
  </w:style>
  <w:style w:type="paragraph" w:styleId="Inhopg3">
    <w:name w:val="toc 3"/>
    <w:aliases w:val="Inhopg 3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after="0" w:line="240" w:lineRule="auto"/>
      <w:ind w:left="440" w:right="0" w:firstLine="0"/>
    </w:pPr>
    <w:rPr>
      <w:rFonts w:ascii="General Sans" w:eastAsia="General Sans Semibold" w:hAnsi="General Sans" w:cstheme="minorHAnsi"/>
      <w:color w:val="auto"/>
      <w:sz w:val="20"/>
      <w:szCs w:val="20"/>
      <w14:ligatures w14:val="none"/>
    </w:rPr>
  </w:style>
  <w:style w:type="paragraph" w:styleId="Inhopg4">
    <w:name w:val="toc 4"/>
    <w:aliases w:val="Inhopg 4 SURF"/>
    <w:basedOn w:val="ZsysbasistocSURF"/>
    <w:next w:val="BasistekstSURF"/>
    <w:uiPriority w:val="4"/>
    <w:rsid w:val="00B01892"/>
    <w:pPr>
      <w:widowControl w:val="0"/>
      <w:tabs>
        <w:tab w:val="clear" w:pos="9270"/>
      </w:tabs>
      <w:autoSpaceDE w:val="0"/>
      <w:autoSpaceDN w:val="0"/>
      <w:spacing w:after="0" w:line="240" w:lineRule="auto"/>
      <w:ind w:left="66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Bronvermelding">
    <w:name w:val="table of authorities"/>
    <w:basedOn w:val="ZsysbasisSURF"/>
    <w:next w:val="BasistekstSURF"/>
    <w:uiPriority w:val="98"/>
    <w:semiHidden/>
    <w:rsid w:val="00F33259"/>
    <w:pPr>
      <w:ind w:left="180" w:hanging="180"/>
    </w:pPr>
  </w:style>
  <w:style w:type="paragraph" w:styleId="Index2">
    <w:name w:val="index 2"/>
    <w:basedOn w:val="ZsysbasisSURF"/>
    <w:next w:val="BasistekstSURF"/>
    <w:uiPriority w:val="98"/>
    <w:semiHidden/>
    <w:rsid w:val="00122DED"/>
  </w:style>
  <w:style w:type="paragraph" w:styleId="Index3">
    <w:name w:val="index 3"/>
    <w:basedOn w:val="ZsysbasisSURF"/>
    <w:next w:val="BasistekstSURF"/>
    <w:uiPriority w:val="98"/>
    <w:semiHidden/>
    <w:rsid w:val="00122DED"/>
  </w:style>
  <w:style w:type="paragraph" w:styleId="Ondertitel">
    <w:name w:val="Subtitle"/>
    <w:basedOn w:val="ZsysbasisSURF"/>
    <w:next w:val="BasistekstSURF"/>
    <w:uiPriority w:val="98"/>
    <w:semiHidden/>
    <w:rsid w:val="00122DED"/>
  </w:style>
  <w:style w:type="paragraph" w:styleId="Titel">
    <w:name w:val="Title"/>
    <w:basedOn w:val="ZsysbasisSURF"/>
    <w:next w:val="BasistekstSURF"/>
    <w:uiPriority w:val="98"/>
    <w:semiHidden/>
    <w:rsid w:val="00122DED"/>
  </w:style>
  <w:style w:type="paragraph" w:customStyle="1" w:styleId="Kop2zondernummerSURF">
    <w:name w:val="Kop 2 zonder nummer SURF"/>
    <w:basedOn w:val="ZsysbasisSURF"/>
    <w:next w:val="BasistekstSURF"/>
    <w:uiPriority w:val="4"/>
    <w:qFormat/>
    <w:rsid w:val="00050F82"/>
    <w:pPr>
      <w:keepNext/>
      <w:keepLines/>
      <w:spacing w:before="420" w:line="320" w:lineRule="exact"/>
      <w:outlineLvl w:val="1"/>
    </w:pPr>
    <w:rPr>
      <w:rFonts w:ascii="General Sans Semibold" w:hAnsi="General Sans Semibold"/>
      <w:b/>
      <w:bCs/>
      <w:iCs/>
      <w:sz w:val="26"/>
      <w:szCs w:val="28"/>
    </w:rPr>
  </w:style>
  <w:style w:type="character" w:styleId="Paginanummer">
    <w:name w:val="page number"/>
    <w:basedOn w:val="Standaardalinea-lettertype"/>
    <w:uiPriority w:val="98"/>
    <w:semiHidden/>
    <w:rsid w:val="00122DED"/>
  </w:style>
  <w:style w:type="character" w:customStyle="1" w:styleId="zsysVeldMarkering">
    <w:name w:val="zsysVeldMarkering"/>
    <w:basedOn w:val="Standaardalinea-lettertype"/>
    <w:uiPriority w:val="97"/>
    <w:semiHidden/>
    <w:rsid w:val="00DF1BBC"/>
    <w:rPr>
      <w:color w:val="000000"/>
      <w:bdr w:val="none" w:sz="0" w:space="0" w:color="auto"/>
      <w:shd w:val="clear" w:color="auto" w:fill="FFFF00"/>
    </w:rPr>
  </w:style>
  <w:style w:type="paragraph" w:customStyle="1" w:styleId="Kop1zondernummerSURF">
    <w:name w:val="Kop 1 zonder nummer SURF"/>
    <w:basedOn w:val="ZsysbasisSURF"/>
    <w:next w:val="BasistekstSURF"/>
    <w:uiPriority w:val="4"/>
    <w:qFormat/>
    <w:rsid w:val="006A0FA8"/>
    <w:pPr>
      <w:keepNext/>
      <w:keepLines/>
      <w:pageBreakBefore/>
      <w:spacing w:after="260" w:line="240" w:lineRule="auto"/>
      <w:outlineLvl w:val="0"/>
    </w:pPr>
    <w:rPr>
      <w:rFonts w:ascii="General Sans Semibold" w:hAnsi="General Sans Semibold"/>
      <w:b/>
      <w:bCs/>
      <w:sz w:val="32"/>
      <w:szCs w:val="32"/>
    </w:rPr>
  </w:style>
  <w:style w:type="paragraph" w:customStyle="1" w:styleId="Kop3zondernummerSURF">
    <w:name w:val="Kop 3 zonder nummer SURF"/>
    <w:basedOn w:val="ZsysbasisSURF"/>
    <w:next w:val="BasistekstSURF"/>
    <w:uiPriority w:val="4"/>
    <w:qFormat/>
    <w:rsid w:val="00955BF7"/>
    <w:pPr>
      <w:keepNext/>
      <w:keepLines/>
      <w:spacing w:before="270"/>
      <w:outlineLvl w:val="2"/>
    </w:pPr>
    <w:rPr>
      <w:b/>
      <w:iCs/>
    </w:rPr>
  </w:style>
  <w:style w:type="paragraph" w:styleId="Index4">
    <w:name w:val="index 4"/>
    <w:basedOn w:val="Standaard"/>
    <w:next w:val="Standaard"/>
    <w:uiPriority w:val="98"/>
    <w:semiHidden/>
    <w:rsid w:val="00122DED"/>
    <w:pPr>
      <w:ind w:left="720" w:hanging="180"/>
    </w:pPr>
  </w:style>
  <w:style w:type="paragraph" w:styleId="Index5">
    <w:name w:val="index 5"/>
    <w:basedOn w:val="Standaard"/>
    <w:next w:val="Standaard"/>
    <w:uiPriority w:val="98"/>
    <w:semiHidden/>
    <w:rsid w:val="00122DED"/>
    <w:pPr>
      <w:ind w:left="900" w:hanging="180"/>
    </w:pPr>
  </w:style>
  <w:style w:type="paragraph" w:styleId="Index6">
    <w:name w:val="index 6"/>
    <w:basedOn w:val="Standaard"/>
    <w:next w:val="Standaard"/>
    <w:uiPriority w:val="98"/>
    <w:semiHidden/>
    <w:rsid w:val="00122DED"/>
    <w:pPr>
      <w:ind w:left="1080" w:hanging="180"/>
    </w:pPr>
  </w:style>
  <w:style w:type="paragraph" w:styleId="Index7">
    <w:name w:val="index 7"/>
    <w:basedOn w:val="Standaard"/>
    <w:next w:val="Standaard"/>
    <w:uiPriority w:val="98"/>
    <w:semiHidden/>
    <w:rsid w:val="00122DED"/>
    <w:pPr>
      <w:ind w:left="1260" w:hanging="180"/>
    </w:pPr>
  </w:style>
  <w:style w:type="paragraph" w:styleId="Index8">
    <w:name w:val="index 8"/>
    <w:basedOn w:val="Standaard"/>
    <w:next w:val="Standaard"/>
    <w:uiPriority w:val="98"/>
    <w:semiHidden/>
    <w:rsid w:val="00122DED"/>
    <w:pPr>
      <w:ind w:left="1440" w:hanging="180"/>
    </w:pPr>
  </w:style>
  <w:style w:type="paragraph" w:styleId="Index9">
    <w:name w:val="index 9"/>
    <w:basedOn w:val="Standaard"/>
    <w:next w:val="Standaard"/>
    <w:uiPriority w:val="98"/>
    <w:semiHidden/>
    <w:rsid w:val="00122DED"/>
    <w:pPr>
      <w:ind w:left="1620" w:hanging="180"/>
    </w:pPr>
  </w:style>
  <w:style w:type="paragraph" w:styleId="Inhopg5">
    <w:name w:val="toc 5"/>
    <w:aliases w:val="Inhopg 5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88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Inhopg6">
    <w:name w:val="toc 6"/>
    <w:aliases w:val="Inhopg 6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10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Inhopg7">
    <w:name w:val="toc 7"/>
    <w:aliases w:val="Inhopg 7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32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Inhopg8">
    <w:name w:val="toc 8"/>
    <w:aliases w:val="Inhopg 8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54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Inhopg9">
    <w:name w:val="toc 9"/>
    <w:aliases w:val="Inhopg 9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76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Afzender">
    <w:name w:val="envelope return"/>
    <w:basedOn w:val="ZsysbasisSURF"/>
    <w:next w:val="BasistekstSURF"/>
    <w:uiPriority w:val="98"/>
    <w:semiHidden/>
    <w:rsid w:val="0020607F"/>
  </w:style>
  <w:style w:type="numbering" w:styleId="Artikelsectie">
    <w:name w:val="Outline List 3"/>
    <w:basedOn w:val="Geenlijst"/>
    <w:uiPriority w:val="98"/>
    <w:semiHidden/>
    <w:rsid w:val="00E07762"/>
    <w:pPr>
      <w:numPr>
        <w:numId w:val="4"/>
      </w:numPr>
    </w:pPr>
  </w:style>
  <w:style w:type="paragraph" w:styleId="Berichtkop">
    <w:name w:val="Message Header"/>
    <w:basedOn w:val="ZsysbasisSURF"/>
    <w:next w:val="BasistekstSURF"/>
    <w:uiPriority w:val="98"/>
    <w:semiHidden/>
    <w:rsid w:val="0020607F"/>
  </w:style>
  <w:style w:type="paragraph" w:styleId="Bloktekst">
    <w:name w:val="Block Text"/>
    <w:basedOn w:val="ZsysbasisSURF"/>
    <w:next w:val="BasistekstSURF"/>
    <w:uiPriority w:val="98"/>
    <w:semiHidden/>
    <w:rsid w:val="0020607F"/>
  </w:style>
  <w:style w:type="table" w:styleId="Eenvoudigetabel1">
    <w:name w:val="Table Simple 1"/>
    <w:basedOn w:val="Standaardtabel"/>
    <w:semiHidden/>
    <w:rsid w:val="008D7BDD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Eenvoudigetabel2">
    <w:name w:val="Table Simple 2"/>
    <w:basedOn w:val="Standaardtabel"/>
    <w:semiHidden/>
    <w:rsid w:val="008D7BDD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envoudigetabel3">
    <w:name w:val="Table Simple 3"/>
    <w:basedOn w:val="Standaardtabe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Eigentijdsetabel">
    <w:name w:val="Table Contemporary"/>
    <w:basedOn w:val="Standaardtabel"/>
    <w:semiHidden/>
    <w:rsid w:val="008D7BDD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Elegantetabel">
    <w:name w:val="Table Elegant"/>
    <w:basedOn w:val="Standaardtabel"/>
    <w:semiHidden/>
    <w:rsid w:val="008D7BDD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E-mailhandtekening">
    <w:name w:val="E-mail Signature"/>
    <w:basedOn w:val="ZsysbasisSURF"/>
    <w:next w:val="BasistekstSURF"/>
    <w:uiPriority w:val="98"/>
    <w:semiHidden/>
    <w:rsid w:val="0020607F"/>
  </w:style>
  <w:style w:type="paragraph" w:styleId="Handtekening">
    <w:name w:val="Signature"/>
    <w:basedOn w:val="ZsysbasisSURF"/>
    <w:next w:val="BasistekstSURF"/>
    <w:uiPriority w:val="98"/>
    <w:semiHidden/>
    <w:rsid w:val="0020607F"/>
  </w:style>
  <w:style w:type="paragraph" w:styleId="HTML-voorafopgemaakt">
    <w:name w:val="HTML Preformatted"/>
    <w:basedOn w:val="ZsysbasisSURF"/>
    <w:next w:val="BasistekstSURF"/>
    <w:uiPriority w:val="98"/>
    <w:semiHidden/>
    <w:rsid w:val="0020607F"/>
  </w:style>
  <w:style w:type="table" w:styleId="Lichtelijst-accent6">
    <w:name w:val="Light List Accent 6"/>
    <w:basedOn w:val="Standaardtabe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A9C23F" w:themeColor="accent6"/>
        <w:left w:val="single" w:sz="8" w:space="0" w:color="A9C23F" w:themeColor="accent6"/>
        <w:bottom w:val="single" w:sz="8" w:space="0" w:color="A9C23F" w:themeColor="accent6"/>
        <w:right w:val="single" w:sz="8" w:space="0" w:color="A9C23F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</w:tcPr>
    </w:tblStylePr>
    <w:tblStylePr w:type="band1Horz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</w:tcPr>
    </w:tblStylePr>
  </w:style>
  <w:style w:type="table" w:styleId="Lichtelijst-accent5">
    <w:name w:val="Light List Accent 5"/>
    <w:basedOn w:val="Standaardtabe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EDB00" w:themeColor="accent5"/>
        <w:left w:val="single" w:sz="8" w:space="0" w:color="FEDB00" w:themeColor="accent5"/>
        <w:bottom w:val="single" w:sz="8" w:space="0" w:color="FEDB00" w:themeColor="accent5"/>
        <w:right w:val="single" w:sz="8" w:space="0" w:color="FEDB00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</w:tcPr>
    </w:tblStylePr>
    <w:tblStylePr w:type="band1Horz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</w:tcPr>
    </w:tblStylePr>
  </w:style>
  <w:style w:type="table" w:styleId="Lichtelijst-accent4">
    <w:name w:val="Light List Accent 4"/>
    <w:basedOn w:val="Standaardtabe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9F4D" w:themeColor="accent4"/>
        <w:left w:val="single" w:sz="8" w:space="0" w:color="009F4D" w:themeColor="accent4"/>
        <w:bottom w:val="single" w:sz="8" w:space="0" w:color="009F4D" w:themeColor="accent4"/>
        <w:right w:val="single" w:sz="8" w:space="0" w:color="009F4D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</w:tcPr>
    </w:tblStylePr>
    <w:tblStylePr w:type="band1Horz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</w:tcPr>
    </w:tblStylePr>
  </w:style>
  <w:style w:type="table" w:styleId="Lichtelijst-accent3">
    <w:name w:val="Light List Accent 3"/>
    <w:basedOn w:val="Standaardtabe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77C8" w:themeColor="accent3"/>
        <w:left w:val="single" w:sz="8" w:space="0" w:color="0077C8" w:themeColor="accent3"/>
        <w:bottom w:val="single" w:sz="8" w:space="0" w:color="0077C8" w:themeColor="accent3"/>
        <w:right w:val="single" w:sz="8" w:space="0" w:color="0077C8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</w:tcPr>
    </w:tblStylePr>
    <w:tblStylePr w:type="band1Horz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</w:tcPr>
    </w:tblStylePr>
  </w:style>
  <w:style w:type="paragraph" w:styleId="HTML-adres">
    <w:name w:val="HTML Address"/>
    <w:basedOn w:val="ZsysbasisSURF"/>
    <w:next w:val="BasistekstSURF"/>
    <w:uiPriority w:val="98"/>
    <w:semiHidden/>
    <w:rsid w:val="0020607F"/>
  </w:style>
  <w:style w:type="table" w:styleId="Lichtelijst-accent2">
    <w:name w:val="Light List Accent 2"/>
    <w:basedOn w:val="Standaardtabe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E03C31" w:themeColor="accent2"/>
        <w:left w:val="single" w:sz="8" w:space="0" w:color="E03C31" w:themeColor="accent2"/>
        <w:bottom w:val="single" w:sz="8" w:space="0" w:color="E03C31" w:themeColor="accent2"/>
        <w:right w:val="single" w:sz="8" w:space="0" w:color="E03C3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</w:tcPr>
    </w:tblStylePr>
    <w:tblStylePr w:type="band1Horz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</w:tcPr>
    </w:tblStylePr>
  </w:style>
  <w:style w:type="table" w:styleId="Lichtearcering-accent6">
    <w:name w:val="Light Shading Accent 6"/>
    <w:basedOn w:val="Standaardtabel"/>
    <w:uiPriority w:val="60"/>
    <w:semiHidden/>
    <w:rsid w:val="00E0776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sz="8" w:space="0" w:color="A9C23F" w:themeColor="accent6"/>
        <w:bottom w:val="single" w:sz="8" w:space="0" w:color="A9C23F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9C23F" w:themeColor="accent6"/>
          <w:left w:val="nil"/>
          <w:bottom w:val="single" w:sz="8" w:space="0" w:color="A9C23F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9C23F" w:themeColor="accent6"/>
          <w:left w:val="nil"/>
          <w:bottom w:val="single" w:sz="8" w:space="0" w:color="A9C23F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</w:style>
  <w:style w:type="table" w:styleId="Klassieketabel1">
    <w:name w:val="Table Classic 1"/>
    <w:basedOn w:val="Standaardtabel"/>
    <w:semiHidden/>
    <w:rsid w:val="008D7BDD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ieketabel2">
    <w:name w:val="Table Classic 2"/>
    <w:basedOn w:val="Standaardtabel"/>
    <w:semiHidden/>
    <w:rsid w:val="008D7BDD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ieketabel3">
    <w:name w:val="Table Classic 3"/>
    <w:basedOn w:val="Standaardtabe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ieketabel4">
    <w:name w:val="Table Classic 4"/>
    <w:basedOn w:val="Standaardtabel"/>
    <w:semiHidden/>
    <w:rsid w:val="008D7BDD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eurrijketabel1">
    <w:name w:val="Table Colorful 1"/>
    <w:basedOn w:val="Standaardtabel"/>
    <w:semiHidden/>
    <w:rsid w:val="008D7BDD"/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eurrijketabel2">
    <w:name w:val="Table Colorful 2"/>
    <w:basedOn w:val="Standaardtabel"/>
    <w:semiHidden/>
    <w:rsid w:val="008D7BDD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eurrijketabel3">
    <w:name w:val="Table Colorful 3"/>
    <w:basedOn w:val="Standaardtabel"/>
    <w:semiHidden/>
    <w:rsid w:val="008D7BDD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Lijst">
    <w:name w:val="List"/>
    <w:basedOn w:val="ZsysbasisSURF"/>
    <w:next w:val="BasistekstSURF"/>
    <w:uiPriority w:val="98"/>
    <w:semiHidden/>
    <w:rsid w:val="00F33259"/>
    <w:pPr>
      <w:ind w:left="284" w:hanging="284"/>
    </w:pPr>
  </w:style>
  <w:style w:type="paragraph" w:styleId="Lijst2">
    <w:name w:val="List 2"/>
    <w:basedOn w:val="ZsysbasisSURF"/>
    <w:next w:val="BasistekstSURF"/>
    <w:uiPriority w:val="98"/>
    <w:semiHidden/>
    <w:rsid w:val="00F33259"/>
    <w:pPr>
      <w:ind w:left="568" w:hanging="284"/>
    </w:pPr>
  </w:style>
  <w:style w:type="paragraph" w:styleId="Lijst3">
    <w:name w:val="List 3"/>
    <w:basedOn w:val="ZsysbasisSURF"/>
    <w:next w:val="BasistekstSURF"/>
    <w:uiPriority w:val="98"/>
    <w:semiHidden/>
    <w:rsid w:val="00F33259"/>
    <w:pPr>
      <w:ind w:left="851" w:hanging="284"/>
    </w:pPr>
  </w:style>
  <w:style w:type="paragraph" w:styleId="Lijst4">
    <w:name w:val="List 4"/>
    <w:basedOn w:val="ZsysbasisSURF"/>
    <w:next w:val="BasistekstSURF"/>
    <w:uiPriority w:val="98"/>
    <w:semiHidden/>
    <w:rsid w:val="00F33259"/>
    <w:pPr>
      <w:ind w:left="1135" w:hanging="284"/>
    </w:pPr>
  </w:style>
  <w:style w:type="paragraph" w:styleId="Lijst5">
    <w:name w:val="List 5"/>
    <w:basedOn w:val="ZsysbasisSURF"/>
    <w:next w:val="BasistekstSURF"/>
    <w:uiPriority w:val="98"/>
    <w:semiHidden/>
    <w:rsid w:val="00F33259"/>
    <w:pPr>
      <w:ind w:left="1418" w:hanging="284"/>
    </w:pPr>
  </w:style>
  <w:style w:type="paragraph" w:styleId="Index1">
    <w:name w:val="index 1"/>
    <w:basedOn w:val="ZsysbasisSURF"/>
    <w:next w:val="BasistekstSURF"/>
    <w:uiPriority w:val="98"/>
    <w:semiHidden/>
    <w:rsid w:val="00F33259"/>
  </w:style>
  <w:style w:type="paragraph" w:styleId="Lijstopsomteken">
    <w:name w:val="List Bullet"/>
    <w:basedOn w:val="ZsysbasisSURF"/>
    <w:next w:val="BasistekstSURF"/>
    <w:uiPriority w:val="98"/>
    <w:semiHidden/>
    <w:rsid w:val="00E7078D"/>
    <w:pPr>
      <w:numPr>
        <w:numId w:val="9"/>
      </w:numPr>
      <w:ind w:left="357" w:hanging="357"/>
    </w:pPr>
  </w:style>
  <w:style w:type="paragraph" w:styleId="Lijstopsomteken2">
    <w:name w:val="List Bullet 2"/>
    <w:basedOn w:val="ZsysbasisSURF"/>
    <w:next w:val="BasistekstSURF"/>
    <w:uiPriority w:val="98"/>
    <w:semiHidden/>
    <w:rsid w:val="00E7078D"/>
    <w:pPr>
      <w:numPr>
        <w:numId w:val="10"/>
      </w:numPr>
      <w:ind w:left="641" w:hanging="357"/>
    </w:pPr>
  </w:style>
  <w:style w:type="paragraph" w:styleId="Lijstopsomteken3">
    <w:name w:val="List Bullet 3"/>
    <w:basedOn w:val="ZsysbasisSURF"/>
    <w:next w:val="BasistekstSURF"/>
    <w:uiPriority w:val="98"/>
    <w:semiHidden/>
    <w:rsid w:val="00E7078D"/>
    <w:pPr>
      <w:numPr>
        <w:numId w:val="11"/>
      </w:numPr>
      <w:ind w:left="924" w:hanging="357"/>
    </w:pPr>
  </w:style>
  <w:style w:type="paragraph" w:styleId="Lijstopsomteken4">
    <w:name w:val="List Bullet 4"/>
    <w:basedOn w:val="ZsysbasisSURF"/>
    <w:next w:val="BasistekstSURF"/>
    <w:uiPriority w:val="98"/>
    <w:semiHidden/>
    <w:rsid w:val="00E7078D"/>
    <w:pPr>
      <w:numPr>
        <w:numId w:val="12"/>
      </w:numPr>
      <w:ind w:left="1208" w:hanging="357"/>
    </w:pPr>
  </w:style>
  <w:style w:type="paragraph" w:styleId="Lijstnummering">
    <w:name w:val="List Number"/>
    <w:basedOn w:val="ZsysbasisSURF"/>
    <w:next w:val="BasistekstSURF"/>
    <w:uiPriority w:val="98"/>
    <w:semiHidden/>
    <w:rsid w:val="00705849"/>
    <w:pPr>
      <w:numPr>
        <w:numId w:val="14"/>
      </w:numPr>
      <w:ind w:left="357" w:hanging="357"/>
    </w:pPr>
  </w:style>
  <w:style w:type="paragraph" w:styleId="Lijstnummering2">
    <w:name w:val="List Number 2"/>
    <w:basedOn w:val="ZsysbasisSURF"/>
    <w:next w:val="BasistekstSURF"/>
    <w:uiPriority w:val="98"/>
    <w:semiHidden/>
    <w:rsid w:val="00705849"/>
    <w:pPr>
      <w:numPr>
        <w:numId w:val="15"/>
      </w:numPr>
      <w:ind w:left="641" w:hanging="357"/>
    </w:pPr>
  </w:style>
  <w:style w:type="paragraph" w:styleId="Lijstnummering3">
    <w:name w:val="List Number 3"/>
    <w:basedOn w:val="ZsysbasisSURF"/>
    <w:next w:val="BasistekstSURF"/>
    <w:uiPriority w:val="98"/>
    <w:semiHidden/>
    <w:rsid w:val="00705849"/>
    <w:pPr>
      <w:numPr>
        <w:numId w:val="16"/>
      </w:numPr>
      <w:ind w:left="924" w:hanging="357"/>
    </w:pPr>
  </w:style>
  <w:style w:type="paragraph" w:styleId="Lijstnummering4">
    <w:name w:val="List Number 4"/>
    <w:basedOn w:val="ZsysbasisSURF"/>
    <w:next w:val="BasistekstSURF"/>
    <w:uiPriority w:val="98"/>
    <w:semiHidden/>
    <w:rsid w:val="00705849"/>
    <w:pPr>
      <w:numPr>
        <w:numId w:val="17"/>
      </w:numPr>
      <w:ind w:left="1208" w:hanging="357"/>
    </w:pPr>
  </w:style>
  <w:style w:type="paragraph" w:styleId="Lijstnummering5">
    <w:name w:val="List Number 5"/>
    <w:basedOn w:val="ZsysbasisSURF"/>
    <w:next w:val="BasistekstSURF"/>
    <w:uiPriority w:val="98"/>
    <w:semiHidden/>
    <w:rsid w:val="00705849"/>
    <w:pPr>
      <w:numPr>
        <w:numId w:val="18"/>
      </w:numPr>
      <w:ind w:left="1491" w:hanging="357"/>
    </w:pPr>
  </w:style>
  <w:style w:type="paragraph" w:styleId="Lijstvoortzetting">
    <w:name w:val="List Continue"/>
    <w:basedOn w:val="ZsysbasisSURF"/>
    <w:next w:val="BasistekstSURF"/>
    <w:uiPriority w:val="98"/>
    <w:semiHidden/>
    <w:rsid w:val="00705849"/>
    <w:pPr>
      <w:ind w:left="284"/>
    </w:pPr>
  </w:style>
  <w:style w:type="paragraph" w:styleId="Lijstvoortzetting2">
    <w:name w:val="List Continue 2"/>
    <w:basedOn w:val="ZsysbasisSURF"/>
    <w:next w:val="BasistekstSURF"/>
    <w:uiPriority w:val="98"/>
    <w:semiHidden/>
    <w:rsid w:val="00705849"/>
    <w:pPr>
      <w:ind w:left="567"/>
    </w:pPr>
  </w:style>
  <w:style w:type="paragraph" w:styleId="Lijstvoortzetting3">
    <w:name w:val="List Continue 3"/>
    <w:basedOn w:val="ZsysbasisSURF"/>
    <w:next w:val="BasistekstSURF"/>
    <w:uiPriority w:val="98"/>
    <w:semiHidden/>
    <w:rsid w:val="00705849"/>
    <w:pPr>
      <w:ind w:left="851"/>
    </w:pPr>
  </w:style>
  <w:style w:type="paragraph" w:styleId="Lijstvoortzetting4">
    <w:name w:val="List Continue 4"/>
    <w:basedOn w:val="ZsysbasisSURF"/>
    <w:next w:val="BasistekstSURF"/>
    <w:uiPriority w:val="98"/>
    <w:semiHidden/>
    <w:rsid w:val="00705849"/>
    <w:pPr>
      <w:ind w:left="1134"/>
    </w:pPr>
  </w:style>
  <w:style w:type="paragraph" w:styleId="Lijstvoortzetting5">
    <w:name w:val="List Continue 5"/>
    <w:basedOn w:val="ZsysbasisSURF"/>
    <w:next w:val="BasistekstSURF"/>
    <w:uiPriority w:val="98"/>
    <w:semiHidden/>
    <w:rsid w:val="00705849"/>
    <w:pPr>
      <w:ind w:left="1418"/>
    </w:pPr>
  </w:style>
  <w:style w:type="character" w:styleId="Intensievebenadrukking">
    <w:name w:val="Intense Emphasis"/>
    <w:basedOn w:val="Standaardalinea-lettertype"/>
    <w:uiPriority w:val="98"/>
    <w:semiHidden/>
    <w:rsid w:val="00FC3FA5"/>
    <w:rPr>
      <w:b/>
      <w:bCs/>
      <w:i/>
      <w:iCs/>
      <w:color w:val="auto"/>
    </w:rPr>
  </w:style>
  <w:style w:type="paragraph" w:styleId="Normaalweb">
    <w:name w:val="Normal (Web)"/>
    <w:basedOn w:val="ZsysbasisSURF"/>
    <w:next w:val="BasistekstSURF"/>
    <w:uiPriority w:val="98"/>
    <w:semiHidden/>
    <w:rsid w:val="0020607F"/>
  </w:style>
  <w:style w:type="paragraph" w:styleId="Notitiekop">
    <w:name w:val="Note Heading"/>
    <w:basedOn w:val="ZsysbasisSURF"/>
    <w:next w:val="BasistekstSURF"/>
    <w:uiPriority w:val="98"/>
    <w:semiHidden/>
    <w:rsid w:val="0020607F"/>
  </w:style>
  <w:style w:type="paragraph" w:styleId="Plattetekst">
    <w:name w:val="Body Text"/>
    <w:basedOn w:val="ZsysbasisSURF"/>
    <w:next w:val="BasistekstSURF"/>
    <w:link w:val="PlattetekstChar"/>
    <w:uiPriority w:val="1"/>
    <w:qFormat/>
    <w:rsid w:val="00B441C6"/>
    <w:rPr>
      <w:rFonts w:ascii="General Sans" w:hAnsi="General Sans"/>
      <w:sz w:val="18"/>
    </w:rPr>
  </w:style>
  <w:style w:type="paragraph" w:styleId="Plattetekst2">
    <w:name w:val="Body Text 2"/>
    <w:basedOn w:val="ZsysbasisSURF"/>
    <w:next w:val="BasistekstSURF"/>
    <w:link w:val="Plattetekst2Char"/>
    <w:uiPriority w:val="98"/>
    <w:semiHidden/>
    <w:rsid w:val="00E7078D"/>
  </w:style>
  <w:style w:type="paragraph" w:styleId="Plattetekst3">
    <w:name w:val="Body Text 3"/>
    <w:basedOn w:val="ZsysbasisSURF"/>
    <w:next w:val="BasistekstSURF"/>
    <w:uiPriority w:val="98"/>
    <w:semiHidden/>
    <w:rsid w:val="0020607F"/>
  </w:style>
  <w:style w:type="paragraph" w:styleId="Platteteksteersteinspringing">
    <w:name w:val="Body Text First Indent"/>
    <w:basedOn w:val="ZsysbasisSURF"/>
    <w:next w:val="BasistekstSURF"/>
    <w:link w:val="PlatteteksteersteinspringingChar"/>
    <w:uiPriority w:val="98"/>
    <w:semiHidden/>
    <w:rsid w:val="00E7078D"/>
    <w:pPr>
      <w:ind w:firstLine="360"/>
    </w:pPr>
  </w:style>
  <w:style w:type="character" w:customStyle="1" w:styleId="PlatteteksteersteinspringingChar">
    <w:name w:val="Platte tekst eerste inspringing Char"/>
    <w:basedOn w:val="PlattetekstChar"/>
    <w:link w:val="Platteteksteersteinspringing"/>
    <w:rsid w:val="00E7078D"/>
    <w:rPr>
      <w:rFonts w:asciiTheme="minorHAnsi" w:hAnsiTheme="minorHAnsi" w:cs="Maiandra GD"/>
      <w:color w:val="000000" w:themeColor="text1"/>
      <w:sz w:val="18"/>
      <w:szCs w:val="18"/>
    </w:rPr>
  </w:style>
  <w:style w:type="paragraph" w:styleId="Plattetekstinspringen">
    <w:name w:val="Body Text Indent"/>
    <w:basedOn w:val="ZsysbasisSURF"/>
    <w:next w:val="BasistekstSURF"/>
    <w:link w:val="PlattetekstinspringenChar"/>
    <w:uiPriority w:val="98"/>
    <w:semiHidden/>
    <w:rsid w:val="00E7078D"/>
    <w:pPr>
      <w:ind w:left="284"/>
    </w:pPr>
  </w:style>
  <w:style w:type="character" w:customStyle="1" w:styleId="PlattetekstinspringenChar">
    <w:name w:val="Platte tekst inspringen Char"/>
    <w:basedOn w:val="Standaardalinea-lettertype"/>
    <w:link w:val="Plattetekstinspringen"/>
    <w:rsid w:val="00E7078D"/>
    <w:rPr>
      <w:rFonts w:ascii="Maiandra GD" w:hAnsi="Maiandra GD" w:cs="Maiandra GD"/>
      <w:sz w:val="18"/>
      <w:szCs w:val="18"/>
    </w:rPr>
  </w:style>
  <w:style w:type="paragraph" w:styleId="Platteteksteersteinspringing2">
    <w:name w:val="Body Text First Indent 2"/>
    <w:basedOn w:val="ZsysbasisSURF"/>
    <w:next w:val="BasistekstSURF"/>
    <w:link w:val="Platteteksteersteinspringing2Char"/>
    <w:uiPriority w:val="98"/>
    <w:semiHidden/>
    <w:rsid w:val="00E7078D"/>
    <w:pPr>
      <w:ind w:left="360" w:firstLine="360"/>
    </w:pPr>
  </w:style>
  <w:style w:type="table" w:styleId="Professioneletabel">
    <w:name w:val="Table Professional"/>
    <w:basedOn w:val="Standaardtabel"/>
    <w:semiHidden/>
    <w:rsid w:val="008D7BD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ZsysbasisSURFChar">
    <w:name w:val="Zsysbasis SURF Char"/>
    <w:basedOn w:val="Standaardalinea-lettertype"/>
    <w:link w:val="ZsysbasisSURF"/>
    <w:uiPriority w:val="4"/>
    <w:semiHidden/>
    <w:rsid w:val="0068750D"/>
    <w:rPr>
      <w:rFonts w:ascii="Calibri" w:hAnsi="Calibri" w:cs="Maiandra GD"/>
      <w:color w:val="000000" w:themeColor="text1"/>
      <w:sz w:val="22"/>
      <w:szCs w:val="18"/>
    </w:rPr>
  </w:style>
  <w:style w:type="paragraph" w:styleId="Standaardinspringing">
    <w:name w:val="Normal Indent"/>
    <w:basedOn w:val="ZsysbasisSURF"/>
    <w:next w:val="BasistekstSURF"/>
    <w:uiPriority w:val="98"/>
    <w:semiHidden/>
    <w:rsid w:val="0020607F"/>
  </w:style>
  <w:style w:type="table" w:styleId="Tabelkolommen1">
    <w:name w:val="Table Columns 1"/>
    <w:basedOn w:val="Standaardtabel"/>
    <w:semiHidden/>
    <w:rsid w:val="008D7BDD"/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kolommen2">
    <w:name w:val="Table Columns 2"/>
    <w:basedOn w:val="Standaardtabel"/>
    <w:semiHidden/>
    <w:rsid w:val="008D7BDD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kolommen3">
    <w:name w:val="Table Columns 3"/>
    <w:basedOn w:val="Standaardtabel"/>
    <w:semiHidden/>
    <w:rsid w:val="008D7BDD"/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kolommen4">
    <w:name w:val="Table Columns 4"/>
    <w:basedOn w:val="Standaardtabel"/>
    <w:semiHidden/>
    <w:rsid w:val="008D7BDD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kolommen5">
    <w:name w:val="Table Columns 5"/>
    <w:basedOn w:val="Standaardtabel"/>
    <w:semiHidden/>
    <w:rsid w:val="008D7BDD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ijst1">
    <w:name w:val="Table List 1"/>
    <w:basedOn w:val="Standaardtabel"/>
    <w:semiHidden/>
    <w:rsid w:val="008D7BDD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2">
    <w:name w:val="Table List 2"/>
    <w:basedOn w:val="Standaardtabel"/>
    <w:semiHidden/>
    <w:rsid w:val="008D7BDD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3">
    <w:name w:val="Table List 3"/>
    <w:basedOn w:val="Standaardtabel"/>
    <w:semiHidden/>
    <w:rsid w:val="008D7BDD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4">
    <w:name w:val="Table List 4"/>
    <w:basedOn w:val="Standaardtabe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lijst5">
    <w:name w:val="Table List 5"/>
    <w:basedOn w:val="Standaardtabel"/>
    <w:semiHidden/>
    <w:rsid w:val="008D7BD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6">
    <w:name w:val="Table List 6"/>
    <w:basedOn w:val="Standaardtabel"/>
    <w:semiHidden/>
    <w:rsid w:val="008D7BDD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lijst7">
    <w:name w:val="Table List 7"/>
    <w:basedOn w:val="Standaardtabel"/>
    <w:semiHidden/>
    <w:rsid w:val="008D7BDD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lijst8">
    <w:name w:val="Table List 8"/>
    <w:basedOn w:val="Standaardtabel"/>
    <w:semiHidden/>
    <w:rsid w:val="008D7BDD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elraster">
    <w:name w:val="Table Grid"/>
    <w:aliases w:val="Adresraster"/>
    <w:basedOn w:val="Standaardtabel"/>
    <w:uiPriority w:val="59"/>
    <w:rsid w:val="009225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1">
    <w:name w:val="Table Grid 1"/>
    <w:basedOn w:val="Standaardtabel"/>
    <w:semiHidden/>
    <w:rsid w:val="008D7BD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2">
    <w:name w:val="Table Grid 2"/>
    <w:basedOn w:val="Standaardtabel"/>
    <w:semiHidden/>
    <w:rsid w:val="008D7BDD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3">
    <w:name w:val="Table Grid 3"/>
    <w:basedOn w:val="Standaardtabel"/>
    <w:semiHidden/>
    <w:rsid w:val="008D7BDD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4">
    <w:name w:val="Table Grid 4"/>
    <w:basedOn w:val="Standaardtabel"/>
    <w:semiHidden/>
    <w:rsid w:val="008D7BDD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5">
    <w:name w:val="Table Grid 5"/>
    <w:basedOn w:val="Standaardtabe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raster6">
    <w:name w:val="Table Grid 6"/>
    <w:basedOn w:val="Standaardtabe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raster7">
    <w:name w:val="Table Grid 7"/>
    <w:basedOn w:val="Standaardtabe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raster8">
    <w:name w:val="Table Grid 8"/>
    <w:basedOn w:val="Standaardtabel"/>
    <w:semiHidden/>
    <w:rsid w:val="008D7BDD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thema">
    <w:name w:val="Table Theme"/>
    <w:basedOn w:val="Standaardtabel"/>
    <w:semiHidden/>
    <w:rsid w:val="008D7B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Verfijndetabel1">
    <w:name w:val="Table Subtle 1"/>
    <w:basedOn w:val="Standaardtabel"/>
    <w:semiHidden/>
    <w:rsid w:val="008D7BDD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Verfijndetabel2">
    <w:name w:val="Table Subtle 2"/>
    <w:basedOn w:val="Standaardtabel"/>
    <w:semiHidden/>
    <w:rsid w:val="008D7BDD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Voetnootmarkering">
    <w:name w:val="footnote reference"/>
    <w:aliases w:val="Voetnootmarkering SURF"/>
    <w:basedOn w:val="Standaardalinea-lettertype"/>
    <w:uiPriority w:val="4"/>
    <w:rsid w:val="00CB7600"/>
    <w:rPr>
      <w:vertAlign w:val="superscript"/>
    </w:rPr>
  </w:style>
  <w:style w:type="paragraph" w:styleId="Voetnoottekst">
    <w:name w:val="footnote text"/>
    <w:aliases w:val="Voetnoottekst SURF"/>
    <w:basedOn w:val="ZsysbasisSURF"/>
    <w:uiPriority w:val="4"/>
    <w:rsid w:val="00CB7600"/>
    <w:rPr>
      <w:sz w:val="15"/>
    </w:rPr>
  </w:style>
  <w:style w:type="table" w:styleId="Webtabel1">
    <w:name w:val="Table Web 1"/>
    <w:basedOn w:val="Standaardtabel"/>
    <w:semiHidden/>
    <w:rsid w:val="008D7BDD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tabel2">
    <w:name w:val="Table Web 2"/>
    <w:basedOn w:val="Standaardtabel"/>
    <w:semiHidden/>
    <w:rsid w:val="008D7BDD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tabel3">
    <w:name w:val="Table Web 3"/>
    <w:basedOn w:val="Standaardtabel"/>
    <w:semiHidden/>
    <w:rsid w:val="008D7BDD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Zwaar">
    <w:name w:val="Strong"/>
    <w:basedOn w:val="Standaardalinea-lettertype"/>
    <w:uiPriority w:val="98"/>
    <w:semiHidden/>
    <w:rsid w:val="00451FDB"/>
    <w:rPr>
      <w:b w:val="0"/>
      <w:bCs w:val="0"/>
    </w:rPr>
  </w:style>
  <w:style w:type="paragraph" w:styleId="Datum">
    <w:name w:val="Date"/>
    <w:basedOn w:val="ZsysbasisSURF"/>
    <w:next w:val="BasistekstSURF"/>
    <w:uiPriority w:val="98"/>
    <w:semiHidden/>
    <w:rsid w:val="0020607F"/>
  </w:style>
  <w:style w:type="paragraph" w:styleId="Tekstzonderopmaak">
    <w:name w:val="Plain Text"/>
    <w:basedOn w:val="ZsysbasisSURF"/>
    <w:next w:val="BasistekstSURF"/>
    <w:uiPriority w:val="98"/>
    <w:semiHidden/>
    <w:rsid w:val="0020607F"/>
  </w:style>
  <w:style w:type="paragraph" w:styleId="Ballontekst">
    <w:name w:val="Balloon Text"/>
    <w:basedOn w:val="ZsysbasisSURF"/>
    <w:next w:val="BasistekstSURF"/>
    <w:uiPriority w:val="98"/>
    <w:semiHidden/>
    <w:rsid w:val="0020607F"/>
  </w:style>
  <w:style w:type="paragraph" w:styleId="Bijschrift">
    <w:name w:val="caption"/>
    <w:aliases w:val="Bijschrift SURF"/>
    <w:basedOn w:val="ZsysbasisSURF"/>
    <w:next w:val="BasistekstSURF"/>
    <w:uiPriority w:val="4"/>
    <w:qFormat/>
    <w:rsid w:val="0020607F"/>
  </w:style>
  <w:style w:type="character" w:customStyle="1" w:styleId="TekstopmerkingChar">
    <w:name w:val="Tekst opmerking Char"/>
    <w:basedOn w:val="ZsysbasisSURFChar"/>
    <w:link w:val="Tekstopmerking"/>
    <w:semiHidden/>
    <w:rsid w:val="008736AE"/>
    <w:rPr>
      <w:rFonts w:asciiTheme="minorHAnsi" w:hAnsiTheme="minorHAnsi" w:cs="Maiandra GD"/>
      <w:color w:val="000000" w:themeColor="text1"/>
      <w:sz w:val="18"/>
      <w:szCs w:val="18"/>
    </w:rPr>
  </w:style>
  <w:style w:type="paragraph" w:styleId="Documentstructuur">
    <w:name w:val="Document Map"/>
    <w:basedOn w:val="ZsysbasisSURF"/>
    <w:next w:val="BasistekstSURF"/>
    <w:uiPriority w:val="98"/>
    <w:semiHidden/>
    <w:rsid w:val="0020607F"/>
  </w:style>
  <w:style w:type="table" w:styleId="Lichtearcering-accent5">
    <w:name w:val="Light Shading Accent 5"/>
    <w:basedOn w:val="Standaardtabel"/>
    <w:uiPriority w:val="60"/>
    <w:semiHidden/>
    <w:rsid w:val="00E0776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sz="8" w:space="0" w:color="FEDB00" w:themeColor="accent5"/>
        <w:bottom w:val="single" w:sz="8" w:space="0" w:color="FEDB00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DB00" w:themeColor="accent5"/>
          <w:left w:val="nil"/>
          <w:bottom w:val="single" w:sz="8" w:space="0" w:color="FEDB00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DB00" w:themeColor="accent5"/>
          <w:left w:val="nil"/>
          <w:bottom w:val="single" w:sz="8" w:space="0" w:color="FEDB00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</w:style>
  <w:style w:type="paragraph" w:styleId="Eindnoottekst">
    <w:name w:val="endnote text"/>
    <w:aliases w:val="Eindnoottekst SURF"/>
    <w:basedOn w:val="ZsysbasisSURF"/>
    <w:next w:val="BasistekstSURF"/>
    <w:uiPriority w:val="4"/>
    <w:rsid w:val="0020607F"/>
  </w:style>
  <w:style w:type="paragraph" w:styleId="Indexkop">
    <w:name w:val="index heading"/>
    <w:basedOn w:val="ZsysbasisSURF"/>
    <w:next w:val="BasistekstSURF"/>
    <w:uiPriority w:val="98"/>
    <w:semiHidden/>
    <w:rsid w:val="0020607F"/>
  </w:style>
  <w:style w:type="paragraph" w:styleId="Kopbronvermelding">
    <w:name w:val="toa heading"/>
    <w:basedOn w:val="ZsysbasisSURF"/>
    <w:next w:val="BasistekstSURF"/>
    <w:uiPriority w:val="98"/>
    <w:semiHidden/>
    <w:rsid w:val="0020607F"/>
  </w:style>
  <w:style w:type="paragraph" w:styleId="Lijstopsomteken5">
    <w:name w:val="List Bullet 5"/>
    <w:basedOn w:val="ZsysbasisSURF"/>
    <w:next w:val="BasistekstSURF"/>
    <w:uiPriority w:val="98"/>
    <w:semiHidden/>
    <w:rsid w:val="00E7078D"/>
    <w:pPr>
      <w:numPr>
        <w:numId w:val="13"/>
      </w:numPr>
      <w:ind w:left="1491" w:hanging="357"/>
    </w:pPr>
  </w:style>
  <w:style w:type="paragraph" w:styleId="Macrotekst">
    <w:name w:val="macro"/>
    <w:basedOn w:val="ZsysbasisSURF"/>
    <w:next w:val="BasistekstSURF"/>
    <w:uiPriority w:val="98"/>
    <w:semiHidden/>
    <w:rsid w:val="0020607F"/>
  </w:style>
  <w:style w:type="paragraph" w:styleId="Tekstopmerking">
    <w:name w:val="annotation text"/>
    <w:basedOn w:val="ZsysbasisSURF"/>
    <w:next w:val="BasistekstSURF"/>
    <w:link w:val="TekstopmerkingChar"/>
    <w:uiPriority w:val="98"/>
    <w:semiHidden/>
    <w:rsid w:val="0020607F"/>
  </w:style>
  <w:style w:type="character" w:styleId="Intensieveverwijzing">
    <w:name w:val="Intense Reference"/>
    <w:basedOn w:val="Standaardalinea-lettertype"/>
    <w:uiPriority w:val="98"/>
    <w:semiHidden/>
    <w:rsid w:val="00FC3FA5"/>
    <w:rPr>
      <w:b/>
      <w:bCs/>
      <w:smallCaps/>
      <w:color w:val="auto"/>
      <w:spacing w:val="5"/>
      <w:u w:val="single"/>
    </w:rPr>
  </w:style>
  <w:style w:type="character" w:styleId="Verwijzingopmerking">
    <w:name w:val="annotation reference"/>
    <w:basedOn w:val="Standaardalinea-lettertype"/>
    <w:uiPriority w:val="98"/>
    <w:semiHidden/>
    <w:rsid w:val="0020607F"/>
    <w:rPr>
      <w:sz w:val="18"/>
      <w:szCs w:val="18"/>
    </w:rPr>
  </w:style>
  <w:style w:type="paragraph" w:customStyle="1" w:styleId="Opsommingteken1eniveauSURF">
    <w:name w:val="Opsomming teken 1e niveau SURF"/>
    <w:basedOn w:val="Plattetekst"/>
    <w:uiPriority w:val="4"/>
    <w:rsid w:val="005928D5"/>
    <w:pPr>
      <w:numPr>
        <w:numId w:val="34"/>
      </w:numPr>
      <w:spacing w:after="80" w:line="240" w:lineRule="exact"/>
    </w:pPr>
  </w:style>
  <w:style w:type="paragraph" w:customStyle="1" w:styleId="Opsommingteken2eniveauSURF">
    <w:name w:val="Opsomming teken 2e niveau SURF"/>
    <w:basedOn w:val="ZsysbasisSURF"/>
    <w:uiPriority w:val="4"/>
    <w:rsid w:val="001C206E"/>
    <w:pPr>
      <w:numPr>
        <w:ilvl w:val="1"/>
        <w:numId w:val="25"/>
      </w:numPr>
      <w:spacing w:line="240" w:lineRule="exact"/>
      <w:ind w:left="568" w:hanging="284"/>
    </w:pPr>
  </w:style>
  <w:style w:type="paragraph" w:customStyle="1" w:styleId="Opsommingteken3eniveauSURF">
    <w:name w:val="Opsomming teken 3e niveau SURF"/>
    <w:basedOn w:val="ZsysbasisSURF"/>
    <w:uiPriority w:val="4"/>
    <w:rsid w:val="001C206E"/>
    <w:pPr>
      <w:numPr>
        <w:ilvl w:val="2"/>
        <w:numId w:val="25"/>
      </w:numPr>
      <w:spacing w:line="240" w:lineRule="exact"/>
      <w:ind w:left="852" w:hanging="284"/>
    </w:pPr>
  </w:style>
  <w:style w:type="paragraph" w:customStyle="1" w:styleId="Opsommingkleineletter1eniveauSURF">
    <w:name w:val="Opsomming kleine letter 1e niveau SURF"/>
    <w:basedOn w:val="ZsysbasisSURF"/>
    <w:uiPriority w:val="4"/>
    <w:qFormat/>
    <w:rsid w:val="001C206E"/>
    <w:pPr>
      <w:numPr>
        <w:numId w:val="19"/>
      </w:numPr>
      <w:spacing w:line="240" w:lineRule="exact"/>
    </w:pPr>
  </w:style>
  <w:style w:type="paragraph" w:customStyle="1" w:styleId="Opsommingkleineletter2eniveauSURF">
    <w:name w:val="Opsomming kleine letter 2e niveau SURF"/>
    <w:basedOn w:val="ZsysbasisSURF"/>
    <w:uiPriority w:val="4"/>
    <w:qFormat/>
    <w:rsid w:val="001C206E"/>
    <w:pPr>
      <w:numPr>
        <w:ilvl w:val="1"/>
        <w:numId w:val="19"/>
      </w:numPr>
      <w:spacing w:line="240" w:lineRule="exact"/>
    </w:pPr>
  </w:style>
  <w:style w:type="paragraph" w:customStyle="1" w:styleId="Opsommingkleineletter3eniveauSURF">
    <w:name w:val="Opsomming kleine letter 3e niveau SURF"/>
    <w:basedOn w:val="ZsysbasisSURF"/>
    <w:uiPriority w:val="4"/>
    <w:qFormat/>
    <w:rsid w:val="001C206E"/>
    <w:pPr>
      <w:numPr>
        <w:ilvl w:val="2"/>
        <w:numId w:val="19"/>
      </w:numPr>
      <w:spacing w:line="240" w:lineRule="exact"/>
      <w:ind w:left="851"/>
    </w:pPr>
  </w:style>
  <w:style w:type="numbering" w:customStyle="1" w:styleId="OpsommingkleineletterSURF">
    <w:name w:val="Opsomming kleine letter SURF"/>
    <w:uiPriority w:val="4"/>
    <w:semiHidden/>
    <w:rsid w:val="00B01DA1"/>
    <w:pPr>
      <w:numPr>
        <w:numId w:val="5"/>
      </w:numPr>
    </w:pPr>
  </w:style>
  <w:style w:type="paragraph" w:customStyle="1" w:styleId="Opsommingnummer1eniveauSURF">
    <w:name w:val="Opsomming nummer 1e niveau SURF"/>
    <w:basedOn w:val="ZsysbasisSURF"/>
    <w:uiPriority w:val="4"/>
    <w:qFormat/>
    <w:rsid w:val="00887837"/>
    <w:pPr>
      <w:spacing w:after="80" w:line="240" w:lineRule="exact"/>
      <w:ind w:left="357" w:hanging="357"/>
    </w:pPr>
    <w:rPr>
      <w:rFonts w:ascii="General Sans" w:hAnsi="General Sans"/>
      <w:sz w:val="18"/>
    </w:rPr>
  </w:style>
  <w:style w:type="paragraph" w:customStyle="1" w:styleId="Opsommingnummer2eniveauSURF">
    <w:name w:val="Opsomming nummer 2e niveau SURF"/>
    <w:basedOn w:val="ZsysbasisSURF"/>
    <w:uiPriority w:val="4"/>
    <w:qFormat/>
    <w:rsid w:val="001C206E"/>
    <w:pPr>
      <w:numPr>
        <w:ilvl w:val="1"/>
        <w:numId w:val="20"/>
      </w:numPr>
      <w:spacing w:line="240" w:lineRule="exact"/>
    </w:pPr>
  </w:style>
  <w:style w:type="paragraph" w:customStyle="1" w:styleId="Opsommingnummer3eniveauSURF">
    <w:name w:val="Opsomming nummer 3e niveau SURF"/>
    <w:basedOn w:val="ZsysbasisSURF"/>
    <w:uiPriority w:val="4"/>
    <w:qFormat/>
    <w:rsid w:val="001C206E"/>
    <w:pPr>
      <w:numPr>
        <w:ilvl w:val="2"/>
        <w:numId w:val="20"/>
      </w:numPr>
      <w:spacing w:line="240" w:lineRule="exact"/>
      <w:ind w:left="851"/>
    </w:pPr>
  </w:style>
  <w:style w:type="numbering" w:customStyle="1" w:styleId="OpsommingnummerSURF">
    <w:name w:val="Opsomming nummer SURF"/>
    <w:uiPriority w:val="4"/>
    <w:semiHidden/>
    <w:rsid w:val="00B01DA1"/>
    <w:pPr>
      <w:numPr>
        <w:numId w:val="1"/>
      </w:numPr>
    </w:pPr>
  </w:style>
  <w:style w:type="character" w:styleId="Titelvanboek">
    <w:name w:val="Book Title"/>
    <w:basedOn w:val="Standaardalinea-lettertype"/>
    <w:uiPriority w:val="98"/>
    <w:semiHidden/>
    <w:rsid w:val="00E07762"/>
    <w:rPr>
      <w:b/>
      <w:bCs/>
      <w:smallCaps/>
      <w:spacing w:val="5"/>
    </w:rPr>
  </w:style>
  <w:style w:type="character" w:styleId="Tekstvantijdelijkeaanduiding">
    <w:name w:val="Placeholder Text"/>
    <w:basedOn w:val="zsysVeldMarkering"/>
    <w:uiPriority w:val="98"/>
    <w:semiHidden/>
    <w:rsid w:val="004C51F8"/>
    <w:rPr>
      <w:color w:val="000000"/>
      <w:bdr w:val="none" w:sz="0" w:space="0" w:color="auto"/>
      <w:shd w:val="clear" w:color="auto" w:fill="FFFF00"/>
    </w:rPr>
  </w:style>
  <w:style w:type="character" w:styleId="Subtieleverwijzing">
    <w:name w:val="Subtle Reference"/>
    <w:basedOn w:val="Standaardalinea-lettertype"/>
    <w:uiPriority w:val="98"/>
    <w:semiHidden/>
    <w:rsid w:val="008736AE"/>
    <w:rPr>
      <w:smallCaps/>
      <w:color w:val="auto"/>
      <w:u w:val="single"/>
    </w:rPr>
  </w:style>
  <w:style w:type="character" w:styleId="Subtielebenadrukking">
    <w:name w:val="Subtle Emphasis"/>
    <w:basedOn w:val="Standaardalinea-lettertype"/>
    <w:uiPriority w:val="98"/>
    <w:semiHidden/>
    <w:rsid w:val="00FC3FA5"/>
    <w:rPr>
      <w:i/>
      <w:iCs/>
      <w:color w:val="auto"/>
    </w:rPr>
  </w:style>
  <w:style w:type="table" w:styleId="Lichtearcering-accent4">
    <w:name w:val="Light Shading Accent 4"/>
    <w:basedOn w:val="Standaardtabel"/>
    <w:uiPriority w:val="60"/>
    <w:semiHidden/>
    <w:rsid w:val="00E0776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sz="8" w:space="0" w:color="009F4D" w:themeColor="accent4"/>
        <w:bottom w:val="single" w:sz="8" w:space="0" w:color="009F4D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9F4D" w:themeColor="accent4"/>
          <w:left w:val="nil"/>
          <w:bottom w:val="single" w:sz="8" w:space="0" w:color="009F4D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9F4D" w:themeColor="accent4"/>
          <w:left w:val="nil"/>
          <w:bottom w:val="single" w:sz="8" w:space="0" w:color="009F4D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</w:style>
  <w:style w:type="table" w:styleId="Lichtearcering-accent3">
    <w:name w:val="Light Shading Accent 3"/>
    <w:basedOn w:val="Standaardtabel"/>
    <w:uiPriority w:val="60"/>
    <w:semiHidden/>
    <w:rsid w:val="00E0776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sz="8" w:space="0" w:color="0077C8" w:themeColor="accent3"/>
        <w:bottom w:val="single" w:sz="8" w:space="0" w:color="0077C8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7C8" w:themeColor="accent3"/>
          <w:left w:val="nil"/>
          <w:bottom w:val="single" w:sz="8" w:space="0" w:color="0077C8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7C8" w:themeColor="accent3"/>
          <w:left w:val="nil"/>
          <w:bottom w:val="single" w:sz="8" w:space="0" w:color="0077C8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</w:style>
  <w:style w:type="table" w:styleId="Lichtearcering-accent2">
    <w:name w:val="Light Shading Accent 2"/>
    <w:basedOn w:val="Standaardtabel"/>
    <w:uiPriority w:val="60"/>
    <w:semiHidden/>
    <w:rsid w:val="00E0776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sz="8" w:space="0" w:color="E03C31" w:themeColor="accent2"/>
        <w:bottom w:val="single" w:sz="8" w:space="0" w:color="E03C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03C31" w:themeColor="accent2"/>
          <w:left w:val="nil"/>
          <w:bottom w:val="single" w:sz="8" w:space="0" w:color="E03C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03C31" w:themeColor="accent2"/>
          <w:left w:val="nil"/>
          <w:bottom w:val="single" w:sz="8" w:space="0" w:color="E03C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</w:style>
  <w:style w:type="table" w:styleId="Lichtraster-accent6">
    <w:name w:val="Light Grid Accent 6"/>
    <w:basedOn w:val="Standaardtabe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A9C23F" w:themeColor="accent6"/>
        <w:left w:val="single" w:sz="8" w:space="0" w:color="A9C23F" w:themeColor="accent6"/>
        <w:bottom w:val="single" w:sz="8" w:space="0" w:color="A9C23F" w:themeColor="accent6"/>
        <w:right w:val="single" w:sz="8" w:space="0" w:color="A9C23F" w:themeColor="accent6"/>
        <w:insideH w:val="single" w:sz="8" w:space="0" w:color="A9C23F" w:themeColor="accent6"/>
        <w:insideV w:val="single" w:sz="8" w:space="0" w:color="A9C23F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18" w:space="0" w:color="A9C23F" w:themeColor="accent6"/>
          <w:right w:val="single" w:sz="8" w:space="0" w:color="A9C23F" w:themeColor="accent6"/>
          <w:insideH w:val="nil"/>
          <w:insideV w:val="single" w:sz="8" w:space="0" w:color="A9C23F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  <w:insideH w:val="nil"/>
          <w:insideV w:val="single" w:sz="8" w:space="0" w:color="A9C23F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</w:tcPr>
    </w:tblStylePr>
    <w:tblStylePr w:type="band1Vert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  <w:shd w:val="clear" w:color="auto" w:fill="E9F0CF" w:themeFill="accent6" w:themeFillTint="3F"/>
      </w:tcPr>
    </w:tblStylePr>
    <w:tblStylePr w:type="band1Horz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  <w:insideV w:val="single" w:sz="8" w:space="0" w:color="A9C23F" w:themeColor="accent6"/>
        </w:tcBorders>
        <w:shd w:val="clear" w:color="auto" w:fill="E9F0CF" w:themeFill="accent6" w:themeFillTint="3F"/>
      </w:tcPr>
    </w:tblStylePr>
    <w:tblStylePr w:type="band2Horz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  <w:insideV w:val="single" w:sz="8" w:space="0" w:color="A9C23F" w:themeColor="accent6"/>
        </w:tcBorders>
      </w:tcPr>
    </w:tblStylePr>
  </w:style>
  <w:style w:type="table" w:styleId="Lichtraster-accent5">
    <w:name w:val="Light Grid Accent 5"/>
    <w:basedOn w:val="Standaardtabe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EDB00" w:themeColor="accent5"/>
        <w:left w:val="single" w:sz="8" w:space="0" w:color="FEDB00" w:themeColor="accent5"/>
        <w:bottom w:val="single" w:sz="8" w:space="0" w:color="FEDB00" w:themeColor="accent5"/>
        <w:right w:val="single" w:sz="8" w:space="0" w:color="FEDB00" w:themeColor="accent5"/>
        <w:insideH w:val="single" w:sz="8" w:space="0" w:color="FEDB00" w:themeColor="accent5"/>
        <w:insideV w:val="single" w:sz="8" w:space="0" w:color="FEDB00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18" w:space="0" w:color="FEDB00" w:themeColor="accent5"/>
          <w:right w:val="single" w:sz="8" w:space="0" w:color="FEDB00" w:themeColor="accent5"/>
          <w:insideH w:val="nil"/>
          <w:insideV w:val="single" w:sz="8" w:space="0" w:color="FEDB00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  <w:insideH w:val="nil"/>
          <w:insideV w:val="single" w:sz="8" w:space="0" w:color="FEDB00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</w:tcPr>
    </w:tblStylePr>
    <w:tblStylePr w:type="band1Vert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  <w:shd w:val="clear" w:color="auto" w:fill="FFF6BF" w:themeFill="accent5" w:themeFillTint="3F"/>
      </w:tcPr>
    </w:tblStylePr>
    <w:tblStylePr w:type="band1Horz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  <w:insideV w:val="single" w:sz="8" w:space="0" w:color="FEDB00" w:themeColor="accent5"/>
        </w:tcBorders>
        <w:shd w:val="clear" w:color="auto" w:fill="FFF6BF" w:themeFill="accent5" w:themeFillTint="3F"/>
      </w:tcPr>
    </w:tblStylePr>
    <w:tblStylePr w:type="band2Horz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  <w:insideV w:val="single" w:sz="8" w:space="0" w:color="FEDB00" w:themeColor="accent5"/>
        </w:tcBorders>
      </w:tcPr>
    </w:tblStylePr>
  </w:style>
  <w:style w:type="table" w:styleId="Lichtraster-accent4">
    <w:name w:val="Light Grid Accent 4"/>
    <w:basedOn w:val="Standaardtabe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9F4D" w:themeColor="accent4"/>
        <w:left w:val="single" w:sz="8" w:space="0" w:color="009F4D" w:themeColor="accent4"/>
        <w:bottom w:val="single" w:sz="8" w:space="0" w:color="009F4D" w:themeColor="accent4"/>
        <w:right w:val="single" w:sz="8" w:space="0" w:color="009F4D" w:themeColor="accent4"/>
        <w:insideH w:val="single" w:sz="8" w:space="0" w:color="009F4D" w:themeColor="accent4"/>
        <w:insideV w:val="single" w:sz="8" w:space="0" w:color="009F4D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18" w:space="0" w:color="009F4D" w:themeColor="accent4"/>
          <w:right w:val="single" w:sz="8" w:space="0" w:color="009F4D" w:themeColor="accent4"/>
          <w:insideH w:val="nil"/>
          <w:insideV w:val="single" w:sz="8" w:space="0" w:color="009F4D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  <w:insideH w:val="nil"/>
          <w:insideV w:val="single" w:sz="8" w:space="0" w:color="009F4D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</w:tcPr>
    </w:tblStylePr>
    <w:tblStylePr w:type="band1Vert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  <w:shd w:val="clear" w:color="auto" w:fill="A8FFD1" w:themeFill="accent4" w:themeFillTint="3F"/>
      </w:tcPr>
    </w:tblStylePr>
    <w:tblStylePr w:type="band1Horz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  <w:insideV w:val="single" w:sz="8" w:space="0" w:color="009F4D" w:themeColor="accent4"/>
        </w:tcBorders>
        <w:shd w:val="clear" w:color="auto" w:fill="A8FFD1" w:themeFill="accent4" w:themeFillTint="3F"/>
      </w:tcPr>
    </w:tblStylePr>
    <w:tblStylePr w:type="band2Horz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  <w:insideV w:val="single" w:sz="8" w:space="0" w:color="009F4D" w:themeColor="accent4"/>
        </w:tcBorders>
      </w:tcPr>
    </w:tblStylePr>
  </w:style>
  <w:style w:type="table" w:styleId="Lichtraster-accent3">
    <w:name w:val="Light Grid Accent 3"/>
    <w:basedOn w:val="Standaardtabe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77C8" w:themeColor="accent3"/>
        <w:left w:val="single" w:sz="8" w:space="0" w:color="0077C8" w:themeColor="accent3"/>
        <w:bottom w:val="single" w:sz="8" w:space="0" w:color="0077C8" w:themeColor="accent3"/>
        <w:right w:val="single" w:sz="8" w:space="0" w:color="0077C8" w:themeColor="accent3"/>
        <w:insideH w:val="single" w:sz="8" w:space="0" w:color="0077C8" w:themeColor="accent3"/>
        <w:insideV w:val="single" w:sz="8" w:space="0" w:color="0077C8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18" w:space="0" w:color="0077C8" w:themeColor="accent3"/>
          <w:right w:val="single" w:sz="8" w:space="0" w:color="0077C8" w:themeColor="accent3"/>
          <w:insideH w:val="nil"/>
          <w:insideV w:val="single" w:sz="8" w:space="0" w:color="0077C8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  <w:insideH w:val="nil"/>
          <w:insideV w:val="single" w:sz="8" w:space="0" w:color="0077C8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</w:tcPr>
    </w:tblStylePr>
    <w:tblStylePr w:type="band1Vert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  <w:shd w:val="clear" w:color="auto" w:fill="B2DFFF" w:themeFill="accent3" w:themeFillTint="3F"/>
      </w:tcPr>
    </w:tblStylePr>
    <w:tblStylePr w:type="band1Horz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  <w:insideV w:val="single" w:sz="8" w:space="0" w:color="0077C8" w:themeColor="accent3"/>
        </w:tcBorders>
        <w:shd w:val="clear" w:color="auto" w:fill="B2DFFF" w:themeFill="accent3" w:themeFillTint="3F"/>
      </w:tcPr>
    </w:tblStylePr>
    <w:tblStylePr w:type="band2Horz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  <w:insideV w:val="single" w:sz="8" w:space="0" w:color="0077C8" w:themeColor="accent3"/>
        </w:tcBorders>
      </w:tcPr>
    </w:tblStylePr>
  </w:style>
  <w:style w:type="table" w:styleId="Lichtraster-accent2">
    <w:name w:val="Light Grid Accent 2"/>
    <w:basedOn w:val="Standaardtabe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E03C31" w:themeColor="accent2"/>
        <w:left w:val="single" w:sz="8" w:space="0" w:color="E03C31" w:themeColor="accent2"/>
        <w:bottom w:val="single" w:sz="8" w:space="0" w:color="E03C31" w:themeColor="accent2"/>
        <w:right w:val="single" w:sz="8" w:space="0" w:color="E03C31" w:themeColor="accent2"/>
        <w:insideH w:val="single" w:sz="8" w:space="0" w:color="E03C31" w:themeColor="accent2"/>
        <w:insideV w:val="single" w:sz="8" w:space="0" w:color="E03C31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18" w:space="0" w:color="E03C31" w:themeColor="accent2"/>
          <w:right w:val="single" w:sz="8" w:space="0" w:color="E03C31" w:themeColor="accent2"/>
          <w:insideH w:val="nil"/>
          <w:insideV w:val="single" w:sz="8" w:space="0" w:color="E03C3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  <w:insideH w:val="nil"/>
          <w:insideV w:val="single" w:sz="8" w:space="0" w:color="E03C3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</w:tcPr>
    </w:tblStylePr>
    <w:tblStylePr w:type="band1Vert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  <w:shd w:val="clear" w:color="auto" w:fill="F7CECC" w:themeFill="accent2" w:themeFillTint="3F"/>
      </w:tcPr>
    </w:tblStylePr>
    <w:tblStylePr w:type="band1Horz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  <w:insideV w:val="single" w:sz="8" w:space="0" w:color="E03C31" w:themeColor="accent2"/>
        </w:tcBorders>
        <w:shd w:val="clear" w:color="auto" w:fill="F7CECC" w:themeFill="accent2" w:themeFillTint="3F"/>
      </w:tcPr>
    </w:tblStylePr>
    <w:tblStylePr w:type="band2Horz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  <w:insideV w:val="single" w:sz="8" w:space="0" w:color="E03C31" w:themeColor="accent2"/>
        </w:tcBorders>
      </w:tcPr>
    </w:tblStylePr>
  </w:style>
  <w:style w:type="table" w:styleId="Kleurrijkelijst-accent6">
    <w:name w:val="Colorful List Accent 6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6F9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BAE00" w:themeFill="accent5" w:themeFillShade="CC"/>
      </w:tcPr>
    </w:tblStylePr>
    <w:tblStylePr w:type="lastRow">
      <w:rPr>
        <w:b/>
        <w:bCs/>
        <w:color w:val="CBAE00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Kleurrijkelijst-accent5">
    <w:name w:val="Colorful List Accent 5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BE5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79B31" w:themeFill="accent6" w:themeFillShade="CC"/>
      </w:tcPr>
    </w:tblStylePr>
    <w:tblStylePr w:type="lastRow">
      <w:rPr>
        <w:b/>
        <w:bCs/>
        <w:color w:val="879B31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Kleurrijkelijst-accent4">
    <w:name w:val="Colorful List Accent 4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CFFE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EA0" w:themeFill="accent3" w:themeFillShade="CC"/>
      </w:tcPr>
    </w:tblStylePr>
    <w:tblStylePr w:type="lastRow">
      <w:rPr>
        <w:b/>
        <w:bCs/>
        <w:color w:val="005EA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Kleurrijkelijst-accent3">
    <w:name w:val="Colorful List Accent 3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2FF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7F3D" w:themeFill="accent4" w:themeFillShade="CC"/>
      </w:tcPr>
    </w:tblStylePr>
    <w:tblStylePr w:type="lastRow">
      <w:rPr>
        <w:b/>
        <w:bCs/>
        <w:color w:val="007F3D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Kleurrijkelijst-accent2">
    <w:name w:val="Colorful List Accent 2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CEB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Kleurrijkelijst-accent1">
    <w:name w:val="Colorful List Accent 1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1E3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Kleurrijkearcering-accent6">
    <w:name w:val="Colorful Shading Accent 6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EDB00" w:themeColor="accent5"/>
        <w:left w:val="single" w:sz="4" w:space="0" w:color="A9C23F" w:themeColor="accent6"/>
        <w:bottom w:val="single" w:sz="4" w:space="0" w:color="A9C23F" w:themeColor="accent6"/>
        <w:right w:val="single" w:sz="4" w:space="0" w:color="A9C23F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9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EDB00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57425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57425" w:themeColor="accent6" w:themeShade="99"/>
          <w:insideV w:val="nil"/>
        </w:tcBorders>
        <w:shd w:val="clear" w:color="auto" w:fill="657425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57425" w:themeFill="accent6" w:themeFillShade="99"/>
      </w:tcPr>
    </w:tblStylePr>
    <w:tblStylePr w:type="band1Vert">
      <w:tblPr/>
      <w:tcPr>
        <w:shd w:val="clear" w:color="auto" w:fill="DCE6B2" w:themeFill="accent6" w:themeFillTint="66"/>
      </w:tcPr>
    </w:tblStylePr>
    <w:tblStylePr w:type="band1Horz">
      <w:tblPr/>
      <w:tcPr>
        <w:shd w:val="clear" w:color="auto" w:fill="D4E09F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earcering-accent5">
    <w:name w:val="Colorful Shading Accent 5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A9C23F" w:themeColor="accent6"/>
        <w:left w:val="single" w:sz="4" w:space="0" w:color="FEDB00" w:themeColor="accent5"/>
        <w:bottom w:val="single" w:sz="4" w:space="0" w:color="FEDB00" w:themeColor="accent5"/>
        <w:right w:val="single" w:sz="4" w:space="0" w:color="FEDB00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BE5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9C23F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88200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88200" w:themeColor="accent5" w:themeShade="99"/>
          <w:insideV w:val="nil"/>
        </w:tcBorders>
        <w:shd w:val="clear" w:color="auto" w:fill="988200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88200" w:themeFill="accent5" w:themeFillShade="99"/>
      </w:tcPr>
    </w:tblStylePr>
    <w:tblStylePr w:type="band1Vert">
      <w:tblPr/>
      <w:tcPr>
        <w:shd w:val="clear" w:color="auto" w:fill="FFF098" w:themeFill="accent5" w:themeFillTint="66"/>
      </w:tcPr>
    </w:tblStylePr>
    <w:tblStylePr w:type="band1Horz">
      <w:tblPr/>
      <w:tcPr>
        <w:shd w:val="clear" w:color="auto" w:fill="FFEC7F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earcering-accent4">
    <w:name w:val="Colorful Shading Accent 4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77C8" w:themeColor="accent3"/>
        <w:left w:val="single" w:sz="4" w:space="0" w:color="009F4D" w:themeColor="accent4"/>
        <w:bottom w:val="single" w:sz="4" w:space="0" w:color="009F4D" w:themeColor="accent4"/>
        <w:right w:val="single" w:sz="4" w:space="0" w:color="009F4D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CFFE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7C8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5F2D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5F2D" w:themeColor="accent4" w:themeShade="99"/>
          <w:insideV w:val="nil"/>
        </w:tcBorders>
        <w:shd w:val="clear" w:color="auto" w:fill="005F2D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F2D" w:themeFill="accent4" w:themeFillShade="99"/>
      </w:tcPr>
    </w:tblStylePr>
    <w:tblStylePr w:type="band1Vert">
      <w:tblPr/>
      <w:tcPr>
        <w:shd w:val="clear" w:color="auto" w:fill="72FFB6" w:themeFill="accent4" w:themeFillTint="66"/>
      </w:tcPr>
    </w:tblStylePr>
    <w:tblStylePr w:type="band1Horz">
      <w:tblPr/>
      <w:tcPr>
        <w:shd w:val="clear" w:color="auto" w:fill="50FFA4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earcering-accent3">
    <w:name w:val="Colorful Shading Accent 3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9F4D" w:themeColor="accent4"/>
        <w:left w:val="single" w:sz="4" w:space="0" w:color="0077C8" w:themeColor="accent3"/>
        <w:bottom w:val="single" w:sz="4" w:space="0" w:color="0077C8" w:themeColor="accent3"/>
        <w:right w:val="single" w:sz="4" w:space="0" w:color="0077C8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2FF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9F4D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4778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4778" w:themeColor="accent3" w:themeShade="99"/>
          <w:insideV w:val="nil"/>
        </w:tcBorders>
        <w:shd w:val="clear" w:color="auto" w:fill="004778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4778" w:themeFill="accent3" w:themeFillShade="99"/>
      </w:tcPr>
    </w:tblStylePr>
    <w:tblStylePr w:type="band1Vert">
      <w:tblPr/>
      <w:tcPr>
        <w:shd w:val="clear" w:color="auto" w:fill="83CCFF" w:themeFill="accent3" w:themeFillTint="66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Kleurrijkearcering-accent2">
    <w:name w:val="Colorful Shading Accent 2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03C31" w:themeColor="accent2"/>
        <w:left w:val="single" w:sz="4" w:space="0" w:color="E03C31" w:themeColor="accent2"/>
        <w:bottom w:val="single" w:sz="4" w:space="0" w:color="E03C31" w:themeColor="accent2"/>
        <w:right w:val="single" w:sz="4" w:space="0" w:color="E03C31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EB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03C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E1D15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E1D15" w:themeColor="accent2" w:themeShade="99"/>
          <w:insideV w:val="nil"/>
        </w:tcBorders>
        <w:shd w:val="clear" w:color="auto" w:fill="8E1D15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E1D15" w:themeFill="accent2" w:themeFillShade="99"/>
      </w:tcPr>
    </w:tblStylePr>
    <w:tblStylePr w:type="band1Vert">
      <w:tblPr/>
      <w:tcPr>
        <w:shd w:val="clear" w:color="auto" w:fill="F2B0AC" w:themeFill="accent2" w:themeFillTint="66"/>
      </w:tcPr>
    </w:tblStylePr>
    <w:tblStylePr w:type="band1Horz">
      <w:tblPr/>
      <w:tcPr>
        <w:shd w:val="clear" w:color="auto" w:fill="EF9D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earcering-accent1">
    <w:name w:val="Colorful Shading Accent 1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03C31" w:themeColor="accent2"/>
        <w:left w:val="single" w:sz="4" w:space="0" w:color="EA7600" w:themeColor="accent1"/>
        <w:bottom w:val="single" w:sz="4" w:space="0" w:color="EA7600" w:themeColor="accent1"/>
        <w:right w:val="single" w:sz="4" w:space="0" w:color="EA7600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1E3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03C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C4600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C4600" w:themeColor="accent1" w:themeShade="99"/>
          <w:insideV w:val="nil"/>
        </w:tcBorders>
        <w:shd w:val="clear" w:color="auto" w:fill="8C4600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C4600" w:themeFill="accent1" w:themeFillShade="99"/>
      </w:tcPr>
    </w:tblStylePr>
    <w:tblStylePr w:type="band1Vert">
      <w:tblPr/>
      <w:tcPr>
        <w:shd w:val="clear" w:color="auto" w:fill="FFC790" w:themeFill="accent1" w:themeFillTint="66"/>
      </w:tcPr>
    </w:tblStylePr>
    <w:tblStylePr w:type="band1Horz">
      <w:tblPr/>
      <w:tcPr>
        <w:shd w:val="clear" w:color="auto" w:fill="FFBA75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raster-accent6">
    <w:name w:val="Colorful Grid Accent 6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DF2D8" w:themeFill="accent6" w:themeFillTint="33"/>
    </w:tcPr>
    <w:tblStylePr w:type="firstRow">
      <w:rPr>
        <w:b/>
        <w:bCs/>
      </w:rPr>
      <w:tblPr/>
      <w:tcPr>
        <w:shd w:val="clear" w:color="auto" w:fill="DCE6B2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CE6B2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7E912E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7E912E" w:themeFill="accent6" w:themeFillShade="BF"/>
      </w:tc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shd w:val="clear" w:color="auto" w:fill="D4E09F" w:themeFill="accent6" w:themeFillTint="7F"/>
      </w:tcPr>
    </w:tblStylePr>
  </w:style>
  <w:style w:type="table" w:styleId="Kleurrijkraster-accent5">
    <w:name w:val="Colorful Grid Accent 5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7CB" w:themeFill="accent5" w:themeFillTint="33"/>
    </w:tcPr>
    <w:tblStylePr w:type="firstRow">
      <w:rPr>
        <w:b/>
        <w:bCs/>
      </w:rPr>
      <w:tblPr/>
      <w:tcPr>
        <w:shd w:val="clear" w:color="auto" w:fill="FFF09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F09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BEA30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BEA300" w:themeFill="accent5" w:themeFillShade="BF"/>
      </w:tc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shd w:val="clear" w:color="auto" w:fill="FFEC7F" w:themeFill="accent5" w:themeFillTint="7F"/>
      </w:tcPr>
    </w:tblStylePr>
  </w:style>
  <w:style w:type="table" w:styleId="Kleurrijkraster-accent4">
    <w:name w:val="Colorful Grid Accent 4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8FFDA" w:themeFill="accent4" w:themeFillTint="33"/>
    </w:tcPr>
    <w:tblStylePr w:type="firstRow">
      <w:rPr>
        <w:b/>
        <w:bCs/>
      </w:rPr>
      <w:tblPr/>
      <w:tcPr>
        <w:shd w:val="clear" w:color="auto" w:fill="72FFB6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72FFB6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07739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07739" w:themeFill="accent4" w:themeFillShade="BF"/>
      </w:tc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shd w:val="clear" w:color="auto" w:fill="50FFA4" w:themeFill="accent4" w:themeFillTint="7F"/>
      </w:tcPr>
    </w:tblStylePr>
  </w:style>
  <w:style w:type="table" w:styleId="Kleurrijkraster-accent3">
    <w:name w:val="Colorful Grid Accent 3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1E5FF" w:themeFill="accent3" w:themeFillTint="33"/>
    </w:tcPr>
    <w:tblStylePr w:type="firstRow">
      <w:rPr>
        <w:b/>
        <w:bCs/>
      </w:rPr>
      <w:tblPr/>
      <w:tcPr>
        <w:shd w:val="clear" w:color="auto" w:fill="83CCFF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3CCFF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05895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05895" w:themeFill="accent3" w:themeFillShade="BF"/>
      </w:tc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Kleurrijkraster-accent2">
    <w:name w:val="Colorful Grid Accent 2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8D7D5" w:themeFill="accent2" w:themeFillTint="33"/>
    </w:tcPr>
    <w:tblStylePr w:type="firstRow">
      <w:rPr>
        <w:b/>
        <w:bCs/>
      </w:rPr>
      <w:tblPr/>
      <w:tcPr>
        <w:shd w:val="clear" w:color="auto" w:fill="F2B0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2B0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B1241A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B1241A" w:themeFill="accent2" w:themeFillShade="BF"/>
      </w:tc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shd w:val="clear" w:color="auto" w:fill="EF9D98" w:themeFill="accent2" w:themeFillTint="7F"/>
      </w:tcPr>
    </w:tblStylePr>
  </w:style>
  <w:style w:type="table" w:styleId="Kleurrijkraster-accent1">
    <w:name w:val="Colorful Grid Accent 1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E3C7" w:themeFill="accent1" w:themeFillTint="33"/>
    </w:tcPr>
    <w:tblStylePr w:type="firstRow">
      <w:rPr>
        <w:b/>
        <w:bCs/>
      </w:rPr>
      <w:tblPr/>
      <w:tcPr>
        <w:shd w:val="clear" w:color="auto" w:fill="FFC790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C790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AF5700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AF5700" w:themeFill="accent1" w:themeFillShade="BF"/>
      </w:tc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shd w:val="clear" w:color="auto" w:fill="FFBA75" w:themeFill="accent1" w:themeFillTint="7F"/>
      </w:tcPr>
    </w:tblStylePr>
  </w:style>
  <w:style w:type="table" w:styleId="Gemiddeldelijst2-accent6">
    <w:name w:val="Medium List 2 Accent 6"/>
    <w:basedOn w:val="Standaardtabe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9C23F" w:themeColor="accent6"/>
        <w:left w:val="single" w:sz="8" w:space="0" w:color="A9C23F" w:themeColor="accent6"/>
        <w:bottom w:val="single" w:sz="8" w:space="0" w:color="A9C23F" w:themeColor="accent6"/>
        <w:right w:val="single" w:sz="8" w:space="0" w:color="A9C23F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9C23F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A9C23F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9C23F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9C23F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9F0CF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5">
    <w:name w:val="Medium List 2 Accent 5"/>
    <w:basedOn w:val="Standaardtabe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DB00" w:themeColor="accent5"/>
        <w:left w:val="single" w:sz="8" w:space="0" w:color="FEDB00" w:themeColor="accent5"/>
        <w:bottom w:val="single" w:sz="8" w:space="0" w:color="FEDB00" w:themeColor="accent5"/>
        <w:right w:val="single" w:sz="8" w:space="0" w:color="FEDB00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EDB00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EDB00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EDB00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EDB00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F6BF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4">
    <w:name w:val="Medium List 2 Accent 4"/>
    <w:basedOn w:val="Standaardtabe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9F4D" w:themeColor="accent4"/>
        <w:left w:val="single" w:sz="8" w:space="0" w:color="009F4D" w:themeColor="accent4"/>
        <w:bottom w:val="single" w:sz="8" w:space="0" w:color="009F4D" w:themeColor="accent4"/>
        <w:right w:val="single" w:sz="8" w:space="0" w:color="009F4D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9F4D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9F4D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9F4D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9F4D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8FFD1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3">
    <w:name w:val="Medium List 2 Accent 3"/>
    <w:basedOn w:val="Standaardtabe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77C8" w:themeColor="accent3"/>
        <w:left w:val="single" w:sz="8" w:space="0" w:color="0077C8" w:themeColor="accent3"/>
        <w:bottom w:val="single" w:sz="8" w:space="0" w:color="0077C8" w:themeColor="accent3"/>
        <w:right w:val="single" w:sz="8" w:space="0" w:color="0077C8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77C8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77C8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77C8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77C8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FFF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2">
    <w:name w:val="Medium List 2 Accent 2"/>
    <w:basedOn w:val="Standaardtabe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03C31" w:themeColor="accent2"/>
        <w:left w:val="single" w:sz="8" w:space="0" w:color="E03C31" w:themeColor="accent2"/>
        <w:bottom w:val="single" w:sz="8" w:space="0" w:color="E03C31" w:themeColor="accent2"/>
        <w:right w:val="single" w:sz="8" w:space="0" w:color="E03C31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03C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03C31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03C31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03C31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7CECC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1">
    <w:name w:val="Medium List 2 Accent 1"/>
    <w:basedOn w:val="Standaardtabe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A7600" w:themeColor="accent1"/>
        <w:left w:val="single" w:sz="8" w:space="0" w:color="EA7600" w:themeColor="accent1"/>
        <w:bottom w:val="single" w:sz="8" w:space="0" w:color="EA7600" w:themeColor="accent1"/>
        <w:right w:val="single" w:sz="8" w:space="0" w:color="EA7600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A7600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A7600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A7600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A7600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DCBA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1-accent6">
    <w:name w:val="Medium List 1 Accent 6"/>
    <w:basedOn w:val="Standaardtabe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A9C23F" w:themeColor="accent6"/>
        <w:bottom w:val="single" w:sz="8" w:space="0" w:color="A9C23F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9C23F" w:themeColor="accent6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A9C23F" w:themeColor="accent6"/>
          <w:bottom w:val="single" w:sz="8" w:space="0" w:color="A9C23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9C23F" w:themeColor="accent6"/>
          <w:bottom w:val="single" w:sz="8" w:space="0" w:color="A9C23F" w:themeColor="accent6"/>
        </w:tcBorders>
      </w:tcPr>
    </w:tblStylePr>
    <w:tblStylePr w:type="band1Vert">
      <w:tblPr/>
      <w:tcPr>
        <w:shd w:val="clear" w:color="auto" w:fill="E9F0CF" w:themeFill="accent6" w:themeFillTint="3F"/>
      </w:tcPr>
    </w:tblStylePr>
    <w:tblStylePr w:type="band1Horz">
      <w:tblPr/>
      <w:tcPr>
        <w:shd w:val="clear" w:color="auto" w:fill="E9F0CF" w:themeFill="accent6" w:themeFillTint="3F"/>
      </w:tcPr>
    </w:tblStylePr>
  </w:style>
  <w:style w:type="table" w:styleId="Gemiddeldelijst1-accent5">
    <w:name w:val="Medium List 1 Accent 5"/>
    <w:basedOn w:val="Standaardtabe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EDB00" w:themeColor="accent5"/>
        <w:bottom w:val="single" w:sz="8" w:space="0" w:color="FEDB00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EDB00" w:themeColor="accent5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FEDB00" w:themeColor="accent5"/>
          <w:bottom w:val="single" w:sz="8" w:space="0" w:color="FEDB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EDB00" w:themeColor="accent5"/>
          <w:bottom w:val="single" w:sz="8" w:space="0" w:color="FEDB00" w:themeColor="accent5"/>
        </w:tcBorders>
      </w:tcPr>
    </w:tblStylePr>
    <w:tblStylePr w:type="band1Vert">
      <w:tblPr/>
      <w:tcPr>
        <w:shd w:val="clear" w:color="auto" w:fill="FFF6BF" w:themeFill="accent5" w:themeFillTint="3F"/>
      </w:tcPr>
    </w:tblStylePr>
    <w:tblStylePr w:type="band1Horz">
      <w:tblPr/>
      <w:tcPr>
        <w:shd w:val="clear" w:color="auto" w:fill="FFF6BF" w:themeFill="accent5" w:themeFillTint="3F"/>
      </w:tcPr>
    </w:tblStylePr>
  </w:style>
  <w:style w:type="table" w:styleId="Gemiddeldelijst1-accent4">
    <w:name w:val="Medium List 1 Accent 4"/>
    <w:basedOn w:val="Standaardtabe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9F4D" w:themeColor="accent4"/>
        <w:bottom w:val="single" w:sz="8" w:space="0" w:color="009F4D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9F4D" w:themeColor="accent4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009F4D" w:themeColor="accent4"/>
          <w:bottom w:val="single" w:sz="8" w:space="0" w:color="009F4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9F4D" w:themeColor="accent4"/>
          <w:bottom w:val="single" w:sz="8" w:space="0" w:color="009F4D" w:themeColor="accent4"/>
        </w:tcBorders>
      </w:tcPr>
    </w:tblStylePr>
    <w:tblStylePr w:type="band1Vert">
      <w:tblPr/>
      <w:tcPr>
        <w:shd w:val="clear" w:color="auto" w:fill="A8FFD1" w:themeFill="accent4" w:themeFillTint="3F"/>
      </w:tcPr>
    </w:tblStylePr>
    <w:tblStylePr w:type="band1Horz">
      <w:tblPr/>
      <w:tcPr>
        <w:shd w:val="clear" w:color="auto" w:fill="A8FFD1" w:themeFill="accent4" w:themeFillTint="3F"/>
      </w:tcPr>
    </w:tblStylePr>
  </w:style>
  <w:style w:type="table" w:styleId="Gemiddeldelijst1-accent3">
    <w:name w:val="Medium List 1 Accent 3"/>
    <w:basedOn w:val="Standaardtabe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77C8" w:themeColor="accent3"/>
        <w:bottom w:val="single" w:sz="8" w:space="0" w:color="0077C8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77C8" w:themeColor="accent3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0077C8" w:themeColor="accent3"/>
          <w:bottom w:val="single" w:sz="8" w:space="0" w:color="0077C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77C8" w:themeColor="accent3"/>
          <w:bottom w:val="single" w:sz="8" w:space="0" w:color="0077C8" w:themeColor="accent3"/>
        </w:tcBorders>
      </w:tcPr>
    </w:tblStylePr>
    <w:tblStylePr w:type="band1Vert">
      <w:tblPr/>
      <w:tcPr>
        <w:shd w:val="clear" w:color="auto" w:fill="B2DFFF" w:themeFill="accent3" w:themeFillTint="3F"/>
      </w:tcPr>
    </w:tblStylePr>
    <w:tblStylePr w:type="band1Horz">
      <w:tblPr/>
      <w:tcPr>
        <w:shd w:val="clear" w:color="auto" w:fill="B2DFFF" w:themeFill="accent3" w:themeFillTint="3F"/>
      </w:tcPr>
    </w:tblStylePr>
  </w:style>
  <w:style w:type="table" w:styleId="Gemiddeldelijst1-accent2">
    <w:name w:val="Medium List 1 Accent 2"/>
    <w:basedOn w:val="Standaardtabe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03C31" w:themeColor="accent2"/>
        <w:bottom w:val="single" w:sz="8" w:space="0" w:color="E03C31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03C31" w:themeColor="accent2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E03C31" w:themeColor="accent2"/>
          <w:bottom w:val="single" w:sz="8" w:space="0" w:color="E03C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03C31" w:themeColor="accent2"/>
          <w:bottom w:val="single" w:sz="8" w:space="0" w:color="E03C31" w:themeColor="accent2"/>
        </w:tcBorders>
      </w:tcPr>
    </w:tblStylePr>
    <w:tblStylePr w:type="band1Vert">
      <w:tblPr/>
      <w:tcPr>
        <w:shd w:val="clear" w:color="auto" w:fill="F7CECC" w:themeFill="accent2" w:themeFillTint="3F"/>
      </w:tcPr>
    </w:tblStylePr>
    <w:tblStylePr w:type="band1Horz">
      <w:tblPr/>
      <w:tcPr>
        <w:shd w:val="clear" w:color="auto" w:fill="F7CECC" w:themeFill="accent2" w:themeFillTint="3F"/>
      </w:tcPr>
    </w:tblStylePr>
  </w:style>
  <w:style w:type="table" w:styleId="Gemiddeldearcering2-accent6">
    <w:name w:val="Medium Shading 2 Accent 6"/>
    <w:basedOn w:val="Standaardtabe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9C23F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9C23F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Gemiddeldearcering2-accent5">
    <w:name w:val="Medium Shading 2 Accent 5"/>
    <w:basedOn w:val="Standaardtabe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EDB00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EDB00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Gemiddeldearcering2-accent4">
    <w:name w:val="Medium Shading 2 Accent 4"/>
    <w:basedOn w:val="Standaardtabe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9F4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9F4D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Gemiddeldearcering2-accent3">
    <w:name w:val="Medium Shading 2 Accent 3"/>
    <w:basedOn w:val="Standaardtabe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77C8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77C8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Gemiddeldearcering2-accent2">
    <w:name w:val="Medium Shading 2 Accent 2"/>
    <w:basedOn w:val="Standaardtabe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03C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03C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Gemiddeldearcering1-accent6">
    <w:name w:val="Medium Shading 1 Accent 6"/>
    <w:basedOn w:val="Standaardtabe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BED16F" w:themeColor="accent6" w:themeTint="BF"/>
        <w:left w:val="single" w:sz="8" w:space="0" w:color="BED16F" w:themeColor="accent6" w:themeTint="BF"/>
        <w:bottom w:val="single" w:sz="8" w:space="0" w:color="BED16F" w:themeColor="accent6" w:themeTint="BF"/>
        <w:right w:val="single" w:sz="8" w:space="0" w:color="BED16F" w:themeColor="accent6" w:themeTint="BF"/>
        <w:insideH w:val="single" w:sz="8" w:space="0" w:color="BED16F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ED16F" w:themeColor="accent6" w:themeTint="BF"/>
          <w:left w:val="single" w:sz="8" w:space="0" w:color="BED16F" w:themeColor="accent6" w:themeTint="BF"/>
          <w:bottom w:val="single" w:sz="8" w:space="0" w:color="BED16F" w:themeColor="accent6" w:themeTint="BF"/>
          <w:right w:val="single" w:sz="8" w:space="0" w:color="BED16F" w:themeColor="accent6" w:themeTint="BF"/>
          <w:insideH w:val="nil"/>
          <w:insideV w:val="nil"/>
        </w:tcBorders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ED16F" w:themeColor="accent6" w:themeTint="BF"/>
          <w:left w:val="single" w:sz="8" w:space="0" w:color="BED16F" w:themeColor="accent6" w:themeTint="BF"/>
          <w:bottom w:val="single" w:sz="8" w:space="0" w:color="BED16F" w:themeColor="accent6" w:themeTint="BF"/>
          <w:right w:val="single" w:sz="8" w:space="0" w:color="BED16F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0CF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9F0CF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5">
    <w:name w:val="Medium Shading 1 Accent 5"/>
    <w:basedOn w:val="Standaardtabe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E33F" w:themeColor="accent5" w:themeTint="BF"/>
        <w:left w:val="single" w:sz="8" w:space="0" w:color="FFE33F" w:themeColor="accent5" w:themeTint="BF"/>
        <w:bottom w:val="single" w:sz="8" w:space="0" w:color="FFE33F" w:themeColor="accent5" w:themeTint="BF"/>
        <w:right w:val="single" w:sz="8" w:space="0" w:color="FFE33F" w:themeColor="accent5" w:themeTint="BF"/>
        <w:insideH w:val="single" w:sz="8" w:space="0" w:color="FFE33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E33F" w:themeColor="accent5" w:themeTint="BF"/>
          <w:left w:val="single" w:sz="8" w:space="0" w:color="FFE33F" w:themeColor="accent5" w:themeTint="BF"/>
          <w:bottom w:val="single" w:sz="8" w:space="0" w:color="FFE33F" w:themeColor="accent5" w:themeTint="BF"/>
          <w:right w:val="single" w:sz="8" w:space="0" w:color="FFE33F" w:themeColor="accent5" w:themeTint="BF"/>
          <w:insideH w:val="nil"/>
          <w:insideV w:val="nil"/>
        </w:tcBorders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E33F" w:themeColor="accent5" w:themeTint="BF"/>
          <w:left w:val="single" w:sz="8" w:space="0" w:color="FFE33F" w:themeColor="accent5" w:themeTint="BF"/>
          <w:bottom w:val="single" w:sz="8" w:space="0" w:color="FFE33F" w:themeColor="accent5" w:themeTint="BF"/>
          <w:right w:val="single" w:sz="8" w:space="0" w:color="FFE33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6BF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F6BF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4">
    <w:name w:val="Medium Shading 1 Accent 4"/>
    <w:basedOn w:val="Standaardtabe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F777" w:themeColor="accent4" w:themeTint="BF"/>
        <w:left w:val="single" w:sz="8" w:space="0" w:color="00F777" w:themeColor="accent4" w:themeTint="BF"/>
        <w:bottom w:val="single" w:sz="8" w:space="0" w:color="00F777" w:themeColor="accent4" w:themeTint="BF"/>
        <w:right w:val="single" w:sz="8" w:space="0" w:color="00F777" w:themeColor="accent4" w:themeTint="BF"/>
        <w:insideH w:val="single" w:sz="8" w:space="0" w:color="00F777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F777" w:themeColor="accent4" w:themeTint="BF"/>
          <w:left w:val="single" w:sz="8" w:space="0" w:color="00F777" w:themeColor="accent4" w:themeTint="BF"/>
          <w:bottom w:val="single" w:sz="8" w:space="0" w:color="00F777" w:themeColor="accent4" w:themeTint="BF"/>
          <w:right w:val="single" w:sz="8" w:space="0" w:color="00F777" w:themeColor="accent4" w:themeTint="BF"/>
          <w:insideH w:val="nil"/>
          <w:insideV w:val="nil"/>
        </w:tcBorders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F777" w:themeColor="accent4" w:themeTint="BF"/>
          <w:left w:val="single" w:sz="8" w:space="0" w:color="00F777" w:themeColor="accent4" w:themeTint="BF"/>
          <w:bottom w:val="single" w:sz="8" w:space="0" w:color="00F777" w:themeColor="accent4" w:themeTint="BF"/>
          <w:right w:val="single" w:sz="8" w:space="0" w:color="00F777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8FFD1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8FFD1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3">
    <w:name w:val="Medium Shading 1 Accent 3"/>
    <w:basedOn w:val="Standaardtabe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16A0FF" w:themeColor="accent3" w:themeTint="BF"/>
        <w:left w:val="single" w:sz="8" w:space="0" w:color="16A0FF" w:themeColor="accent3" w:themeTint="BF"/>
        <w:bottom w:val="single" w:sz="8" w:space="0" w:color="16A0FF" w:themeColor="accent3" w:themeTint="BF"/>
        <w:right w:val="single" w:sz="8" w:space="0" w:color="16A0FF" w:themeColor="accent3" w:themeTint="BF"/>
        <w:insideH w:val="single" w:sz="8" w:space="0" w:color="16A0FF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6A0FF" w:themeColor="accent3" w:themeTint="BF"/>
          <w:left w:val="single" w:sz="8" w:space="0" w:color="16A0FF" w:themeColor="accent3" w:themeTint="BF"/>
          <w:bottom w:val="single" w:sz="8" w:space="0" w:color="16A0FF" w:themeColor="accent3" w:themeTint="BF"/>
          <w:right w:val="single" w:sz="8" w:space="0" w:color="16A0FF" w:themeColor="accent3" w:themeTint="BF"/>
          <w:insideH w:val="nil"/>
          <w:insideV w:val="nil"/>
        </w:tcBorders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6A0FF" w:themeColor="accent3" w:themeTint="BF"/>
          <w:left w:val="single" w:sz="8" w:space="0" w:color="16A0FF" w:themeColor="accent3" w:themeTint="BF"/>
          <w:bottom w:val="single" w:sz="8" w:space="0" w:color="16A0FF" w:themeColor="accent3" w:themeTint="BF"/>
          <w:right w:val="single" w:sz="8" w:space="0" w:color="16A0FF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FFF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FFF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2">
    <w:name w:val="Medium Shading 1 Accent 2"/>
    <w:basedOn w:val="Standaardtabe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E76C64" w:themeColor="accent2" w:themeTint="BF"/>
        <w:left w:val="single" w:sz="8" w:space="0" w:color="E76C64" w:themeColor="accent2" w:themeTint="BF"/>
        <w:bottom w:val="single" w:sz="8" w:space="0" w:color="E76C64" w:themeColor="accent2" w:themeTint="BF"/>
        <w:right w:val="single" w:sz="8" w:space="0" w:color="E76C64" w:themeColor="accent2" w:themeTint="BF"/>
        <w:insideH w:val="single" w:sz="8" w:space="0" w:color="E76C64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76C64" w:themeColor="accent2" w:themeTint="BF"/>
          <w:left w:val="single" w:sz="8" w:space="0" w:color="E76C64" w:themeColor="accent2" w:themeTint="BF"/>
          <w:bottom w:val="single" w:sz="8" w:space="0" w:color="E76C64" w:themeColor="accent2" w:themeTint="BF"/>
          <w:right w:val="single" w:sz="8" w:space="0" w:color="E76C64" w:themeColor="accent2" w:themeTint="BF"/>
          <w:insideH w:val="nil"/>
          <w:insideV w:val="nil"/>
        </w:tcBorders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76C64" w:themeColor="accent2" w:themeTint="BF"/>
          <w:left w:val="single" w:sz="8" w:space="0" w:color="E76C64" w:themeColor="accent2" w:themeTint="BF"/>
          <w:bottom w:val="single" w:sz="8" w:space="0" w:color="E76C64" w:themeColor="accent2" w:themeTint="BF"/>
          <w:right w:val="single" w:sz="8" w:space="0" w:color="E76C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CECC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7CECC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raster3-accent6">
    <w:name w:val="Medium Grid 3 Accent 6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9F0CF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9C23F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9C23F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9C23F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9C23F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4E09F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4E09F" w:themeFill="accent6" w:themeFillTint="7F"/>
      </w:tcPr>
    </w:tblStylePr>
  </w:style>
  <w:style w:type="table" w:styleId="Gemiddeldraster3-accent5">
    <w:name w:val="Medium Grid 3 Accent 5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F6BF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DB00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DB00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EDB00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EDB00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EC7F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EC7F" w:themeFill="accent5" w:themeFillTint="7F"/>
      </w:tcPr>
    </w:tblStylePr>
  </w:style>
  <w:style w:type="table" w:styleId="Gemiddeldraster3-accent4">
    <w:name w:val="Medium Grid 3 Accent 4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8FFD1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9F4D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9F4D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9F4D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9F4D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50FFA4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50FFA4" w:themeFill="accent4" w:themeFillTint="7F"/>
      </w:tcPr>
    </w:tblStylePr>
  </w:style>
  <w:style w:type="table" w:styleId="Gemiddeldraster3-accent3">
    <w:name w:val="Medium Grid 3 Accent 3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2DFFF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7C8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7C8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77C8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77C8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4BFFF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4BFFF" w:themeFill="accent3" w:themeFillTint="7F"/>
      </w:tcPr>
    </w:tblStylePr>
  </w:style>
  <w:style w:type="table" w:styleId="Gemiddeldraster3-accent2">
    <w:name w:val="Medium Grid 3 Accent 2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7CECC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03C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03C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03C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03C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F9D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F9D98" w:themeFill="accent2" w:themeFillTint="7F"/>
      </w:tcPr>
    </w:tblStylePr>
  </w:style>
  <w:style w:type="table" w:styleId="Gemiddeldraster3-accent1">
    <w:name w:val="Medium Grid 3 Accent 1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DCBA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A7600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A7600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A7600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A7600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BA75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BA75" w:themeFill="accent1" w:themeFillTint="7F"/>
      </w:tcPr>
    </w:tblStylePr>
  </w:style>
  <w:style w:type="table" w:styleId="Gemiddeldraster2-accent6">
    <w:name w:val="Medium Grid 2 Accent 6"/>
    <w:basedOn w:val="Standaardtabe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9C23F" w:themeColor="accent6"/>
        <w:left w:val="single" w:sz="8" w:space="0" w:color="A9C23F" w:themeColor="accent6"/>
        <w:bottom w:val="single" w:sz="8" w:space="0" w:color="A9C23F" w:themeColor="accent6"/>
        <w:right w:val="single" w:sz="8" w:space="0" w:color="A9C23F" w:themeColor="accent6"/>
        <w:insideH w:val="single" w:sz="8" w:space="0" w:color="A9C23F" w:themeColor="accent6"/>
        <w:insideV w:val="single" w:sz="8" w:space="0" w:color="A9C23F" w:themeColor="accent6"/>
      </w:tblBorders>
    </w:tblPr>
    <w:tcPr>
      <w:shd w:val="clear" w:color="auto" w:fill="E9F0CF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6F9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F2D8" w:themeFill="accent6" w:themeFillTint="33"/>
      </w:tc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tcBorders>
          <w:insideH w:val="single" w:sz="6" w:space="0" w:color="A9C23F" w:themeColor="accent6"/>
          <w:insideV w:val="single" w:sz="6" w:space="0" w:color="A9C23F" w:themeColor="accent6"/>
        </w:tcBorders>
        <w:shd w:val="clear" w:color="auto" w:fill="D4E09F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5">
    <w:name w:val="Medium Grid 2 Accent 5"/>
    <w:basedOn w:val="Standaardtabe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DB00" w:themeColor="accent5"/>
        <w:left w:val="single" w:sz="8" w:space="0" w:color="FEDB00" w:themeColor="accent5"/>
        <w:bottom w:val="single" w:sz="8" w:space="0" w:color="FEDB00" w:themeColor="accent5"/>
        <w:right w:val="single" w:sz="8" w:space="0" w:color="FEDB00" w:themeColor="accent5"/>
        <w:insideH w:val="single" w:sz="8" w:space="0" w:color="FEDB00" w:themeColor="accent5"/>
        <w:insideV w:val="single" w:sz="8" w:space="0" w:color="FEDB00" w:themeColor="accent5"/>
      </w:tblBorders>
    </w:tblPr>
    <w:tcPr>
      <w:shd w:val="clear" w:color="auto" w:fill="FFF6BF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FFBE5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7CB" w:themeFill="accent5" w:themeFillTint="33"/>
      </w:tc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tcBorders>
          <w:insideH w:val="single" w:sz="6" w:space="0" w:color="FEDB00" w:themeColor="accent5"/>
          <w:insideV w:val="single" w:sz="6" w:space="0" w:color="FEDB00" w:themeColor="accent5"/>
        </w:tcBorders>
        <w:shd w:val="clear" w:color="auto" w:fill="FFEC7F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4">
    <w:name w:val="Medium Grid 2 Accent 4"/>
    <w:basedOn w:val="Standaardtabe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9F4D" w:themeColor="accent4"/>
        <w:left w:val="single" w:sz="8" w:space="0" w:color="009F4D" w:themeColor="accent4"/>
        <w:bottom w:val="single" w:sz="8" w:space="0" w:color="009F4D" w:themeColor="accent4"/>
        <w:right w:val="single" w:sz="8" w:space="0" w:color="009F4D" w:themeColor="accent4"/>
        <w:insideH w:val="single" w:sz="8" w:space="0" w:color="009F4D" w:themeColor="accent4"/>
        <w:insideV w:val="single" w:sz="8" w:space="0" w:color="009F4D" w:themeColor="accent4"/>
      </w:tblBorders>
    </w:tblPr>
    <w:tcPr>
      <w:shd w:val="clear" w:color="auto" w:fill="A8FFD1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DCFFE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FFDA" w:themeFill="accent4" w:themeFillTint="33"/>
      </w:tc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tcBorders>
          <w:insideH w:val="single" w:sz="6" w:space="0" w:color="009F4D" w:themeColor="accent4"/>
          <w:insideV w:val="single" w:sz="6" w:space="0" w:color="009F4D" w:themeColor="accent4"/>
        </w:tcBorders>
        <w:shd w:val="clear" w:color="auto" w:fill="50FFA4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3">
    <w:name w:val="Medium Grid 2 Accent 3"/>
    <w:basedOn w:val="Standaardtabe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77C8" w:themeColor="accent3"/>
        <w:left w:val="single" w:sz="8" w:space="0" w:color="0077C8" w:themeColor="accent3"/>
        <w:bottom w:val="single" w:sz="8" w:space="0" w:color="0077C8" w:themeColor="accent3"/>
        <w:right w:val="single" w:sz="8" w:space="0" w:color="0077C8" w:themeColor="accent3"/>
        <w:insideH w:val="single" w:sz="8" w:space="0" w:color="0077C8" w:themeColor="accent3"/>
        <w:insideV w:val="single" w:sz="8" w:space="0" w:color="0077C8" w:themeColor="accent3"/>
      </w:tblBorders>
    </w:tblPr>
    <w:tcPr>
      <w:shd w:val="clear" w:color="auto" w:fill="B2DFFF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0F2FF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E5FF" w:themeFill="accent3" w:themeFillTint="33"/>
      </w:tc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tcBorders>
          <w:insideH w:val="single" w:sz="6" w:space="0" w:color="0077C8" w:themeColor="accent3"/>
          <w:insideV w:val="single" w:sz="6" w:space="0" w:color="0077C8" w:themeColor="accent3"/>
        </w:tcBorders>
        <w:shd w:val="clear" w:color="auto" w:fill="64BFFF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2">
    <w:name w:val="Medium Grid 2 Accent 2"/>
    <w:basedOn w:val="Standaardtabe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03C31" w:themeColor="accent2"/>
        <w:left w:val="single" w:sz="8" w:space="0" w:color="E03C31" w:themeColor="accent2"/>
        <w:bottom w:val="single" w:sz="8" w:space="0" w:color="E03C31" w:themeColor="accent2"/>
        <w:right w:val="single" w:sz="8" w:space="0" w:color="E03C31" w:themeColor="accent2"/>
        <w:insideH w:val="single" w:sz="8" w:space="0" w:color="E03C31" w:themeColor="accent2"/>
        <w:insideV w:val="single" w:sz="8" w:space="0" w:color="E03C31" w:themeColor="accent2"/>
      </w:tblBorders>
    </w:tblPr>
    <w:tcPr>
      <w:shd w:val="clear" w:color="auto" w:fill="F7CECC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CEB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D7D5" w:themeFill="accent2" w:themeFillTint="33"/>
      </w:tc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tcBorders>
          <w:insideH w:val="single" w:sz="6" w:space="0" w:color="E03C31" w:themeColor="accent2"/>
          <w:insideV w:val="single" w:sz="6" w:space="0" w:color="E03C31" w:themeColor="accent2"/>
        </w:tcBorders>
        <w:shd w:val="clear" w:color="auto" w:fill="EF9D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1">
    <w:name w:val="Medium Grid 2 Accent 1"/>
    <w:basedOn w:val="Standaardtabe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A7600" w:themeColor="accent1"/>
        <w:left w:val="single" w:sz="8" w:space="0" w:color="EA7600" w:themeColor="accent1"/>
        <w:bottom w:val="single" w:sz="8" w:space="0" w:color="EA7600" w:themeColor="accent1"/>
        <w:right w:val="single" w:sz="8" w:space="0" w:color="EA7600" w:themeColor="accent1"/>
        <w:insideH w:val="single" w:sz="8" w:space="0" w:color="EA7600" w:themeColor="accent1"/>
        <w:insideV w:val="single" w:sz="8" w:space="0" w:color="EA7600" w:themeColor="accent1"/>
      </w:tblBorders>
    </w:tblPr>
    <w:tcPr>
      <w:shd w:val="clear" w:color="auto" w:fill="FFDCBA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FF1E3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3C7" w:themeFill="accent1" w:themeFillTint="33"/>
      </w:tc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tcBorders>
          <w:insideH w:val="single" w:sz="6" w:space="0" w:color="EA7600" w:themeColor="accent1"/>
          <w:insideV w:val="single" w:sz="6" w:space="0" w:color="EA7600" w:themeColor="accent1"/>
        </w:tcBorders>
        <w:shd w:val="clear" w:color="auto" w:fill="FFBA75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1-accent6">
    <w:name w:val="Medium Grid 1 Accent 6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BED16F" w:themeColor="accent6" w:themeTint="BF"/>
        <w:left w:val="single" w:sz="8" w:space="0" w:color="BED16F" w:themeColor="accent6" w:themeTint="BF"/>
        <w:bottom w:val="single" w:sz="8" w:space="0" w:color="BED16F" w:themeColor="accent6" w:themeTint="BF"/>
        <w:right w:val="single" w:sz="8" w:space="0" w:color="BED16F" w:themeColor="accent6" w:themeTint="BF"/>
        <w:insideH w:val="single" w:sz="8" w:space="0" w:color="BED16F" w:themeColor="accent6" w:themeTint="BF"/>
        <w:insideV w:val="single" w:sz="8" w:space="0" w:color="BED16F" w:themeColor="accent6" w:themeTint="BF"/>
      </w:tblBorders>
    </w:tblPr>
    <w:tcPr>
      <w:shd w:val="clear" w:color="auto" w:fill="E9F0CF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ED16F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shd w:val="clear" w:color="auto" w:fill="D4E09F" w:themeFill="accent6" w:themeFillTint="7F"/>
      </w:tcPr>
    </w:tblStylePr>
  </w:style>
  <w:style w:type="table" w:styleId="Gemiddeldraster1-accent5">
    <w:name w:val="Medium Grid 1 Accent 5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E33F" w:themeColor="accent5" w:themeTint="BF"/>
        <w:left w:val="single" w:sz="8" w:space="0" w:color="FFE33F" w:themeColor="accent5" w:themeTint="BF"/>
        <w:bottom w:val="single" w:sz="8" w:space="0" w:color="FFE33F" w:themeColor="accent5" w:themeTint="BF"/>
        <w:right w:val="single" w:sz="8" w:space="0" w:color="FFE33F" w:themeColor="accent5" w:themeTint="BF"/>
        <w:insideH w:val="single" w:sz="8" w:space="0" w:color="FFE33F" w:themeColor="accent5" w:themeTint="BF"/>
        <w:insideV w:val="single" w:sz="8" w:space="0" w:color="FFE33F" w:themeColor="accent5" w:themeTint="BF"/>
      </w:tblBorders>
    </w:tblPr>
    <w:tcPr>
      <w:shd w:val="clear" w:color="auto" w:fill="FFF6BF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E33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shd w:val="clear" w:color="auto" w:fill="FFEC7F" w:themeFill="accent5" w:themeFillTint="7F"/>
      </w:tcPr>
    </w:tblStylePr>
  </w:style>
  <w:style w:type="table" w:styleId="Gemiddeldraster1-accent4">
    <w:name w:val="Medium Grid 1 Accent 4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F777" w:themeColor="accent4" w:themeTint="BF"/>
        <w:left w:val="single" w:sz="8" w:space="0" w:color="00F777" w:themeColor="accent4" w:themeTint="BF"/>
        <w:bottom w:val="single" w:sz="8" w:space="0" w:color="00F777" w:themeColor="accent4" w:themeTint="BF"/>
        <w:right w:val="single" w:sz="8" w:space="0" w:color="00F777" w:themeColor="accent4" w:themeTint="BF"/>
        <w:insideH w:val="single" w:sz="8" w:space="0" w:color="00F777" w:themeColor="accent4" w:themeTint="BF"/>
        <w:insideV w:val="single" w:sz="8" w:space="0" w:color="00F777" w:themeColor="accent4" w:themeTint="BF"/>
      </w:tblBorders>
    </w:tblPr>
    <w:tcPr>
      <w:shd w:val="clear" w:color="auto" w:fill="A8FFD1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F777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shd w:val="clear" w:color="auto" w:fill="50FFA4" w:themeFill="accent4" w:themeFillTint="7F"/>
      </w:tcPr>
    </w:tblStylePr>
  </w:style>
  <w:style w:type="table" w:styleId="Gemiddeldraster1-accent3">
    <w:name w:val="Medium Grid 1 Accent 3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16A0FF" w:themeColor="accent3" w:themeTint="BF"/>
        <w:left w:val="single" w:sz="8" w:space="0" w:color="16A0FF" w:themeColor="accent3" w:themeTint="BF"/>
        <w:bottom w:val="single" w:sz="8" w:space="0" w:color="16A0FF" w:themeColor="accent3" w:themeTint="BF"/>
        <w:right w:val="single" w:sz="8" w:space="0" w:color="16A0FF" w:themeColor="accent3" w:themeTint="BF"/>
        <w:insideH w:val="single" w:sz="8" w:space="0" w:color="16A0FF" w:themeColor="accent3" w:themeTint="BF"/>
        <w:insideV w:val="single" w:sz="8" w:space="0" w:color="16A0FF" w:themeColor="accent3" w:themeTint="BF"/>
      </w:tblBorders>
    </w:tblPr>
    <w:tcPr>
      <w:shd w:val="clear" w:color="auto" w:fill="B2DFFF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6A0FF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Gemiddeldraster1-accent2">
    <w:name w:val="Medium Grid 1 Accent 2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E76C64" w:themeColor="accent2" w:themeTint="BF"/>
        <w:left w:val="single" w:sz="8" w:space="0" w:color="E76C64" w:themeColor="accent2" w:themeTint="BF"/>
        <w:bottom w:val="single" w:sz="8" w:space="0" w:color="E76C64" w:themeColor="accent2" w:themeTint="BF"/>
        <w:right w:val="single" w:sz="8" w:space="0" w:color="E76C64" w:themeColor="accent2" w:themeTint="BF"/>
        <w:insideH w:val="single" w:sz="8" w:space="0" w:color="E76C64" w:themeColor="accent2" w:themeTint="BF"/>
        <w:insideV w:val="single" w:sz="8" w:space="0" w:color="E76C64" w:themeColor="accent2" w:themeTint="BF"/>
      </w:tblBorders>
    </w:tblPr>
    <w:tcPr>
      <w:shd w:val="clear" w:color="auto" w:fill="F7CECC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76C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shd w:val="clear" w:color="auto" w:fill="EF9D98" w:themeFill="accent2" w:themeFillTint="7F"/>
      </w:tcPr>
    </w:tblStylePr>
  </w:style>
  <w:style w:type="table" w:styleId="Gemiddeldraster1-accent1">
    <w:name w:val="Medium Grid 1 Accent 1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9730" w:themeColor="accent1" w:themeTint="BF"/>
        <w:left w:val="single" w:sz="8" w:space="0" w:color="FF9730" w:themeColor="accent1" w:themeTint="BF"/>
        <w:bottom w:val="single" w:sz="8" w:space="0" w:color="FF9730" w:themeColor="accent1" w:themeTint="BF"/>
        <w:right w:val="single" w:sz="8" w:space="0" w:color="FF9730" w:themeColor="accent1" w:themeTint="BF"/>
        <w:insideH w:val="single" w:sz="8" w:space="0" w:color="FF9730" w:themeColor="accent1" w:themeTint="BF"/>
        <w:insideV w:val="single" w:sz="8" w:space="0" w:color="FF9730" w:themeColor="accent1" w:themeTint="BF"/>
      </w:tblBorders>
    </w:tblPr>
    <w:tcPr>
      <w:shd w:val="clear" w:color="auto" w:fill="FFDCBA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9730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shd w:val="clear" w:color="auto" w:fill="FFBA75" w:themeFill="accent1" w:themeFillTint="7F"/>
      </w:tcPr>
    </w:tblStylePr>
  </w:style>
  <w:style w:type="table" w:styleId="Donkerelijst-accent6">
    <w:name w:val="Dark List Accent 6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9C23F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4601E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E912E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</w:style>
  <w:style w:type="table" w:styleId="Donkerelijst-accent5">
    <w:name w:val="Dark List Accent 5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EDB00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E6C0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EA300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</w:style>
  <w:style w:type="table" w:styleId="Donkerelijst-accent4">
    <w:name w:val="Dark List Accent 4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9F4D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4F26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7739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</w:style>
  <w:style w:type="table" w:styleId="Donkerelijst-accent3">
    <w:name w:val="Dark List Accent 3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77C8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3A63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5895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</w:style>
  <w:style w:type="table" w:styleId="Donkerelijst-accent2">
    <w:name w:val="Dark List Accent 2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03C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51811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1241A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</w:style>
  <w:style w:type="table" w:styleId="Donkerelijst-accent1">
    <w:name w:val="Dark List Accent 1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A7600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43A0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F5700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</w:style>
  <w:style w:type="paragraph" w:styleId="Bibliografie">
    <w:name w:val="Bibliography"/>
    <w:basedOn w:val="ZsysbasisSURF"/>
    <w:next w:val="BasistekstSURF"/>
    <w:uiPriority w:val="98"/>
    <w:semiHidden/>
    <w:rsid w:val="00E07762"/>
  </w:style>
  <w:style w:type="paragraph" w:styleId="Citaat">
    <w:name w:val="Quote"/>
    <w:basedOn w:val="ZsysbasisSURF"/>
    <w:next w:val="BasistekstSURF"/>
    <w:link w:val="CitaatChar"/>
    <w:uiPriority w:val="98"/>
    <w:semiHidden/>
    <w:rsid w:val="00E07762"/>
    <w:rPr>
      <w:i/>
      <w:iCs/>
    </w:rPr>
  </w:style>
  <w:style w:type="character" w:customStyle="1" w:styleId="CitaatChar">
    <w:name w:val="Citaat Char"/>
    <w:basedOn w:val="Standaardalinea-lettertype"/>
    <w:link w:val="Citaat"/>
    <w:uiPriority w:val="29"/>
    <w:semiHidden/>
    <w:rsid w:val="00F33259"/>
    <w:rPr>
      <w:rFonts w:ascii="Maiandra GD" w:hAnsi="Maiandra GD" w:cs="Maiandra GD"/>
      <w:i/>
      <w:iCs/>
      <w:color w:val="000000" w:themeColor="text1"/>
      <w:sz w:val="18"/>
      <w:szCs w:val="18"/>
    </w:rPr>
  </w:style>
  <w:style w:type="paragraph" w:styleId="Duidelijkcitaat">
    <w:name w:val="Intense Quote"/>
    <w:basedOn w:val="ZsysbasisSURF"/>
    <w:next w:val="BasistekstSURF"/>
    <w:link w:val="DuidelijkcitaatChar"/>
    <w:uiPriority w:val="98"/>
    <w:semiHidden/>
    <w:rsid w:val="00F33259"/>
    <w:pPr>
      <w:spacing w:before="200" w:after="280"/>
      <w:ind w:left="936" w:right="936"/>
    </w:pPr>
    <w:rPr>
      <w:b/>
      <w:bCs/>
      <w:i/>
      <w:iCs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semiHidden/>
    <w:rsid w:val="00F33259"/>
    <w:rPr>
      <w:rFonts w:ascii="Maiandra GD" w:hAnsi="Maiandra GD" w:cs="Maiandra GD"/>
      <w:b/>
      <w:bCs/>
      <w:i/>
      <w:iCs/>
      <w:sz w:val="18"/>
      <w:szCs w:val="18"/>
    </w:rPr>
  </w:style>
  <w:style w:type="character" w:styleId="Eindnootmarkering">
    <w:name w:val="endnote reference"/>
    <w:aliases w:val="Eindnootmarkering SURF"/>
    <w:basedOn w:val="Standaardalinea-lettertype"/>
    <w:uiPriority w:val="4"/>
    <w:rsid w:val="00E07762"/>
    <w:rPr>
      <w:vertAlign w:val="superscript"/>
    </w:rPr>
  </w:style>
  <w:style w:type="paragraph" w:styleId="Geenafstand">
    <w:name w:val="No Spacing"/>
    <w:basedOn w:val="ZsysbasisSURF"/>
    <w:next w:val="BasistekstSURF"/>
    <w:link w:val="GeenafstandChar"/>
    <w:uiPriority w:val="1"/>
    <w:qFormat/>
    <w:rsid w:val="00D27D0E"/>
  </w:style>
  <w:style w:type="character" w:styleId="HTMLCode">
    <w:name w:val="HTML Code"/>
    <w:basedOn w:val="Standaardalinea-lettertype"/>
    <w:uiPriority w:val="98"/>
    <w:semiHidden/>
    <w:rsid w:val="00E07762"/>
    <w:rPr>
      <w:rFonts w:ascii="Consolas" w:hAnsi="Consolas"/>
      <w:sz w:val="20"/>
      <w:szCs w:val="20"/>
    </w:rPr>
  </w:style>
  <w:style w:type="character" w:styleId="HTMLDefinition">
    <w:name w:val="HTML Definition"/>
    <w:basedOn w:val="Standaardalinea-lettertype"/>
    <w:uiPriority w:val="98"/>
    <w:semiHidden/>
    <w:rsid w:val="00E07762"/>
    <w:rPr>
      <w:i/>
      <w:iCs/>
    </w:rPr>
  </w:style>
  <w:style w:type="character" w:styleId="HTMLVariable">
    <w:name w:val="HTML Variable"/>
    <w:basedOn w:val="Standaardalinea-lettertype"/>
    <w:uiPriority w:val="98"/>
    <w:semiHidden/>
    <w:rsid w:val="00E07762"/>
    <w:rPr>
      <w:i/>
      <w:iCs/>
    </w:rPr>
  </w:style>
  <w:style w:type="character" w:styleId="HTML-acroniem">
    <w:name w:val="HTML Acronym"/>
    <w:basedOn w:val="Standaardalinea-lettertype"/>
    <w:uiPriority w:val="98"/>
    <w:semiHidden/>
    <w:rsid w:val="00E07762"/>
  </w:style>
  <w:style w:type="character" w:styleId="HTML-citaat">
    <w:name w:val="HTML Cite"/>
    <w:basedOn w:val="Standaardalinea-lettertype"/>
    <w:uiPriority w:val="98"/>
    <w:semiHidden/>
    <w:rsid w:val="00E07762"/>
    <w:rPr>
      <w:i/>
      <w:iCs/>
    </w:rPr>
  </w:style>
  <w:style w:type="character" w:styleId="HTML-schrijfmachine">
    <w:name w:val="HTML Typewriter"/>
    <w:basedOn w:val="Standaardalinea-lettertype"/>
    <w:uiPriority w:val="98"/>
    <w:semiHidden/>
    <w:rsid w:val="00E07762"/>
    <w:rPr>
      <w:rFonts w:ascii="Consolas" w:hAnsi="Consolas"/>
      <w:sz w:val="20"/>
      <w:szCs w:val="20"/>
    </w:rPr>
  </w:style>
  <w:style w:type="character" w:styleId="HTML-toetsenbord">
    <w:name w:val="HTML Keyboard"/>
    <w:basedOn w:val="Standaardalinea-lettertype"/>
    <w:uiPriority w:val="98"/>
    <w:semiHidden/>
    <w:rsid w:val="00E07762"/>
    <w:rPr>
      <w:rFonts w:ascii="Consolas" w:hAnsi="Consolas"/>
      <w:sz w:val="20"/>
      <w:szCs w:val="20"/>
    </w:rPr>
  </w:style>
  <w:style w:type="character" w:styleId="HTML-voorbeeld">
    <w:name w:val="HTML Sample"/>
    <w:basedOn w:val="Standaardalinea-lettertype"/>
    <w:uiPriority w:val="98"/>
    <w:semiHidden/>
    <w:rsid w:val="00E07762"/>
    <w:rPr>
      <w:rFonts w:ascii="Consolas" w:hAnsi="Consolas"/>
      <w:sz w:val="24"/>
      <w:szCs w:val="24"/>
    </w:rPr>
  </w:style>
  <w:style w:type="paragraph" w:styleId="Kopvaninhoudsopgave">
    <w:name w:val="TOC Heading"/>
    <w:basedOn w:val="ZsysbasisSURF"/>
    <w:next w:val="BasistekstSURF"/>
    <w:uiPriority w:val="39"/>
    <w:unhideWhenUsed/>
    <w:qFormat/>
    <w:rsid w:val="00FC3FA5"/>
    <w:pPr>
      <w:keepLines/>
      <w:spacing w:before="480"/>
    </w:pPr>
    <w:rPr>
      <w:rFonts w:asciiTheme="majorHAnsi" w:eastAsiaTheme="majorEastAsia" w:hAnsiTheme="majorHAnsi" w:cstheme="majorBidi"/>
      <w:sz w:val="28"/>
      <w:szCs w:val="28"/>
    </w:rPr>
  </w:style>
  <w:style w:type="paragraph" w:styleId="Lijstalinea">
    <w:name w:val="List Paragraph"/>
    <w:basedOn w:val="ZsysbasisSURF"/>
    <w:next w:val="BasistekstSURF"/>
    <w:uiPriority w:val="98"/>
    <w:semiHidden/>
    <w:rsid w:val="00E7078D"/>
    <w:pPr>
      <w:ind w:left="720"/>
    </w:pPr>
  </w:style>
  <w:style w:type="character" w:styleId="Nadruk">
    <w:name w:val="Emphasis"/>
    <w:basedOn w:val="Standaardalinea-lettertype"/>
    <w:uiPriority w:val="98"/>
    <w:semiHidden/>
    <w:rsid w:val="00E07762"/>
    <w:rPr>
      <w:i/>
      <w:iCs/>
    </w:rPr>
  </w:style>
  <w:style w:type="character" w:styleId="Regelnummer">
    <w:name w:val="line number"/>
    <w:basedOn w:val="Standaardalinea-lettertype"/>
    <w:uiPriority w:val="98"/>
    <w:semiHidden/>
    <w:rsid w:val="00E07762"/>
  </w:style>
  <w:style w:type="numbering" w:customStyle="1" w:styleId="KopnummeringSURF">
    <w:name w:val="Kopnummering SURF"/>
    <w:uiPriority w:val="4"/>
    <w:semiHidden/>
    <w:rsid w:val="002B0F6F"/>
    <w:pPr>
      <w:numPr>
        <w:numId w:val="6"/>
      </w:numPr>
    </w:pPr>
  </w:style>
  <w:style w:type="paragraph" w:customStyle="1" w:styleId="ZsyseenpuntSURF">
    <w:name w:val="Zsyseenpunt SURF"/>
    <w:basedOn w:val="ZsysbasisSURF"/>
    <w:uiPriority w:val="4"/>
    <w:semiHidden/>
    <w:rsid w:val="00756C31"/>
    <w:pPr>
      <w:spacing w:line="20" w:lineRule="exact"/>
    </w:pPr>
    <w:rPr>
      <w:sz w:val="2"/>
    </w:rPr>
  </w:style>
  <w:style w:type="paragraph" w:customStyle="1" w:styleId="ZsysbasisdocumentgegevensSURF">
    <w:name w:val="Zsysbasisdocumentgegevens SURF"/>
    <w:basedOn w:val="ZsysbasisSURF"/>
    <w:next w:val="BasistekstSURF"/>
    <w:uiPriority w:val="4"/>
    <w:semiHidden/>
    <w:rsid w:val="002B0F6F"/>
    <w:pPr>
      <w:spacing w:line="260" w:lineRule="exact"/>
    </w:pPr>
    <w:rPr>
      <w:noProof/>
    </w:rPr>
  </w:style>
  <w:style w:type="paragraph" w:customStyle="1" w:styleId="DocumentgegevenskopjeSURF">
    <w:name w:val="Documentgegevens kopje SURF"/>
    <w:basedOn w:val="ZsysbasisdocumentgegevensSURF"/>
    <w:uiPriority w:val="4"/>
    <w:rsid w:val="003320FE"/>
  </w:style>
  <w:style w:type="paragraph" w:customStyle="1" w:styleId="DocumentgegevensSURF">
    <w:name w:val="Documentgegevens SURF"/>
    <w:basedOn w:val="ZsysbasisdocumentgegevensSURF"/>
    <w:uiPriority w:val="4"/>
    <w:rsid w:val="00756C31"/>
  </w:style>
  <w:style w:type="paragraph" w:customStyle="1" w:styleId="PaginanummerSURF">
    <w:name w:val="Paginanummer SURF"/>
    <w:basedOn w:val="ZsysbasisdocumentgegevensSURF"/>
    <w:uiPriority w:val="4"/>
    <w:rsid w:val="0086291D"/>
    <w:pPr>
      <w:spacing w:line="257" w:lineRule="exact"/>
      <w:jc w:val="right"/>
    </w:pPr>
    <w:rPr>
      <w:sz w:val="18"/>
    </w:rPr>
  </w:style>
  <w:style w:type="paragraph" w:customStyle="1" w:styleId="AfzendergegevensSURF">
    <w:name w:val="Afzendergegevens SURF"/>
    <w:basedOn w:val="ZsysbasisdocumentgegevensSURF"/>
    <w:uiPriority w:val="4"/>
    <w:rsid w:val="00731A90"/>
    <w:pPr>
      <w:spacing w:line="200" w:lineRule="exact"/>
    </w:pPr>
    <w:rPr>
      <w:sz w:val="18"/>
    </w:rPr>
  </w:style>
  <w:style w:type="paragraph" w:customStyle="1" w:styleId="AfzendergegevenskopjeSURF">
    <w:name w:val="Afzendergegevens kopje SURF"/>
    <w:basedOn w:val="ZsysbasisdocumentgegevensSURF"/>
    <w:uiPriority w:val="4"/>
    <w:rsid w:val="00731A90"/>
    <w:pPr>
      <w:spacing w:line="200" w:lineRule="exact"/>
    </w:pPr>
    <w:rPr>
      <w:b/>
      <w:sz w:val="18"/>
    </w:rPr>
  </w:style>
  <w:style w:type="numbering" w:customStyle="1" w:styleId="OpsommingtekenSURF">
    <w:name w:val="Opsomming teken SURF"/>
    <w:uiPriority w:val="4"/>
    <w:semiHidden/>
    <w:rsid w:val="0075717F"/>
    <w:pPr>
      <w:numPr>
        <w:numId w:val="7"/>
      </w:numPr>
    </w:pPr>
  </w:style>
  <w:style w:type="paragraph" w:customStyle="1" w:styleId="AlineavoorafbeeldingSURF">
    <w:name w:val="Alinea voor afbeelding SURF"/>
    <w:basedOn w:val="ZsysbasisSURF"/>
    <w:next w:val="BasistekstSURF"/>
    <w:uiPriority w:val="4"/>
    <w:qFormat/>
    <w:rsid w:val="00BB239A"/>
  </w:style>
  <w:style w:type="paragraph" w:customStyle="1" w:styleId="TitelSURF">
    <w:name w:val="Titel SURF"/>
    <w:basedOn w:val="ZsysbasisSURF"/>
    <w:uiPriority w:val="4"/>
    <w:qFormat/>
    <w:rsid w:val="00F02A28"/>
    <w:pPr>
      <w:keepLines/>
      <w:spacing w:after="0" w:line="240" w:lineRule="auto"/>
    </w:pPr>
    <w:rPr>
      <w:rFonts w:ascii="General Sans Semibold" w:hAnsi="General Sans Semibold"/>
      <w:b/>
      <w:sz w:val="68"/>
    </w:rPr>
  </w:style>
  <w:style w:type="paragraph" w:customStyle="1" w:styleId="SubtitelSURF">
    <w:name w:val="Subtitel SURF"/>
    <w:basedOn w:val="ZsysbasisSURF"/>
    <w:uiPriority w:val="4"/>
    <w:qFormat/>
    <w:rsid w:val="00EE0282"/>
    <w:pPr>
      <w:keepLines/>
      <w:spacing w:before="60" w:line="480" w:lineRule="exact"/>
    </w:pPr>
    <w:rPr>
      <w:rFonts w:ascii="COOPER LIGHT BT" w:hAnsi="COOPER LIGHT BT"/>
      <w:sz w:val="48"/>
    </w:rPr>
  </w:style>
  <w:style w:type="numbering" w:customStyle="1" w:styleId="BijlagenummeringSURF">
    <w:name w:val="Bijlagenummering SURF"/>
    <w:uiPriority w:val="4"/>
    <w:semiHidden/>
    <w:rsid w:val="00345315"/>
    <w:pPr>
      <w:numPr>
        <w:numId w:val="8"/>
      </w:numPr>
    </w:pPr>
  </w:style>
  <w:style w:type="paragraph" w:customStyle="1" w:styleId="Bijlagekop1SURF">
    <w:name w:val="Bijlage kop 1 SURF"/>
    <w:basedOn w:val="ZsysbasisSURF"/>
    <w:next w:val="BasistekstSURF"/>
    <w:uiPriority w:val="4"/>
    <w:qFormat/>
    <w:rsid w:val="00CB2517"/>
    <w:pPr>
      <w:keepNext/>
      <w:keepLines/>
      <w:pageBreakBefore/>
      <w:numPr>
        <w:numId w:val="24"/>
      </w:numPr>
      <w:tabs>
        <w:tab w:val="left" w:pos="709"/>
      </w:tabs>
      <w:spacing w:after="270" w:line="400" w:lineRule="exact"/>
      <w:outlineLvl w:val="0"/>
    </w:pPr>
    <w:rPr>
      <w:rFonts w:ascii="General Sans Semibold" w:hAnsi="General Sans Semibold"/>
      <w:b/>
      <w:bCs/>
      <w:sz w:val="32"/>
      <w:szCs w:val="32"/>
    </w:rPr>
  </w:style>
  <w:style w:type="paragraph" w:customStyle="1" w:styleId="Bijlagekop2SURF">
    <w:name w:val="Bijlage kop 2 SURF"/>
    <w:basedOn w:val="ZsysbasisSURF"/>
    <w:next w:val="BasistekstSURF"/>
    <w:uiPriority w:val="4"/>
    <w:qFormat/>
    <w:rsid w:val="00955BF7"/>
    <w:pPr>
      <w:keepNext/>
      <w:keepLines/>
      <w:numPr>
        <w:ilvl w:val="1"/>
        <w:numId w:val="24"/>
      </w:numPr>
      <w:spacing w:before="270" w:line="320" w:lineRule="exact"/>
      <w:outlineLvl w:val="1"/>
    </w:pPr>
    <w:rPr>
      <w:b/>
      <w:bCs/>
      <w:iCs/>
      <w:sz w:val="26"/>
      <w:szCs w:val="28"/>
    </w:rPr>
  </w:style>
  <w:style w:type="paragraph" w:styleId="Onderwerpvanopmerking">
    <w:name w:val="annotation subject"/>
    <w:basedOn w:val="ZsysbasisSURF"/>
    <w:next w:val="BasistekstSURF"/>
    <w:link w:val="OnderwerpvanopmerkingChar"/>
    <w:uiPriority w:val="98"/>
    <w:semiHidden/>
    <w:rsid w:val="00E7078D"/>
    <w:rPr>
      <w:b/>
      <w:bCs/>
      <w:szCs w:val="20"/>
    </w:rPr>
  </w:style>
  <w:style w:type="character" w:customStyle="1" w:styleId="OnderwerpvanopmerkingChar">
    <w:name w:val="Onderwerp van opmerking Char"/>
    <w:basedOn w:val="TekstopmerkingChar"/>
    <w:link w:val="Onderwerpvanopmerking"/>
    <w:rsid w:val="00E7078D"/>
    <w:rPr>
      <w:rFonts w:asciiTheme="minorHAnsi" w:hAnsiTheme="minorHAnsi" w:cs="Maiandra GD"/>
      <w:b/>
      <w:bCs/>
      <w:color w:val="000000" w:themeColor="text1"/>
      <w:sz w:val="18"/>
      <w:szCs w:val="18"/>
    </w:rPr>
  </w:style>
  <w:style w:type="character" w:customStyle="1" w:styleId="Plattetekst2Char">
    <w:name w:val="Platte tekst 2 Char"/>
    <w:basedOn w:val="Standaardalinea-lettertype"/>
    <w:link w:val="Plattetekst2"/>
    <w:rsid w:val="00E7078D"/>
    <w:rPr>
      <w:rFonts w:ascii="Maiandra GD" w:hAnsi="Maiandra GD" w:cs="Maiandra GD"/>
      <w:sz w:val="18"/>
      <w:szCs w:val="18"/>
    </w:rPr>
  </w:style>
  <w:style w:type="character" w:customStyle="1" w:styleId="PlattetekstChar">
    <w:name w:val="Platte tekst Char"/>
    <w:basedOn w:val="ZsysbasisSURFChar"/>
    <w:link w:val="Plattetekst"/>
    <w:uiPriority w:val="1"/>
    <w:rsid w:val="00B441C6"/>
    <w:rPr>
      <w:rFonts w:ascii="General Sans" w:hAnsi="General Sans" w:cs="Maiandra GD"/>
      <w:color w:val="000000" w:themeColor="text1"/>
      <w:sz w:val="18"/>
      <w:szCs w:val="18"/>
    </w:rPr>
  </w:style>
  <w:style w:type="character" w:customStyle="1" w:styleId="Platteteksteersteinspringing2Char">
    <w:name w:val="Platte tekst eerste inspringing 2 Char"/>
    <w:basedOn w:val="PlattetekstinspringenChar"/>
    <w:link w:val="Platteteksteersteinspringing2"/>
    <w:rsid w:val="00E7078D"/>
    <w:rPr>
      <w:rFonts w:ascii="Maiandra GD" w:hAnsi="Maiandra GD" w:cs="Maiandra GD"/>
      <w:sz w:val="18"/>
      <w:szCs w:val="18"/>
    </w:rPr>
  </w:style>
  <w:style w:type="paragraph" w:styleId="Plattetekstinspringen2">
    <w:name w:val="Body Text Indent 2"/>
    <w:basedOn w:val="ZsysbasisSURF"/>
    <w:next w:val="BasistekstSURF"/>
    <w:link w:val="Plattetekstinspringen2Char"/>
    <w:uiPriority w:val="98"/>
    <w:semiHidden/>
    <w:rsid w:val="00E7078D"/>
    <w:pPr>
      <w:ind w:left="284"/>
    </w:pPr>
  </w:style>
  <w:style w:type="character" w:customStyle="1" w:styleId="Plattetekstinspringen2Char">
    <w:name w:val="Platte tekst inspringen 2 Char"/>
    <w:basedOn w:val="Standaardalinea-lettertype"/>
    <w:link w:val="Plattetekstinspringen2"/>
    <w:rsid w:val="00E7078D"/>
    <w:rPr>
      <w:rFonts w:ascii="Maiandra GD" w:hAnsi="Maiandra GD" w:cs="Maiandra GD"/>
      <w:sz w:val="18"/>
      <w:szCs w:val="18"/>
    </w:rPr>
  </w:style>
  <w:style w:type="paragraph" w:styleId="Plattetekstinspringen3">
    <w:name w:val="Body Text Indent 3"/>
    <w:basedOn w:val="ZsysbasisSURF"/>
    <w:next w:val="BasistekstSURF"/>
    <w:link w:val="Plattetekstinspringen3Char"/>
    <w:uiPriority w:val="98"/>
    <w:semiHidden/>
    <w:rsid w:val="00E7078D"/>
    <w:pPr>
      <w:ind w:left="284"/>
    </w:pPr>
    <w:rPr>
      <w:szCs w:val="16"/>
    </w:rPr>
  </w:style>
  <w:style w:type="character" w:customStyle="1" w:styleId="Plattetekstinspringen3Char">
    <w:name w:val="Platte tekst inspringen 3 Char"/>
    <w:basedOn w:val="Standaardalinea-lettertype"/>
    <w:link w:val="Plattetekstinspringen3"/>
    <w:rsid w:val="00E7078D"/>
    <w:rPr>
      <w:rFonts w:ascii="Maiandra GD" w:hAnsi="Maiandra GD" w:cs="Maiandra GD"/>
      <w:sz w:val="18"/>
      <w:szCs w:val="16"/>
    </w:rPr>
  </w:style>
  <w:style w:type="paragraph" w:styleId="Lijstmetafbeeldingen">
    <w:name w:val="table of figures"/>
    <w:aliases w:val="Lijst met afbeeldingen SURF"/>
    <w:basedOn w:val="ZsysbasisSURF"/>
    <w:next w:val="BasistekstSURF"/>
    <w:uiPriority w:val="4"/>
    <w:rsid w:val="00DD2A9E"/>
  </w:style>
  <w:style w:type="table" w:customStyle="1" w:styleId="TabelzonderopmaakSURF">
    <w:name w:val="Tabel zonder opmaak SURF"/>
    <w:basedOn w:val="Standaardtabel"/>
    <w:uiPriority w:val="99"/>
    <w:qFormat/>
    <w:rsid w:val="00D16E87"/>
    <w:pPr>
      <w:spacing w:line="240" w:lineRule="auto"/>
    </w:pPr>
    <w:tblPr>
      <w:tblCellMar>
        <w:left w:w="0" w:type="dxa"/>
        <w:right w:w="0" w:type="dxa"/>
      </w:tblCellMar>
    </w:tblPr>
  </w:style>
  <w:style w:type="paragraph" w:customStyle="1" w:styleId="ZsysbasistocSURF">
    <w:name w:val="Zsysbasistoc SURF"/>
    <w:basedOn w:val="ZsysbasisSURF"/>
    <w:next w:val="BasistekstSURF"/>
    <w:uiPriority w:val="4"/>
    <w:semiHidden/>
    <w:rsid w:val="00822167"/>
    <w:pPr>
      <w:tabs>
        <w:tab w:val="right" w:pos="9270"/>
      </w:tabs>
      <w:spacing w:line="260" w:lineRule="exact"/>
      <w:ind w:left="340" w:right="1134" w:hanging="340"/>
    </w:pPr>
    <w:rPr>
      <w:color w:val="0077C8" w:themeColor="accent3"/>
    </w:rPr>
  </w:style>
  <w:style w:type="numbering" w:customStyle="1" w:styleId="AgendapuntlijstSURF">
    <w:name w:val="Agendapunt (lijst) SURF"/>
    <w:uiPriority w:val="4"/>
    <w:semiHidden/>
    <w:rsid w:val="001C6232"/>
    <w:pPr>
      <w:numPr>
        <w:numId w:val="21"/>
      </w:numPr>
    </w:pPr>
  </w:style>
  <w:style w:type="paragraph" w:customStyle="1" w:styleId="AgendapuntSURF">
    <w:name w:val="Agendapunt SURF"/>
    <w:basedOn w:val="ZsysbasisSURF"/>
    <w:uiPriority w:val="4"/>
    <w:rsid w:val="001C6232"/>
    <w:pPr>
      <w:numPr>
        <w:numId w:val="22"/>
      </w:numPr>
    </w:pPr>
  </w:style>
  <w:style w:type="paragraph" w:customStyle="1" w:styleId="ZsysbasistabeltekstSURF">
    <w:name w:val="Zsysbasistabeltekst SURF"/>
    <w:basedOn w:val="ZsysbasisSURF"/>
    <w:next w:val="TabeltekstSURF"/>
    <w:uiPriority w:val="4"/>
    <w:semiHidden/>
    <w:rsid w:val="0073233B"/>
  </w:style>
  <w:style w:type="paragraph" w:customStyle="1" w:styleId="TabeltekstSURF">
    <w:name w:val="Tabeltekst SURF"/>
    <w:basedOn w:val="ZsysbasistabeltekstSURF"/>
    <w:uiPriority w:val="4"/>
    <w:rsid w:val="00312D26"/>
  </w:style>
  <w:style w:type="paragraph" w:customStyle="1" w:styleId="TabelkopjeSURF">
    <w:name w:val="Tabelkopje SURF"/>
    <w:basedOn w:val="ZsysbasistabeltekstSURF"/>
    <w:next w:val="TabeltekstSURF"/>
    <w:uiPriority w:val="4"/>
    <w:rsid w:val="00312D26"/>
    <w:rPr>
      <w:b/>
    </w:rPr>
  </w:style>
  <w:style w:type="paragraph" w:customStyle="1" w:styleId="DocumentnaamSURF">
    <w:name w:val="Documentnaam SURF"/>
    <w:basedOn w:val="ZsysbasisSURF"/>
    <w:next w:val="BasistekstSURF"/>
    <w:uiPriority w:val="4"/>
    <w:rsid w:val="00D517F6"/>
    <w:rPr>
      <w:b/>
      <w:sz w:val="28"/>
    </w:rPr>
  </w:style>
  <w:style w:type="table" w:customStyle="1" w:styleId="TabelstijllichtgroenSURF">
    <w:name w:val="Tabelstijl (lichtgroen) SURF"/>
    <w:basedOn w:val="Standaardtabel"/>
    <w:uiPriority w:val="99"/>
    <w:rsid w:val="00C85508"/>
    <w:pPr>
      <w:spacing w:line="240" w:lineRule="auto"/>
    </w:pPr>
    <w:tblPr>
      <w:tblBorders>
        <w:top w:val="single" w:sz="4" w:space="0" w:color="A9C23F" w:themeColor="accent6"/>
        <w:left w:val="single" w:sz="4" w:space="0" w:color="A9C23F" w:themeColor="accent6"/>
        <w:bottom w:val="single" w:sz="4" w:space="0" w:color="A9C23F" w:themeColor="accent6"/>
        <w:right w:val="single" w:sz="4" w:space="0" w:color="A9C23F" w:themeColor="accent6"/>
        <w:insideH w:val="single" w:sz="4" w:space="0" w:color="A9C23F" w:themeColor="accent6"/>
        <w:insideV w:val="single" w:sz="4" w:space="0" w:color="A9C23F" w:themeColor="accent6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A9C23F" w:themeFill="accent6"/>
      </w:tcPr>
    </w:tblStylePr>
  </w:style>
  <w:style w:type="table" w:customStyle="1" w:styleId="TabelstijloranjeSURF">
    <w:name w:val="Tabelstijl (oranje) SURF"/>
    <w:basedOn w:val="Standaardtabel"/>
    <w:uiPriority w:val="99"/>
    <w:rsid w:val="00C93C95"/>
    <w:pPr>
      <w:spacing w:line="240" w:lineRule="auto"/>
    </w:pPr>
    <w:tblPr>
      <w:tblBorders>
        <w:top w:val="single" w:sz="4" w:space="0" w:color="EA7600" w:themeColor="accent1"/>
        <w:left w:val="single" w:sz="4" w:space="0" w:color="EA7600" w:themeColor="accent1"/>
        <w:bottom w:val="single" w:sz="4" w:space="0" w:color="EA7600" w:themeColor="accent1"/>
        <w:right w:val="single" w:sz="4" w:space="0" w:color="EA7600" w:themeColor="accent1"/>
        <w:insideH w:val="single" w:sz="4" w:space="0" w:color="EA7600" w:themeColor="accent1"/>
        <w:insideV w:val="single" w:sz="4" w:space="0" w:color="EA7600" w:themeColor="accent1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EA7600" w:themeFill="accent1"/>
      </w:tcPr>
    </w:tblStylePr>
  </w:style>
  <w:style w:type="table" w:customStyle="1" w:styleId="TabelstijlgeelSURF">
    <w:name w:val="Tabelstijl (geel) SURF"/>
    <w:basedOn w:val="Standaardtabel"/>
    <w:uiPriority w:val="99"/>
    <w:rsid w:val="00C93C95"/>
    <w:pPr>
      <w:spacing w:line="240" w:lineRule="auto"/>
    </w:pPr>
    <w:tblPr>
      <w:tblBorders>
        <w:top w:val="single" w:sz="4" w:space="0" w:color="FEDB00" w:themeColor="accent5"/>
        <w:left w:val="single" w:sz="4" w:space="0" w:color="FEDB00" w:themeColor="accent5"/>
        <w:bottom w:val="single" w:sz="4" w:space="0" w:color="FEDB00" w:themeColor="accent5"/>
        <w:right w:val="single" w:sz="4" w:space="0" w:color="FEDB00" w:themeColor="accent5"/>
        <w:insideH w:val="single" w:sz="4" w:space="0" w:color="FEDB00" w:themeColor="accent5"/>
        <w:insideV w:val="single" w:sz="4" w:space="0" w:color="FEDB00" w:themeColor="accent5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FEDB00" w:themeFill="accent5"/>
      </w:tcPr>
    </w:tblStylePr>
  </w:style>
  <w:style w:type="table" w:styleId="Donkerelijst">
    <w:name w:val="Dark List"/>
    <w:basedOn w:val="Standaardtabel"/>
    <w:uiPriority w:val="70"/>
    <w:semiHidden/>
    <w:unhideWhenUsed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paragraph" w:customStyle="1" w:styleId="KaderkopSURF">
    <w:name w:val="Kaderkop SURF"/>
    <w:basedOn w:val="ZsysbasisSURF"/>
    <w:next w:val="BasistekstSURF"/>
    <w:uiPriority w:val="4"/>
    <w:rsid w:val="002D12C0"/>
    <w:rPr>
      <w:b/>
    </w:rPr>
  </w:style>
  <w:style w:type="paragraph" w:customStyle="1" w:styleId="Kop4zondernummerSURF">
    <w:name w:val="Kop 4 zonder nummer SURF"/>
    <w:basedOn w:val="ZsysbasisSURF"/>
    <w:next w:val="BasistekstSURF"/>
    <w:uiPriority w:val="4"/>
    <w:qFormat/>
    <w:rsid w:val="00955BF7"/>
    <w:pPr>
      <w:keepNext/>
      <w:keepLines/>
      <w:spacing w:before="270"/>
    </w:pPr>
    <w:rPr>
      <w:bCs/>
      <w:i/>
      <w:szCs w:val="24"/>
    </w:rPr>
  </w:style>
  <w:style w:type="character" w:customStyle="1" w:styleId="KopteksttekenopmaakSURF">
    <w:name w:val="Koptekst tekenopmaak SURF"/>
    <w:basedOn w:val="Standaardalinea-lettertype"/>
    <w:uiPriority w:val="4"/>
    <w:rsid w:val="00955BF7"/>
    <w:rPr>
      <w:b/>
    </w:rPr>
  </w:style>
  <w:style w:type="paragraph" w:customStyle="1" w:styleId="KopinhoudsopgaveSURF">
    <w:name w:val="Kop inhoudsopgave SURF"/>
    <w:basedOn w:val="ZsysbasisSURF"/>
    <w:next w:val="BasistekstSURF"/>
    <w:uiPriority w:val="4"/>
    <w:rsid w:val="00822167"/>
    <w:pPr>
      <w:spacing w:line="360" w:lineRule="exact"/>
    </w:pPr>
    <w:rPr>
      <w:b/>
      <w:sz w:val="32"/>
    </w:rPr>
  </w:style>
  <w:style w:type="table" w:styleId="Gemiddeldraster1">
    <w:name w:val="Medium Grid 1"/>
    <w:basedOn w:val="Standaardtabel"/>
    <w:uiPriority w:val="67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emiddeldraster2">
    <w:name w:val="Medium Grid 2"/>
    <w:basedOn w:val="Standaardtabel"/>
    <w:uiPriority w:val="68"/>
    <w:semiHidden/>
    <w:unhideWhenUsed/>
    <w:rsid w:val="00C85FA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3">
    <w:name w:val="Medium Grid 3"/>
    <w:basedOn w:val="Standaardtabel"/>
    <w:uiPriority w:val="69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emiddeldearcering1">
    <w:name w:val="Medium Shading 1"/>
    <w:basedOn w:val="Standaardtabel"/>
    <w:uiPriority w:val="63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1">
    <w:name w:val="Medium Shading 1 Accent 1"/>
    <w:basedOn w:val="Standaardtabel"/>
    <w:uiPriority w:val="63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FF9730" w:themeColor="accent1" w:themeTint="BF"/>
        <w:left w:val="single" w:sz="8" w:space="0" w:color="FF9730" w:themeColor="accent1" w:themeTint="BF"/>
        <w:bottom w:val="single" w:sz="8" w:space="0" w:color="FF9730" w:themeColor="accent1" w:themeTint="BF"/>
        <w:right w:val="single" w:sz="8" w:space="0" w:color="FF9730" w:themeColor="accent1" w:themeTint="BF"/>
        <w:insideH w:val="single" w:sz="8" w:space="0" w:color="FF9730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9730" w:themeColor="accent1" w:themeTint="BF"/>
          <w:left w:val="single" w:sz="8" w:space="0" w:color="FF9730" w:themeColor="accent1" w:themeTint="BF"/>
          <w:bottom w:val="single" w:sz="8" w:space="0" w:color="FF9730" w:themeColor="accent1" w:themeTint="BF"/>
          <w:right w:val="single" w:sz="8" w:space="0" w:color="FF9730" w:themeColor="accent1" w:themeTint="BF"/>
          <w:insideH w:val="nil"/>
          <w:insideV w:val="nil"/>
        </w:tcBorders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9730" w:themeColor="accent1" w:themeTint="BF"/>
          <w:left w:val="single" w:sz="8" w:space="0" w:color="FF9730" w:themeColor="accent1" w:themeTint="BF"/>
          <w:bottom w:val="single" w:sz="8" w:space="0" w:color="FF9730" w:themeColor="accent1" w:themeTint="BF"/>
          <w:right w:val="single" w:sz="8" w:space="0" w:color="FF9730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CBA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DCBA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2">
    <w:name w:val="Medium Shading 2"/>
    <w:basedOn w:val="Standaardtabel"/>
    <w:uiPriority w:val="64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Gemiddeldearcering2-accent1">
    <w:name w:val="Medium Shading 2 Accent 1"/>
    <w:basedOn w:val="Standaardtabel"/>
    <w:uiPriority w:val="64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A760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A7600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Gemiddeldelijst1">
    <w:name w:val="Medium List 1"/>
    <w:basedOn w:val="Standaardtabel"/>
    <w:uiPriority w:val="65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Gemiddeldelijst1-accent1">
    <w:name w:val="Medium List 1 Accent 1"/>
    <w:basedOn w:val="Standaardtabel"/>
    <w:uiPriority w:val="65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A7600" w:themeColor="accent1"/>
        <w:bottom w:val="single" w:sz="8" w:space="0" w:color="EA7600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A7600" w:themeColor="accent1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EA7600" w:themeColor="accent1"/>
          <w:bottom w:val="single" w:sz="8" w:space="0" w:color="EA76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A7600" w:themeColor="accent1"/>
          <w:bottom w:val="single" w:sz="8" w:space="0" w:color="EA7600" w:themeColor="accent1"/>
        </w:tcBorders>
      </w:tcPr>
    </w:tblStylePr>
    <w:tblStylePr w:type="band1Vert">
      <w:tblPr/>
      <w:tcPr>
        <w:shd w:val="clear" w:color="auto" w:fill="FFDCBA" w:themeFill="accent1" w:themeFillTint="3F"/>
      </w:tcPr>
    </w:tblStylePr>
    <w:tblStylePr w:type="band1Horz">
      <w:tblPr/>
      <w:tcPr>
        <w:shd w:val="clear" w:color="auto" w:fill="FFDCBA" w:themeFill="accent1" w:themeFillTint="3F"/>
      </w:tcPr>
    </w:tblStylePr>
  </w:style>
  <w:style w:type="table" w:styleId="Gemiddeldelijst2">
    <w:name w:val="Medium List 2"/>
    <w:basedOn w:val="Standaardtabel"/>
    <w:uiPriority w:val="66"/>
    <w:semiHidden/>
    <w:unhideWhenUsed/>
    <w:rsid w:val="00C85FA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leurrijkraster">
    <w:name w:val="Colorful Grid"/>
    <w:basedOn w:val="Standaardtabel"/>
    <w:uiPriority w:val="73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leurrijkearcering">
    <w:name w:val="Colorful Shading"/>
    <w:basedOn w:val="Standaardtabel"/>
    <w:uiPriority w:val="71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03C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03C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elijst">
    <w:name w:val="Colorful List"/>
    <w:basedOn w:val="Standaardtabel"/>
    <w:uiPriority w:val="72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chtraster">
    <w:name w:val="Light Grid"/>
    <w:basedOn w:val="Standaardtabel"/>
    <w:uiPriority w:val="62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chtraster-accent1">
    <w:name w:val="Light Grid Accent 1"/>
    <w:basedOn w:val="Standaardtabel"/>
    <w:uiPriority w:val="62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EA7600" w:themeColor="accent1"/>
        <w:left w:val="single" w:sz="8" w:space="0" w:color="EA7600" w:themeColor="accent1"/>
        <w:bottom w:val="single" w:sz="8" w:space="0" w:color="EA7600" w:themeColor="accent1"/>
        <w:right w:val="single" w:sz="8" w:space="0" w:color="EA7600" w:themeColor="accent1"/>
        <w:insideH w:val="single" w:sz="8" w:space="0" w:color="EA7600" w:themeColor="accent1"/>
        <w:insideV w:val="single" w:sz="8" w:space="0" w:color="EA7600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18" w:space="0" w:color="EA7600" w:themeColor="accent1"/>
          <w:right w:val="single" w:sz="8" w:space="0" w:color="EA7600" w:themeColor="accent1"/>
          <w:insideH w:val="nil"/>
          <w:insideV w:val="single" w:sz="8" w:space="0" w:color="EA7600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  <w:insideH w:val="nil"/>
          <w:insideV w:val="single" w:sz="8" w:space="0" w:color="EA7600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</w:tcPr>
    </w:tblStylePr>
    <w:tblStylePr w:type="band1Vert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  <w:shd w:val="clear" w:color="auto" w:fill="FFDCBA" w:themeFill="accent1" w:themeFillTint="3F"/>
      </w:tcPr>
    </w:tblStylePr>
    <w:tblStylePr w:type="band1Horz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  <w:insideV w:val="single" w:sz="8" w:space="0" w:color="EA7600" w:themeColor="accent1"/>
        </w:tcBorders>
        <w:shd w:val="clear" w:color="auto" w:fill="FFDCBA" w:themeFill="accent1" w:themeFillTint="3F"/>
      </w:tcPr>
    </w:tblStylePr>
    <w:tblStylePr w:type="band2Horz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  <w:insideV w:val="single" w:sz="8" w:space="0" w:color="EA7600" w:themeColor="accent1"/>
        </w:tcBorders>
      </w:tcPr>
    </w:tblStylePr>
  </w:style>
  <w:style w:type="table" w:styleId="Lichtearcering">
    <w:name w:val="Light Shading"/>
    <w:basedOn w:val="Standaardtabel"/>
    <w:uiPriority w:val="60"/>
    <w:semiHidden/>
    <w:unhideWhenUsed/>
    <w:rsid w:val="00C85FA2"/>
    <w:pPr>
      <w:spacing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chtearcering-accent1">
    <w:name w:val="Light Shading Accent 1"/>
    <w:basedOn w:val="Standaardtabel"/>
    <w:uiPriority w:val="60"/>
    <w:semiHidden/>
    <w:unhideWhenUsed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sz="8" w:space="0" w:color="EA7600" w:themeColor="accent1"/>
        <w:bottom w:val="single" w:sz="8" w:space="0" w:color="EA760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A7600" w:themeColor="accent1"/>
          <w:left w:val="nil"/>
          <w:bottom w:val="single" w:sz="8" w:space="0" w:color="EA760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A7600" w:themeColor="accent1"/>
          <w:left w:val="nil"/>
          <w:bottom w:val="single" w:sz="8" w:space="0" w:color="EA760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</w:style>
  <w:style w:type="table" w:styleId="Lichtelijst">
    <w:name w:val="Light List"/>
    <w:basedOn w:val="Standaardtabel"/>
    <w:uiPriority w:val="61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chtelijst-accent1">
    <w:name w:val="Light List Accent 1"/>
    <w:basedOn w:val="Standaardtabel"/>
    <w:uiPriority w:val="61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EA7600" w:themeColor="accent1"/>
        <w:left w:val="single" w:sz="8" w:space="0" w:color="EA7600" w:themeColor="accent1"/>
        <w:bottom w:val="single" w:sz="8" w:space="0" w:color="EA7600" w:themeColor="accent1"/>
        <w:right w:val="single" w:sz="8" w:space="0" w:color="EA7600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</w:tcPr>
    </w:tblStylePr>
    <w:tblStylePr w:type="band1Horz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</w:tcPr>
    </w:tblStylePr>
  </w:style>
  <w:style w:type="table" w:styleId="Lijsttabel1licht">
    <w:name w:val="List Table 1 Light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jsttabel1licht-Accent1">
    <w:name w:val="List Table 1 Light Accent 1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AC59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AC5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jsttabel1licht-Accent2">
    <w:name w:val="List Table 1 Light Accent 2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EC8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EC8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jsttabel1licht-Accent3">
    <w:name w:val="List Table 1 Light Accent 3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5B3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5B3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jsttabel1licht-Accent4">
    <w:name w:val="List Table 1 Light Accent 4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CFF91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CFF9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jsttabel1licht-Accent5">
    <w:name w:val="List Table 1 Light Accent 5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965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E96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jsttabel1licht-Accent6">
    <w:name w:val="List Table 1 Light Accent 6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BDA8B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BDA8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jsttabel2">
    <w:name w:val="List Table 2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jsttabel2-Accent1">
    <w:name w:val="List Table 2 Accent 1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AC59" w:themeColor="accent1" w:themeTint="99"/>
        <w:bottom w:val="single" w:sz="4" w:space="0" w:color="FFAC59" w:themeColor="accent1" w:themeTint="99"/>
        <w:insideH w:val="single" w:sz="4" w:space="0" w:color="FFAC59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jsttabel2-Accent2">
    <w:name w:val="List Table 2 Accent 2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C8983" w:themeColor="accent2" w:themeTint="99"/>
        <w:bottom w:val="single" w:sz="4" w:space="0" w:color="EC8983" w:themeColor="accent2" w:themeTint="99"/>
        <w:insideH w:val="single" w:sz="4" w:space="0" w:color="EC8983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jsttabel2-Accent3">
    <w:name w:val="List Table 2 Accent 3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45B3FF" w:themeColor="accent3" w:themeTint="99"/>
        <w:bottom w:val="single" w:sz="4" w:space="0" w:color="45B3FF" w:themeColor="accent3" w:themeTint="99"/>
        <w:insideH w:val="single" w:sz="4" w:space="0" w:color="45B3FF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jsttabel2-Accent4">
    <w:name w:val="List Table 2 Accent 4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2CFF91" w:themeColor="accent4" w:themeTint="99"/>
        <w:bottom w:val="single" w:sz="4" w:space="0" w:color="2CFF91" w:themeColor="accent4" w:themeTint="99"/>
        <w:insideH w:val="single" w:sz="4" w:space="0" w:color="2CFF91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jsttabel2-Accent5">
    <w:name w:val="List Table 2 Accent 5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E965" w:themeColor="accent5" w:themeTint="99"/>
        <w:bottom w:val="single" w:sz="4" w:space="0" w:color="FFE965" w:themeColor="accent5" w:themeTint="99"/>
        <w:insideH w:val="single" w:sz="4" w:space="0" w:color="FFE965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jsttabel2-Accent6">
    <w:name w:val="List Table 2 Accent 6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CBDA8B" w:themeColor="accent6" w:themeTint="99"/>
        <w:bottom w:val="single" w:sz="4" w:space="0" w:color="CBDA8B" w:themeColor="accent6" w:themeTint="99"/>
        <w:insideH w:val="single" w:sz="4" w:space="0" w:color="CBDA8B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jsttabel3">
    <w:name w:val="List Table 3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jsttabel3-Accent1">
    <w:name w:val="List Table 3 Accent 1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A7600" w:themeColor="accent1"/>
        <w:left w:val="single" w:sz="4" w:space="0" w:color="EA7600" w:themeColor="accent1"/>
        <w:bottom w:val="single" w:sz="4" w:space="0" w:color="EA7600" w:themeColor="accent1"/>
        <w:right w:val="single" w:sz="4" w:space="0" w:color="EA7600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sz="4" w:space="0" w:color="EA7600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A7600" w:themeColor="accent1"/>
          <w:right w:val="single" w:sz="4" w:space="0" w:color="EA7600" w:themeColor="accent1"/>
        </w:tcBorders>
      </w:tcPr>
    </w:tblStylePr>
    <w:tblStylePr w:type="band1Horz">
      <w:tblPr/>
      <w:tcPr>
        <w:tcBorders>
          <w:top w:val="single" w:sz="4" w:space="0" w:color="EA7600" w:themeColor="accent1"/>
          <w:bottom w:val="single" w:sz="4" w:space="0" w:color="EA7600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A7600" w:themeColor="accent1"/>
          <w:left w:val="nil"/>
        </w:tcBorders>
      </w:tcPr>
    </w:tblStylePr>
    <w:tblStylePr w:type="swCell">
      <w:tblPr/>
      <w:tcPr>
        <w:tcBorders>
          <w:top w:val="double" w:sz="4" w:space="0" w:color="EA7600" w:themeColor="accent1"/>
          <w:right w:val="nil"/>
        </w:tcBorders>
      </w:tcPr>
    </w:tblStylePr>
  </w:style>
  <w:style w:type="table" w:styleId="Lijsttabel3-Accent2">
    <w:name w:val="List Table 3 Accent 2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03C31" w:themeColor="accent2"/>
        <w:left w:val="single" w:sz="4" w:space="0" w:color="E03C31" w:themeColor="accent2"/>
        <w:bottom w:val="single" w:sz="4" w:space="0" w:color="E03C31" w:themeColor="accent2"/>
        <w:right w:val="single" w:sz="4" w:space="0" w:color="E03C31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sz="4" w:space="0" w:color="E03C31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03C31" w:themeColor="accent2"/>
          <w:right w:val="single" w:sz="4" w:space="0" w:color="E03C31" w:themeColor="accent2"/>
        </w:tcBorders>
      </w:tcPr>
    </w:tblStylePr>
    <w:tblStylePr w:type="band1Horz">
      <w:tblPr/>
      <w:tcPr>
        <w:tcBorders>
          <w:top w:val="single" w:sz="4" w:space="0" w:color="E03C31" w:themeColor="accent2"/>
          <w:bottom w:val="single" w:sz="4" w:space="0" w:color="E03C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03C31" w:themeColor="accent2"/>
          <w:left w:val="nil"/>
        </w:tcBorders>
      </w:tcPr>
    </w:tblStylePr>
    <w:tblStylePr w:type="swCell">
      <w:tblPr/>
      <w:tcPr>
        <w:tcBorders>
          <w:top w:val="double" w:sz="4" w:space="0" w:color="E03C31" w:themeColor="accent2"/>
          <w:right w:val="nil"/>
        </w:tcBorders>
      </w:tcPr>
    </w:tblStylePr>
  </w:style>
  <w:style w:type="table" w:styleId="Lijsttabel3-Accent3">
    <w:name w:val="List Table 3 Accent 3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0077C8" w:themeColor="accent3"/>
        <w:left w:val="single" w:sz="4" w:space="0" w:color="0077C8" w:themeColor="accent3"/>
        <w:bottom w:val="single" w:sz="4" w:space="0" w:color="0077C8" w:themeColor="accent3"/>
        <w:right w:val="single" w:sz="4" w:space="0" w:color="0077C8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sz="4" w:space="0" w:color="0077C8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77C8" w:themeColor="accent3"/>
          <w:right w:val="single" w:sz="4" w:space="0" w:color="0077C8" w:themeColor="accent3"/>
        </w:tcBorders>
      </w:tcPr>
    </w:tblStylePr>
    <w:tblStylePr w:type="band1Horz">
      <w:tblPr/>
      <w:tcPr>
        <w:tcBorders>
          <w:top w:val="single" w:sz="4" w:space="0" w:color="0077C8" w:themeColor="accent3"/>
          <w:bottom w:val="single" w:sz="4" w:space="0" w:color="0077C8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77C8" w:themeColor="accent3"/>
          <w:left w:val="nil"/>
        </w:tcBorders>
      </w:tcPr>
    </w:tblStylePr>
    <w:tblStylePr w:type="swCell">
      <w:tblPr/>
      <w:tcPr>
        <w:tcBorders>
          <w:top w:val="double" w:sz="4" w:space="0" w:color="0077C8" w:themeColor="accent3"/>
          <w:right w:val="nil"/>
        </w:tcBorders>
      </w:tcPr>
    </w:tblStylePr>
  </w:style>
  <w:style w:type="table" w:styleId="Lijsttabel3-Accent4">
    <w:name w:val="List Table 3 Accent 4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009F4D" w:themeColor="accent4"/>
        <w:left w:val="single" w:sz="4" w:space="0" w:color="009F4D" w:themeColor="accent4"/>
        <w:bottom w:val="single" w:sz="4" w:space="0" w:color="009F4D" w:themeColor="accent4"/>
        <w:right w:val="single" w:sz="4" w:space="0" w:color="009F4D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sz="4" w:space="0" w:color="009F4D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9F4D" w:themeColor="accent4"/>
          <w:right w:val="single" w:sz="4" w:space="0" w:color="009F4D" w:themeColor="accent4"/>
        </w:tcBorders>
      </w:tcPr>
    </w:tblStylePr>
    <w:tblStylePr w:type="band1Horz">
      <w:tblPr/>
      <w:tcPr>
        <w:tcBorders>
          <w:top w:val="single" w:sz="4" w:space="0" w:color="009F4D" w:themeColor="accent4"/>
          <w:bottom w:val="single" w:sz="4" w:space="0" w:color="009F4D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9F4D" w:themeColor="accent4"/>
          <w:left w:val="nil"/>
        </w:tcBorders>
      </w:tcPr>
    </w:tblStylePr>
    <w:tblStylePr w:type="swCell">
      <w:tblPr/>
      <w:tcPr>
        <w:tcBorders>
          <w:top w:val="double" w:sz="4" w:space="0" w:color="009F4D" w:themeColor="accent4"/>
          <w:right w:val="nil"/>
        </w:tcBorders>
      </w:tcPr>
    </w:tblStylePr>
  </w:style>
  <w:style w:type="table" w:styleId="Lijsttabel3-Accent5">
    <w:name w:val="List Table 3 Accent 5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EDB00" w:themeColor="accent5"/>
        <w:left w:val="single" w:sz="4" w:space="0" w:color="FEDB00" w:themeColor="accent5"/>
        <w:bottom w:val="single" w:sz="4" w:space="0" w:color="FEDB00" w:themeColor="accent5"/>
        <w:right w:val="single" w:sz="4" w:space="0" w:color="FEDB00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sz="4" w:space="0" w:color="FEDB00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EDB00" w:themeColor="accent5"/>
          <w:right w:val="single" w:sz="4" w:space="0" w:color="FEDB00" w:themeColor="accent5"/>
        </w:tcBorders>
      </w:tcPr>
    </w:tblStylePr>
    <w:tblStylePr w:type="band1Horz">
      <w:tblPr/>
      <w:tcPr>
        <w:tcBorders>
          <w:top w:val="single" w:sz="4" w:space="0" w:color="FEDB00" w:themeColor="accent5"/>
          <w:bottom w:val="single" w:sz="4" w:space="0" w:color="FEDB00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EDB00" w:themeColor="accent5"/>
          <w:left w:val="nil"/>
        </w:tcBorders>
      </w:tcPr>
    </w:tblStylePr>
    <w:tblStylePr w:type="swCell">
      <w:tblPr/>
      <w:tcPr>
        <w:tcBorders>
          <w:top w:val="double" w:sz="4" w:space="0" w:color="FEDB00" w:themeColor="accent5"/>
          <w:right w:val="nil"/>
        </w:tcBorders>
      </w:tcPr>
    </w:tblStylePr>
  </w:style>
  <w:style w:type="table" w:styleId="Lijsttabel3-Accent6">
    <w:name w:val="List Table 3 Accent 6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A9C23F" w:themeColor="accent6"/>
        <w:left w:val="single" w:sz="4" w:space="0" w:color="A9C23F" w:themeColor="accent6"/>
        <w:bottom w:val="single" w:sz="4" w:space="0" w:color="A9C23F" w:themeColor="accent6"/>
        <w:right w:val="single" w:sz="4" w:space="0" w:color="A9C23F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sz="4" w:space="0" w:color="A9C23F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9C23F" w:themeColor="accent6"/>
          <w:right w:val="single" w:sz="4" w:space="0" w:color="A9C23F" w:themeColor="accent6"/>
        </w:tcBorders>
      </w:tcPr>
    </w:tblStylePr>
    <w:tblStylePr w:type="band1Horz">
      <w:tblPr/>
      <w:tcPr>
        <w:tcBorders>
          <w:top w:val="single" w:sz="4" w:space="0" w:color="A9C23F" w:themeColor="accent6"/>
          <w:bottom w:val="single" w:sz="4" w:space="0" w:color="A9C23F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9C23F" w:themeColor="accent6"/>
          <w:left w:val="nil"/>
        </w:tcBorders>
      </w:tcPr>
    </w:tblStylePr>
    <w:tblStylePr w:type="swCell">
      <w:tblPr/>
      <w:tcPr>
        <w:tcBorders>
          <w:top w:val="double" w:sz="4" w:space="0" w:color="A9C23F" w:themeColor="accent6"/>
          <w:right w:val="nil"/>
        </w:tcBorders>
      </w:tcPr>
    </w:tblStylePr>
  </w:style>
  <w:style w:type="table" w:styleId="Lijsttabel4">
    <w:name w:val="List Table 4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jsttabel4-Accent1">
    <w:name w:val="List Table 4 Accent 1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A7600" w:themeColor="accent1"/>
          <w:left w:val="single" w:sz="4" w:space="0" w:color="EA7600" w:themeColor="accent1"/>
          <w:bottom w:val="single" w:sz="4" w:space="0" w:color="EA7600" w:themeColor="accent1"/>
          <w:right w:val="single" w:sz="4" w:space="0" w:color="EA7600" w:themeColor="accent1"/>
          <w:insideH w:val="nil"/>
        </w:tcBorders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sz="4" w:space="0" w:color="FFAC5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jsttabel4-Accent2">
    <w:name w:val="List Table 4 Accent 2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03C31" w:themeColor="accent2"/>
          <w:left w:val="single" w:sz="4" w:space="0" w:color="E03C31" w:themeColor="accent2"/>
          <w:bottom w:val="single" w:sz="4" w:space="0" w:color="E03C31" w:themeColor="accent2"/>
          <w:right w:val="single" w:sz="4" w:space="0" w:color="E03C31" w:themeColor="accent2"/>
          <w:insideH w:val="nil"/>
        </w:tcBorders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sz="4" w:space="0" w:color="EC8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jsttabel4-Accent3">
    <w:name w:val="List Table 4 Accent 3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7C8" w:themeColor="accent3"/>
          <w:left w:val="single" w:sz="4" w:space="0" w:color="0077C8" w:themeColor="accent3"/>
          <w:bottom w:val="single" w:sz="4" w:space="0" w:color="0077C8" w:themeColor="accent3"/>
          <w:right w:val="single" w:sz="4" w:space="0" w:color="0077C8" w:themeColor="accent3"/>
          <w:insideH w:val="nil"/>
        </w:tcBorders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sz="4" w:space="0" w:color="45B3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jsttabel4-Accent4">
    <w:name w:val="List Table 4 Accent 4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9F4D" w:themeColor="accent4"/>
          <w:left w:val="single" w:sz="4" w:space="0" w:color="009F4D" w:themeColor="accent4"/>
          <w:bottom w:val="single" w:sz="4" w:space="0" w:color="009F4D" w:themeColor="accent4"/>
          <w:right w:val="single" w:sz="4" w:space="0" w:color="009F4D" w:themeColor="accent4"/>
          <w:insideH w:val="nil"/>
        </w:tcBorders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sz="4" w:space="0" w:color="2CFF9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jsttabel4-Accent5">
    <w:name w:val="List Table 4 Accent 5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DB00" w:themeColor="accent5"/>
          <w:left w:val="single" w:sz="4" w:space="0" w:color="FEDB00" w:themeColor="accent5"/>
          <w:bottom w:val="single" w:sz="4" w:space="0" w:color="FEDB00" w:themeColor="accent5"/>
          <w:right w:val="single" w:sz="4" w:space="0" w:color="FEDB00" w:themeColor="accent5"/>
          <w:insideH w:val="nil"/>
        </w:tcBorders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sz="4" w:space="0" w:color="FFE96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jsttabel4-Accent6">
    <w:name w:val="List Table 4 Accent 6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9C23F" w:themeColor="accent6"/>
          <w:left w:val="single" w:sz="4" w:space="0" w:color="A9C23F" w:themeColor="accent6"/>
          <w:bottom w:val="single" w:sz="4" w:space="0" w:color="A9C23F" w:themeColor="accent6"/>
          <w:right w:val="single" w:sz="4" w:space="0" w:color="A9C23F" w:themeColor="accent6"/>
          <w:insideH w:val="nil"/>
        </w:tcBorders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sz="4" w:space="0" w:color="CBDA8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jsttabel5donker">
    <w:name w:val="List Table 5 Dark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1">
    <w:name w:val="List Table 5 Dark Accent 1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A7600" w:themeColor="accent1"/>
        <w:left w:val="single" w:sz="24" w:space="0" w:color="EA7600" w:themeColor="accent1"/>
        <w:bottom w:val="single" w:sz="24" w:space="0" w:color="EA7600" w:themeColor="accent1"/>
        <w:right w:val="single" w:sz="24" w:space="0" w:color="EA7600" w:themeColor="accent1"/>
      </w:tblBorders>
    </w:tblPr>
    <w:tcPr>
      <w:shd w:val="clear" w:color="auto" w:fill="EA7600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2">
    <w:name w:val="List Table 5 Dark Accent 2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03C31" w:themeColor="accent2"/>
        <w:left w:val="single" w:sz="24" w:space="0" w:color="E03C31" w:themeColor="accent2"/>
        <w:bottom w:val="single" w:sz="24" w:space="0" w:color="E03C31" w:themeColor="accent2"/>
        <w:right w:val="single" w:sz="24" w:space="0" w:color="E03C31" w:themeColor="accent2"/>
      </w:tblBorders>
    </w:tblPr>
    <w:tcPr>
      <w:shd w:val="clear" w:color="auto" w:fill="E03C31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3">
    <w:name w:val="List Table 5 Dark Accent 3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77C8" w:themeColor="accent3"/>
        <w:left w:val="single" w:sz="24" w:space="0" w:color="0077C8" w:themeColor="accent3"/>
        <w:bottom w:val="single" w:sz="24" w:space="0" w:color="0077C8" w:themeColor="accent3"/>
        <w:right w:val="single" w:sz="24" w:space="0" w:color="0077C8" w:themeColor="accent3"/>
      </w:tblBorders>
    </w:tblPr>
    <w:tcPr>
      <w:shd w:val="clear" w:color="auto" w:fill="0077C8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4">
    <w:name w:val="List Table 5 Dark Accent 4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9F4D" w:themeColor="accent4"/>
        <w:left w:val="single" w:sz="24" w:space="0" w:color="009F4D" w:themeColor="accent4"/>
        <w:bottom w:val="single" w:sz="24" w:space="0" w:color="009F4D" w:themeColor="accent4"/>
        <w:right w:val="single" w:sz="24" w:space="0" w:color="009F4D" w:themeColor="accent4"/>
      </w:tblBorders>
    </w:tblPr>
    <w:tcPr>
      <w:shd w:val="clear" w:color="auto" w:fill="009F4D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5">
    <w:name w:val="List Table 5 Dark Accent 5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EDB00" w:themeColor="accent5"/>
        <w:left w:val="single" w:sz="24" w:space="0" w:color="FEDB00" w:themeColor="accent5"/>
        <w:bottom w:val="single" w:sz="24" w:space="0" w:color="FEDB00" w:themeColor="accent5"/>
        <w:right w:val="single" w:sz="24" w:space="0" w:color="FEDB00" w:themeColor="accent5"/>
      </w:tblBorders>
    </w:tblPr>
    <w:tcPr>
      <w:shd w:val="clear" w:color="auto" w:fill="FEDB00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6">
    <w:name w:val="List Table 5 Dark Accent 6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A9C23F" w:themeColor="accent6"/>
        <w:left w:val="single" w:sz="24" w:space="0" w:color="A9C23F" w:themeColor="accent6"/>
        <w:bottom w:val="single" w:sz="24" w:space="0" w:color="A9C23F" w:themeColor="accent6"/>
        <w:right w:val="single" w:sz="24" w:space="0" w:color="A9C23F" w:themeColor="accent6"/>
      </w:tblBorders>
    </w:tblPr>
    <w:tcPr>
      <w:shd w:val="clear" w:color="auto" w:fill="A9C23F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6kleurrijk">
    <w:name w:val="List Table 6 Colorful"/>
    <w:basedOn w:val="Standaardtabel"/>
    <w:uiPriority w:val="51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jsttabel6kleurrijk-Accent1">
    <w:name w:val="List Table 6 Colorful Accent 1"/>
    <w:basedOn w:val="Standaardtabel"/>
    <w:uiPriority w:val="51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sz="4" w:space="0" w:color="EA7600" w:themeColor="accent1"/>
        <w:bottom w:val="single" w:sz="4" w:space="0" w:color="EA7600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EA7600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EA76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jsttabel6kleurrijk-Accent2">
    <w:name w:val="List Table 6 Colorful Accent 2"/>
    <w:basedOn w:val="Standaardtabel"/>
    <w:uiPriority w:val="51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sz="4" w:space="0" w:color="E03C31" w:themeColor="accent2"/>
        <w:bottom w:val="single" w:sz="4" w:space="0" w:color="E03C31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E03C31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E03C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jsttabel6kleurrijk-Accent3">
    <w:name w:val="List Table 6 Colorful Accent 3"/>
    <w:basedOn w:val="Standaardtabel"/>
    <w:uiPriority w:val="51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sz="4" w:space="0" w:color="0077C8" w:themeColor="accent3"/>
        <w:bottom w:val="single" w:sz="4" w:space="0" w:color="0077C8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0077C8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0077C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jsttabel6kleurrijk-Accent4">
    <w:name w:val="List Table 6 Colorful Accent 4"/>
    <w:basedOn w:val="Standaardtabel"/>
    <w:uiPriority w:val="51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sz="4" w:space="0" w:color="009F4D" w:themeColor="accent4"/>
        <w:bottom w:val="single" w:sz="4" w:space="0" w:color="009F4D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009F4D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009F4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jsttabel6kleurrijk-Accent5">
    <w:name w:val="List Table 6 Colorful Accent 5"/>
    <w:basedOn w:val="Standaardtabel"/>
    <w:uiPriority w:val="51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sz="4" w:space="0" w:color="FEDB00" w:themeColor="accent5"/>
        <w:bottom w:val="single" w:sz="4" w:space="0" w:color="FEDB00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FEDB00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FEDB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jsttabel6kleurrijk-Accent6">
    <w:name w:val="List Table 6 Colorful Accent 6"/>
    <w:basedOn w:val="Standaardtabel"/>
    <w:uiPriority w:val="51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sz="4" w:space="0" w:color="A9C23F" w:themeColor="accent6"/>
        <w:bottom w:val="single" w:sz="4" w:space="0" w:color="A9C23F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A9C23F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A9C23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jsttabel7kleurrijk">
    <w:name w:val="List Table 7 Colorful"/>
    <w:basedOn w:val="Standaardtabel"/>
    <w:uiPriority w:val="52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1">
    <w:name w:val="List Table 7 Colorful Accent 1"/>
    <w:basedOn w:val="Standaardtabel"/>
    <w:uiPriority w:val="52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A7600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A7600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A7600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A7600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2">
    <w:name w:val="List Table 7 Colorful Accent 2"/>
    <w:basedOn w:val="Standaardtabel"/>
    <w:uiPriority w:val="52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03C31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03C31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03C31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03C31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3">
    <w:name w:val="List Table 7 Colorful Accent 3"/>
    <w:basedOn w:val="Standaardtabel"/>
    <w:uiPriority w:val="52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77C8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77C8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77C8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77C8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4">
    <w:name w:val="List Table 7 Colorful Accent 4"/>
    <w:basedOn w:val="Standaardtabel"/>
    <w:uiPriority w:val="52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9F4D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9F4D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9F4D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9F4D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5">
    <w:name w:val="List Table 7 Colorful Accent 5"/>
    <w:basedOn w:val="Standaardtabel"/>
    <w:uiPriority w:val="52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EDB00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EDB00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EDB00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EDB00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6">
    <w:name w:val="List Table 7 Colorful Accent 6"/>
    <w:basedOn w:val="Standaardtabel"/>
    <w:uiPriority w:val="52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9C23F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9C23F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9C23F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9C23F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Onopgemaaktetabel1">
    <w:name w:val="Plain Table 1"/>
    <w:basedOn w:val="Standaardtabel"/>
    <w:uiPriority w:val="41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Onopgemaaktetabel2">
    <w:name w:val="Plain Table 2"/>
    <w:basedOn w:val="Standaardtabel"/>
    <w:uiPriority w:val="42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Onopgemaaktetabel3">
    <w:name w:val="Plain Table 3"/>
    <w:basedOn w:val="Standaardtabel"/>
    <w:uiPriority w:val="43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Onopgemaaktetabel4">
    <w:name w:val="Plain Table 4"/>
    <w:basedOn w:val="Standaardtabel"/>
    <w:uiPriority w:val="44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Onopgemaaktetabel5">
    <w:name w:val="Plain Table 5"/>
    <w:basedOn w:val="Standaardtabel"/>
    <w:uiPriority w:val="45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Rastertabel1licht-Accent1">
    <w:name w:val="Grid Table 1 Light Accent 1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C790" w:themeColor="accent1" w:themeTint="66"/>
        <w:left w:val="single" w:sz="4" w:space="0" w:color="FFC790" w:themeColor="accent1" w:themeTint="66"/>
        <w:bottom w:val="single" w:sz="4" w:space="0" w:color="FFC790" w:themeColor="accent1" w:themeTint="66"/>
        <w:right w:val="single" w:sz="4" w:space="0" w:color="FFC790" w:themeColor="accent1" w:themeTint="66"/>
        <w:insideH w:val="single" w:sz="4" w:space="0" w:color="FFC790" w:themeColor="accent1" w:themeTint="66"/>
        <w:insideV w:val="single" w:sz="4" w:space="0" w:color="FFC790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FFAC59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AC5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3">
    <w:name w:val="Grid Table 1 Light Accent 3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83CCFF" w:themeColor="accent3" w:themeTint="66"/>
        <w:left w:val="single" w:sz="4" w:space="0" w:color="83CCFF" w:themeColor="accent3" w:themeTint="66"/>
        <w:bottom w:val="single" w:sz="4" w:space="0" w:color="83CCFF" w:themeColor="accent3" w:themeTint="66"/>
        <w:right w:val="single" w:sz="4" w:space="0" w:color="83CCFF" w:themeColor="accent3" w:themeTint="66"/>
        <w:insideH w:val="single" w:sz="4" w:space="0" w:color="83CCFF" w:themeColor="accent3" w:themeTint="66"/>
        <w:insideV w:val="single" w:sz="4" w:space="0" w:color="83CCFF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45B3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5B3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4">
    <w:name w:val="Grid Table 1 Light Accent 4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72FFB6" w:themeColor="accent4" w:themeTint="66"/>
        <w:left w:val="single" w:sz="4" w:space="0" w:color="72FFB6" w:themeColor="accent4" w:themeTint="66"/>
        <w:bottom w:val="single" w:sz="4" w:space="0" w:color="72FFB6" w:themeColor="accent4" w:themeTint="66"/>
        <w:right w:val="single" w:sz="4" w:space="0" w:color="72FFB6" w:themeColor="accent4" w:themeTint="66"/>
        <w:insideH w:val="single" w:sz="4" w:space="0" w:color="72FFB6" w:themeColor="accent4" w:themeTint="66"/>
        <w:insideV w:val="single" w:sz="4" w:space="0" w:color="72FFB6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2CFF91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CFF9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5">
    <w:name w:val="Grid Table 1 Light Accent 5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098" w:themeColor="accent5" w:themeTint="66"/>
        <w:left w:val="single" w:sz="4" w:space="0" w:color="FFF098" w:themeColor="accent5" w:themeTint="66"/>
        <w:bottom w:val="single" w:sz="4" w:space="0" w:color="FFF098" w:themeColor="accent5" w:themeTint="66"/>
        <w:right w:val="single" w:sz="4" w:space="0" w:color="FFF098" w:themeColor="accent5" w:themeTint="66"/>
        <w:insideH w:val="single" w:sz="4" w:space="0" w:color="FFF098" w:themeColor="accent5" w:themeTint="66"/>
        <w:insideV w:val="single" w:sz="4" w:space="0" w:color="FFF098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FE96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E96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6">
    <w:name w:val="Grid Table 1 Light Accent 6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DCE6B2" w:themeColor="accent6" w:themeTint="66"/>
        <w:left w:val="single" w:sz="4" w:space="0" w:color="DCE6B2" w:themeColor="accent6" w:themeTint="66"/>
        <w:bottom w:val="single" w:sz="4" w:space="0" w:color="DCE6B2" w:themeColor="accent6" w:themeTint="66"/>
        <w:right w:val="single" w:sz="4" w:space="0" w:color="DCE6B2" w:themeColor="accent6" w:themeTint="66"/>
        <w:insideH w:val="single" w:sz="4" w:space="0" w:color="DCE6B2" w:themeColor="accent6" w:themeTint="66"/>
        <w:insideV w:val="single" w:sz="4" w:space="0" w:color="DCE6B2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CBDA8B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BDA8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2">
    <w:name w:val="Grid Table 1 Light Accent 2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2B0AC" w:themeColor="accent2" w:themeTint="66"/>
        <w:left w:val="single" w:sz="4" w:space="0" w:color="F2B0AC" w:themeColor="accent2" w:themeTint="66"/>
        <w:bottom w:val="single" w:sz="4" w:space="0" w:color="F2B0AC" w:themeColor="accent2" w:themeTint="66"/>
        <w:right w:val="single" w:sz="4" w:space="0" w:color="F2B0AC" w:themeColor="accent2" w:themeTint="66"/>
        <w:insideH w:val="single" w:sz="4" w:space="0" w:color="F2B0AC" w:themeColor="accent2" w:themeTint="66"/>
        <w:insideV w:val="single" w:sz="4" w:space="0" w:color="F2B0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EC8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C8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2">
    <w:name w:val="Grid Table 2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astertabel2-Accent1">
    <w:name w:val="Grid Table 2 Accent 1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FFAC59" w:themeColor="accent1" w:themeTint="99"/>
        <w:bottom w:val="single" w:sz="2" w:space="0" w:color="FFAC59" w:themeColor="accent1" w:themeTint="99"/>
        <w:insideH w:val="single" w:sz="2" w:space="0" w:color="FFAC59" w:themeColor="accent1" w:themeTint="99"/>
        <w:insideV w:val="single" w:sz="2" w:space="0" w:color="FFAC59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AC59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AC59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Rastertabel2-Accent2">
    <w:name w:val="Grid Table 2 Accent 2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EC8983" w:themeColor="accent2" w:themeTint="99"/>
        <w:bottom w:val="single" w:sz="2" w:space="0" w:color="EC8983" w:themeColor="accent2" w:themeTint="99"/>
        <w:insideH w:val="single" w:sz="2" w:space="0" w:color="EC8983" w:themeColor="accent2" w:themeTint="99"/>
        <w:insideV w:val="single" w:sz="2" w:space="0" w:color="EC8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EC89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EC89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Rastertabel2-Accent3">
    <w:name w:val="Grid Table 2 Accent 3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45B3FF" w:themeColor="accent3" w:themeTint="99"/>
        <w:bottom w:val="single" w:sz="2" w:space="0" w:color="45B3FF" w:themeColor="accent3" w:themeTint="99"/>
        <w:insideH w:val="single" w:sz="2" w:space="0" w:color="45B3FF" w:themeColor="accent3" w:themeTint="99"/>
        <w:insideV w:val="single" w:sz="2" w:space="0" w:color="45B3FF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5B3FF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5B3FF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Rastertabel2-Accent4">
    <w:name w:val="Grid Table 2 Accent 4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2CFF91" w:themeColor="accent4" w:themeTint="99"/>
        <w:bottom w:val="single" w:sz="2" w:space="0" w:color="2CFF91" w:themeColor="accent4" w:themeTint="99"/>
        <w:insideH w:val="single" w:sz="2" w:space="0" w:color="2CFF91" w:themeColor="accent4" w:themeTint="99"/>
        <w:insideV w:val="single" w:sz="2" w:space="0" w:color="2CFF91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CFF91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CFF91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Rastertabel2-Accent5">
    <w:name w:val="Grid Table 2 Accent 5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FFE965" w:themeColor="accent5" w:themeTint="99"/>
        <w:bottom w:val="single" w:sz="2" w:space="0" w:color="FFE965" w:themeColor="accent5" w:themeTint="99"/>
        <w:insideH w:val="single" w:sz="2" w:space="0" w:color="FFE965" w:themeColor="accent5" w:themeTint="99"/>
        <w:insideV w:val="single" w:sz="2" w:space="0" w:color="FFE96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E96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E96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Rastertabel2-Accent6">
    <w:name w:val="Grid Table 2 Accent 6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CBDA8B" w:themeColor="accent6" w:themeTint="99"/>
        <w:bottom w:val="single" w:sz="2" w:space="0" w:color="CBDA8B" w:themeColor="accent6" w:themeTint="99"/>
        <w:insideH w:val="single" w:sz="2" w:space="0" w:color="CBDA8B" w:themeColor="accent6" w:themeTint="99"/>
        <w:insideV w:val="single" w:sz="2" w:space="0" w:color="CBDA8B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BDA8B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BDA8B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Rastertabel3">
    <w:name w:val="Grid Table 3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Rastertabel3-Accent1">
    <w:name w:val="Grid Table 3 Accent 1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  <w:insideV w:val="single" w:sz="4" w:space="0" w:color="FFAC59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bottom w:val="single" w:sz="4" w:space="0" w:color="FFAC59" w:themeColor="accent1" w:themeTint="99"/>
        </w:tcBorders>
      </w:tcPr>
    </w:tblStylePr>
    <w:tblStylePr w:type="nwCell">
      <w:tblPr/>
      <w:tcPr>
        <w:tcBorders>
          <w:bottom w:val="single" w:sz="4" w:space="0" w:color="FFAC59" w:themeColor="accent1" w:themeTint="99"/>
        </w:tcBorders>
      </w:tcPr>
    </w:tblStylePr>
    <w:tblStylePr w:type="seCell">
      <w:tblPr/>
      <w:tcPr>
        <w:tcBorders>
          <w:top w:val="single" w:sz="4" w:space="0" w:color="FFAC59" w:themeColor="accent1" w:themeTint="99"/>
        </w:tcBorders>
      </w:tcPr>
    </w:tblStylePr>
    <w:tblStylePr w:type="swCell">
      <w:tblPr/>
      <w:tcPr>
        <w:tcBorders>
          <w:top w:val="single" w:sz="4" w:space="0" w:color="FFAC59" w:themeColor="accent1" w:themeTint="99"/>
        </w:tcBorders>
      </w:tcPr>
    </w:tblStylePr>
  </w:style>
  <w:style w:type="table" w:styleId="Rastertabel3-Accent2">
    <w:name w:val="Grid Table 3 Accent 2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  <w:insideV w:val="single" w:sz="4" w:space="0" w:color="EC8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bottom w:val="single" w:sz="4" w:space="0" w:color="EC8983" w:themeColor="accent2" w:themeTint="99"/>
        </w:tcBorders>
      </w:tcPr>
    </w:tblStylePr>
    <w:tblStylePr w:type="nwCell">
      <w:tblPr/>
      <w:tcPr>
        <w:tcBorders>
          <w:bottom w:val="single" w:sz="4" w:space="0" w:color="EC8983" w:themeColor="accent2" w:themeTint="99"/>
        </w:tcBorders>
      </w:tcPr>
    </w:tblStylePr>
    <w:tblStylePr w:type="seCell">
      <w:tblPr/>
      <w:tcPr>
        <w:tcBorders>
          <w:top w:val="single" w:sz="4" w:space="0" w:color="EC8983" w:themeColor="accent2" w:themeTint="99"/>
        </w:tcBorders>
      </w:tcPr>
    </w:tblStylePr>
    <w:tblStylePr w:type="swCell">
      <w:tblPr/>
      <w:tcPr>
        <w:tcBorders>
          <w:top w:val="single" w:sz="4" w:space="0" w:color="EC8983" w:themeColor="accent2" w:themeTint="99"/>
        </w:tcBorders>
      </w:tcPr>
    </w:tblStylePr>
  </w:style>
  <w:style w:type="table" w:styleId="Rastertabel3-Accent3">
    <w:name w:val="Grid Table 3 Accent 3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  <w:insideV w:val="single" w:sz="4" w:space="0" w:color="45B3FF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bottom w:val="single" w:sz="4" w:space="0" w:color="45B3FF" w:themeColor="accent3" w:themeTint="99"/>
        </w:tcBorders>
      </w:tcPr>
    </w:tblStylePr>
    <w:tblStylePr w:type="nwCell">
      <w:tblPr/>
      <w:tcPr>
        <w:tcBorders>
          <w:bottom w:val="single" w:sz="4" w:space="0" w:color="45B3FF" w:themeColor="accent3" w:themeTint="99"/>
        </w:tcBorders>
      </w:tcPr>
    </w:tblStylePr>
    <w:tblStylePr w:type="seCell">
      <w:tblPr/>
      <w:tcPr>
        <w:tcBorders>
          <w:top w:val="single" w:sz="4" w:space="0" w:color="45B3FF" w:themeColor="accent3" w:themeTint="99"/>
        </w:tcBorders>
      </w:tcPr>
    </w:tblStylePr>
    <w:tblStylePr w:type="swCell">
      <w:tblPr/>
      <w:tcPr>
        <w:tcBorders>
          <w:top w:val="single" w:sz="4" w:space="0" w:color="45B3FF" w:themeColor="accent3" w:themeTint="99"/>
        </w:tcBorders>
      </w:tcPr>
    </w:tblStylePr>
  </w:style>
  <w:style w:type="table" w:styleId="Rastertabel3-Accent4">
    <w:name w:val="Grid Table 3 Accent 4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  <w:insideV w:val="single" w:sz="4" w:space="0" w:color="2CFF91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bottom w:val="single" w:sz="4" w:space="0" w:color="2CFF91" w:themeColor="accent4" w:themeTint="99"/>
        </w:tcBorders>
      </w:tcPr>
    </w:tblStylePr>
    <w:tblStylePr w:type="nwCell">
      <w:tblPr/>
      <w:tcPr>
        <w:tcBorders>
          <w:bottom w:val="single" w:sz="4" w:space="0" w:color="2CFF91" w:themeColor="accent4" w:themeTint="99"/>
        </w:tcBorders>
      </w:tcPr>
    </w:tblStylePr>
    <w:tblStylePr w:type="seCell">
      <w:tblPr/>
      <w:tcPr>
        <w:tcBorders>
          <w:top w:val="single" w:sz="4" w:space="0" w:color="2CFF91" w:themeColor="accent4" w:themeTint="99"/>
        </w:tcBorders>
      </w:tcPr>
    </w:tblStylePr>
    <w:tblStylePr w:type="swCell">
      <w:tblPr/>
      <w:tcPr>
        <w:tcBorders>
          <w:top w:val="single" w:sz="4" w:space="0" w:color="2CFF91" w:themeColor="accent4" w:themeTint="99"/>
        </w:tcBorders>
      </w:tcPr>
    </w:tblStylePr>
  </w:style>
  <w:style w:type="table" w:styleId="Rastertabel3-Accent5">
    <w:name w:val="Grid Table 3 Accent 5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  <w:insideV w:val="single" w:sz="4" w:space="0" w:color="FFE96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bottom w:val="single" w:sz="4" w:space="0" w:color="FFE965" w:themeColor="accent5" w:themeTint="99"/>
        </w:tcBorders>
      </w:tcPr>
    </w:tblStylePr>
    <w:tblStylePr w:type="nwCell">
      <w:tblPr/>
      <w:tcPr>
        <w:tcBorders>
          <w:bottom w:val="single" w:sz="4" w:space="0" w:color="FFE965" w:themeColor="accent5" w:themeTint="99"/>
        </w:tcBorders>
      </w:tcPr>
    </w:tblStylePr>
    <w:tblStylePr w:type="seCell">
      <w:tblPr/>
      <w:tcPr>
        <w:tcBorders>
          <w:top w:val="single" w:sz="4" w:space="0" w:color="FFE965" w:themeColor="accent5" w:themeTint="99"/>
        </w:tcBorders>
      </w:tcPr>
    </w:tblStylePr>
    <w:tblStylePr w:type="swCell">
      <w:tblPr/>
      <w:tcPr>
        <w:tcBorders>
          <w:top w:val="single" w:sz="4" w:space="0" w:color="FFE965" w:themeColor="accent5" w:themeTint="99"/>
        </w:tcBorders>
      </w:tcPr>
    </w:tblStylePr>
  </w:style>
  <w:style w:type="table" w:styleId="Rastertabel3-Accent6">
    <w:name w:val="Grid Table 3 Accent 6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  <w:insideV w:val="single" w:sz="4" w:space="0" w:color="CBDA8B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bottom w:val="single" w:sz="4" w:space="0" w:color="CBDA8B" w:themeColor="accent6" w:themeTint="99"/>
        </w:tcBorders>
      </w:tcPr>
    </w:tblStylePr>
    <w:tblStylePr w:type="nwCell">
      <w:tblPr/>
      <w:tcPr>
        <w:tcBorders>
          <w:bottom w:val="single" w:sz="4" w:space="0" w:color="CBDA8B" w:themeColor="accent6" w:themeTint="99"/>
        </w:tcBorders>
      </w:tcPr>
    </w:tblStylePr>
    <w:tblStylePr w:type="seCell">
      <w:tblPr/>
      <w:tcPr>
        <w:tcBorders>
          <w:top w:val="single" w:sz="4" w:space="0" w:color="CBDA8B" w:themeColor="accent6" w:themeTint="99"/>
        </w:tcBorders>
      </w:tcPr>
    </w:tblStylePr>
    <w:tblStylePr w:type="swCell">
      <w:tblPr/>
      <w:tcPr>
        <w:tcBorders>
          <w:top w:val="single" w:sz="4" w:space="0" w:color="CBDA8B" w:themeColor="accent6" w:themeTint="99"/>
        </w:tcBorders>
      </w:tcPr>
    </w:tblStylePr>
  </w:style>
  <w:style w:type="table" w:styleId="Rastertabel4">
    <w:name w:val="Grid Table 4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astertabel4-Accent1">
    <w:name w:val="Grid Table 4 Accent 1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  <w:insideV w:val="single" w:sz="4" w:space="0" w:color="FFAC59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A7600" w:themeColor="accent1"/>
          <w:left w:val="single" w:sz="4" w:space="0" w:color="EA7600" w:themeColor="accent1"/>
          <w:bottom w:val="single" w:sz="4" w:space="0" w:color="EA7600" w:themeColor="accent1"/>
          <w:right w:val="single" w:sz="4" w:space="0" w:color="EA7600" w:themeColor="accent1"/>
          <w:insideH w:val="nil"/>
          <w:insideV w:val="nil"/>
        </w:tcBorders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sz="4" w:space="0" w:color="EA76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Rastertabel4-Accent2">
    <w:name w:val="Grid Table 4 Accent 2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  <w:insideV w:val="single" w:sz="4" w:space="0" w:color="EC89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03C31" w:themeColor="accent2"/>
          <w:left w:val="single" w:sz="4" w:space="0" w:color="E03C31" w:themeColor="accent2"/>
          <w:bottom w:val="single" w:sz="4" w:space="0" w:color="E03C31" w:themeColor="accent2"/>
          <w:right w:val="single" w:sz="4" w:space="0" w:color="E03C31" w:themeColor="accent2"/>
          <w:insideH w:val="nil"/>
          <w:insideV w:val="nil"/>
        </w:tcBorders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sz="4" w:space="0" w:color="E03C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Rastertabel4-Accent3">
    <w:name w:val="Grid Table 4 Accent 3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  <w:insideV w:val="single" w:sz="4" w:space="0" w:color="45B3FF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7C8" w:themeColor="accent3"/>
          <w:left w:val="single" w:sz="4" w:space="0" w:color="0077C8" w:themeColor="accent3"/>
          <w:bottom w:val="single" w:sz="4" w:space="0" w:color="0077C8" w:themeColor="accent3"/>
          <w:right w:val="single" w:sz="4" w:space="0" w:color="0077C8" w:themeColor="accent3"/>
          <w:insideH w:val="nil"/>
          <w:insideV w:val="nil"/>
        </w:tcBorders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sz="4" w:space="0" w:color="0077C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Rastertabel4-Accent4">
    <w:name w:val="Grid Table 4 Accent 4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  <w:insideV w:val="single" w:sz="4" w:space="0" w:color="2CFF91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9F4D" w:themeColor="accent4"/>
          <w:left w:val="single" w:sz="4" w:space="0" w:color="009F4D" w:themeColor="accent4"/>
          <w:bottom w:val="single" w:sz="4" w:space="0" w:color="009F4D" w:themeColor="accent4"/>
          <w:right w:val="single" w:sz="4" w:space="0" w:color="009F4D" w:themeColor="accent4"/>
          <w:insideH w:val="nil"/>
          <w:insideV w:val="nil"/>
        </w:tcBorders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sz="4" w:space="0" w:color="009F4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Rastertabel4-Accent5">
    <w:name w:val="Grid Table 4 Accent 5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  <w:insideV w:val="single" w:sz="4" w:space="0" w:color="FFE96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DB00" w:themeColor="accent5"/>
          <w:left w:val="single" w:sz="4" w:space="0" w:color="FEDB00" w:themeColor="accent5"/>
          <w:bottom w:val="single" w:sz="4" w:space="0" w:color="FEDB00" w:themeColor="accent5"/>
          <w:right w:val="single" w:sz="4" w:space="0" w:color="FEDB00" w:themeColor="accent5"/>
          <w:insideH w:val="nil"/>
          <w:insideV w:val="nil"/>
        </w:tcBorders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sz="4" w:space="0" w:color="FEDB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Rastertabel4-Accent6">
    <w:name w:val="Grid Table 4 Accent 6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  <w:insideV w:val="single" w:sz="4" w:space="0" w:color="CBDA8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9C23F" w:themeColor="accent6"/>
          <w:left w:val="single" w:sz="4" w:space="0" w:color="A9C23F" w:themeColor="accent6"/>
          <w:bottom w:val="single" w:sz="4" w:space="0" w:color="A9C23F" w:themeColor="accent6"/>
          <w:right w:val="single" w:sz="4" w:space="0" w:color="A9C23F" w:themeColor="accent6"/>
          <w:insideH w:val="nil"/>
          <w:insideV w:val="nil"/>
        </w:tcBorders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sz="4" w:space="0" w:color="A9C23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Rastertabel5donker">
    <w:name w:val="Grid Table 5 Dark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Rastertabel5donker-Accent1">
    <w:name w:val="Grid Table 5 Dark Accent 1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E3C7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A7600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A7600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A760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A7600" w:themeFill="accent1"/>
      </w:tcPr>
    </w:tblStylePr>
    <w:tblStylePr w:type="band1Vert">
      <w:tblPr/>
      <w:tcPr>
        <w:shd w:val="clear" w:color="auto" w:fill="FFC790" w:themeFill="accent1" w:themeFillTint="66"/>
      </w:tcPr>
    </w:tblStylePr>
    <w:tblStylePr w:type="band1Horz">
      <w:tblPr/>
      <w:tcPr>
        <w:shd w:val="clear" w:color="auto" w:fill="FFC790" w:themeFill="accent1" w:themeFillTint="66"/>
      </w:tcPr>
    </w:tblStylePr>
  </w:style>
  <w:style w:type="table" w:styleId="Rastertabel5donker-Accent2">
    <w:name w:val="Grid Table 5 Dark Accent 2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D7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03C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03C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03C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03C31" w:themeFill="accent2"/>
      </w:tcPr>
    </w:tblStylePr>
    <w:tblStylePr w:type="band1Vert">
      <w:tblPr/>
      <w:tcPr>
        <w:shd w:val="clear" w:color="auto" w:fill="F2B0AC" w:themeFill="accent2" w:themeFillTint="66"/>
      </w:tcPr>
    </w:tblStylePr>
    <w:tblStylePr w:type="band1Horz">
      <w:tblPr/>
      <w:tcPr>
        <w:shd w:val="clear" w:color="auto" w:fill="F2B0AC" w:themeFill="accent2" w:themeFillTint="66"/>
      </w:tcPr>
    </w:tblStylePr>
  </w:style>
  <w:style w:type="table" w:styleId="Rastertabel5donker-Accent3">
    <w:name w:val="Grid Table 5 Dark Accent 3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1E5FF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7C8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7C8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77C8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77C8" w:themeFill="accent3"/>
      </w:tcPr>
    </w:tblStylePr>
    <w:tblStylePr w:type="band1Vert">
      <w:tblPr/>
      <w:tcPr>
        <w:shd w:val="clear" w:color="auto" w:fill="83CCFF" w:themeFill="accent3" w:themeFillTint="66"/>
      </w:tcPr>
    </w:tblStylePr>
    <w:tblStylePr w:type="band1Horz">
      <w:tblPr/>
      <w:tcPr>
        <w:shd w:val="clear" w:color="auto" w:fill="83CCFF" w:themeFill="accent3" w:themeFillTint="66"/>
      </w:tcPr>
    </w:tblStylePr>
  </w:style>
  <w:style w:type="table" w:styleId="Rastertabel5donker-Accent4">
    <w:name w:val="Grid Table 5 Dark Accent 4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8FFDA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9F4D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9F4D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9F4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9F4D" w:themeFill="accent4"/>
      </w:tcPr>
    </w:tblStylePr>
    <w:tblStylePr w:type="band1Vert">
      <w:tblPr/>
      <w:tcPr>
        <w:shd w:val="clear" w:color="auto" w:fill="72FFB6" w:themeFill="accent4" w:themeFillTint="66"/>
      </w:tcPr>
    </w:tblStylePr>
    <w:tblStylePr w:type="band1Horz">
      <w:tblPr/>
      <w:tcPr>
        <w:shd w:val="clear" w:color="auto" w:fill="72FFB6" w:themeFill="accent4" w:themeFillTint="66"/>
      </w:tcPr>
    </w:tblStylePr>
  </w:style>
  <w:style w:type="table" w:styleId="Rastertabel5donker-Accent5">
    <w:name w:val="Grid Table 5 Dark Accent 5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7CB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DB00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DB00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EDB00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EDB00" w:themeFill="accent5"/>
      </w:tcPr>
    </w:tblStylePr>
    <w:tblStylePr w:type="band1Vert">
      <w:tblPr/>
      <w:tcPr>
        <w:shd w:val="clear" w:color="auto" w:fill="FFF098" w:themeFill="accent5" w:themeFillTint="66"/>
      </w:tcPr>
    </w:tblStylePr>
    <w:tblStylePr w:type="band1Horz">
      <w:tblPr/>
      <w:tcPr>
        <w:shd w:val="clear" w:color="auto" w:fill="FFF098" w:themeFill="accent5" w:themeFillTint="66"/>
      </w:tcPr>
    </w:tblStylePr>
  </w:style>
  <w:style w:type="table" w:styleId="Rastertabel5donker-Accent6">
    <w:name w:val="Grid Table 5 Dark Accent 6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D8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9C23F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9C23F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9C23F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9C23F" w:themeFill="accent6"/>
      </w:tcPr>
    </w:tblStylePr>
    <w:tblStylePr w:type="band1Vert">
      <w:tblPr/>
      <w:tcPr>
        <w:shd w:val="clear" w:color="auto" w:fill="DCE6B2" w:themeFill="accent6" w:themeFillTint="66"/>
      </w:tcPr>
    </w:tblStylePr>
    <w:tblStylePr w:type="band1Horz">
      <w:tblPr/>
      <w:tcPr>
        <w:shd w:val="clear" w:color="auto" w:fill="DCE6B2" w:themeFill="accent6" w:themeFillTint="66"/>
      </w:tcPr>
    </w:tblStylePr>
  </w:style>
  <w:style w:type="table" w:styleId="Rastertabel6kleurrijk">
    <w:name w:val="Grid Table 6 Colorful"/>
    <w:basedOn w:val="Standaardtabel"/>
    <w:uiPriority w:val="51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astertabel6kleurrijk-Accent1">
    <w:name w:val="Grid Table 6 Colorful Accent 1"/>
    <w:basedOn w:val="Standaardtabel"/>
    <w:uiPriority w:val="51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  <w:insideV w:val="single" w:sz="4" w:space="0" w:color="FFAC59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FFAC59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AC5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Rastertabel6kleurrijk-Accent2">
    <w:name w:val="Grid Table 6 Colorful Accent 2"/>
    <w:basedOn w:val="Standaardtabel"/>
    <w:uiPriority w:val="51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  <w:insideV w:val="single" w:sz="4" w:space="0" w:color="EC898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EC8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C8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Rastertabel6kleurrijk-Accent3">
    <w:name w:val="Grid Table 6 Colorful Accent 3"/>
    <w:basedOn w:val="Standaardtabel"/>
    <w:uiPriority w:val="51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  <w:insideV w:val="single" w:sz="4" w:space="0" w:color="45B3FF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45B3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5B3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Rastertabel6kleurrijk-Accent4">
    <w:name w:val="Grid Table 6 Colorful Accent 4"/>
    <w:basedOn w:val="Standaardtabel"/>
    <w:uiPriority w:val="51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  <w:insideV w:val="single" w:sz="4" w:space="0" w:color="2CFF91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2CFF91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CFF9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Rastertabel6kleurrijk-Accent5">
    <w:name w:val="Grid Table 6 Colorful Accent 5"/>
    <w:basedOn w:val="Standaardtabel"/>
    <w:uiPriority w:val="51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  <w:insideV w:val="single" w:sz="4" w:space="0" w:color="FFE96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FFE96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E96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Rastertabel6kleurrijk-Accent6">
    <w:name w:val="Grid Table 6 Colorful Accent 6"/>
    <w:basedOn w:val="Standaardtabel"/>
    <w:uiPriority w:val="51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  <w:insideV w:val="single" w:sz="4" w:space="0" w:color="CBDA8B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CBDA8B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BDA8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Rastertabel7kleurrijk">
    <w:name w:val="Grid Table 7 Colorful"/>
    <w:basedOn w:val="Standaardtabel"/>
    <w:uiPriority w:val="52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Rastertabel7kleurrijk-Accent1">
    <w:name w:val="Grid Table 7 Colorful Accent 1"/>
    <w:basedOn w:val="Standaardtabel"/>
    <w:uiPriority w:val="52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  <w:insideV w:val="single" w:sz="4" w:space="0" w:color="FFAC59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bottom w:val="single" w:sz="4" w:space="0" w:color="FFAC59" w:themeColor="accent1" w:themeTint="99"/>
        </w:tcBorders>
      </w:tcPr>
    </w:tblStylePr>
    <w:tblStylePr w:type="nwCell">
      <w:tblPr/>
      <w:tcPr>
        <w:tcBorders>
          <w:bottom w:val="single" w:sz="4" w:space="0" w:color="FFAC59" w:themeColor="accent1" w:themeTint="99"/>
        </w:tcBorders>
      </w:tcPr>
    </w:tblStylePr>
    <w:tblStylePr w:type="seCell">
      <w:tblPr/>
      <w:tcPr>
        <w:tcBorders>
          <w:top w:val="single" w:sz="4" w:space="0" w:color="FFAC59" w:themeColor="accent1" w:themeTint="99"/>
        </w:tcBorders>
      </w:tcPr>
    </w:tblStylePr>
    <w:tblStylePr w:type="swCell">
      <w:tblPr/>
      <w:tcPr>
        <w:tcBorders>
          <w:top w:val="single" w:sz="4" w:space="0" w:color="FFAC59" w:themeColor="accent1" w:themeTint="99"/>
        </w:tcBorders>
      </w:tcPr>
    </w:tblStylePr>
  </w:style>
  <w:style w:type="table" w:styleId="Rastertabel7kleurrijk-Accent2">
    <w:name w:val="Grid Table 7 Colorful Accent 2"/>
    <w:basedOn w:val="Standaardtabel"/>
    <w:uiPriority w:val="52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  <w:insideV w:val="single" w:sz="4" w:space="0" w:color="EC8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bottom w:val="single" w:sz="4" w:space="0" w:color="EC8983" w:themeColor="accent2" w:themeTint="99"/>
        </w:tcBorders>
      </w:tcPr>
    </w:tblStylePr>
    <w:tblStylePr w:type="nwCell">
      <w:tblPr/>
      <w:tcPr>
        <w:tcBorders>
          <w:bottom w:val="single" w:sz="4" w:space="0" w:color="EC8983" w:themeColor="accent2" w:themeTint="99"/>
        </w:tcBorders>
      </w:tcPr>
    </w:tblStylePr>
    <w:tblStylePr w:type="seCell">
      <w:tblPr/>
      <w:tcPr>
        <w:tcBorders>
          <w:top w:val="single" w:sz="4" w:space="0" w:color="EC8983" w:themeColor="accent2" w:themeTint="99"/>
        </w:tcBorders>
      </w:tcPr>
    </w:tblStylePr>
    <w:tblStylePr w:type="swCell">
      <w:tblPr/>
      <w:tcPr>
        <w:tcBorders>
          <w:top w:val="single" w:sz="4" w:space="0" w:color="EC8983" w:themeColor="accent2" w:themeTint="99"/>
        </w:tcBorders>
      </w:tcPr>
    </w:tblStylePr>
  </w:style>
  <w:style w:type="table" w:styleId="Rastertabel7kleurrijk-Accent3">
    <w:name w:val="Grid Table 7 Colorful Accent 3"/>
    <w:basedOn w:val="Standaardtabel"/>
    <w:uiPriority w:val="52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  <w:insideV w:val="single" w:sz="4" w:space="0" w:color="45B3FF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bottom w:val="single" w:sz="4" w:space="0" w:color="45B3FF" w:themeColor="accent3" w:themeTint="99"/>
        </w:tcBorders>
      </w:tcPr>
    </w:tblStylePr>
    <w:tblStylePr w:type="nwCell">
      <w:tblPr/>
      <w:tcPr>
        <w:tcBorders>
          <w:bottom w:val="single" w:sz="4" w:space="0" w:color="45B3FF" w:themeColor="accent3" w:themeTint="99"/>
        </w:tcBorders>
      </w:tcPr>
    </w:tblStylePr>
    <w:tblStylePr w:type="seCell">
      <w:tblPr/>
      <w:tcPr>
        <w:tcBorders>
          <w:top w:val="single" w:sz="4" w:space="0" w:color="45B3FF" w:themeColor="accent3" w:themeTint="99"/>
        </w:tcBorders>
      </w:tcPr>
    </w:tblStylePr>
    <w:tblStylePr w:type="swCell">
      <w:tblPr/>
      <w:tcPr>
        <w:tcBorders>
          <w:top w:val="single" w:sz="4" w:space="0" w:color="45B3FF" w:themeColor="accent3" w:themeTint="99"/>
        </w:tcBorders>
      </w:tcPr>
    </w:tblStylePr>
  </w:style>
  <w:style w:type="table" w:styleId="Rastertabel7kleurrijk-Accent4">
    <w:name w:val="Grid Table 7 Colorful Accent 4"/>
    <w:basedOn w:val="Standaardtabel"/>
    <w:uiPriority w:val="52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  <w:insideV w:val="single" w:sz="4" w:space="0" w:color="2CFF91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bottom w:val="single" w:sz="4" w:space="0" w:color="2CFF91" w:themeColor="accent4" w:themeTint="99"/>
        </w:tcBorders>
      </w:tcPr>
    </w:tblStylePr>
    <w:tblStylePr w:type="nwCell">
      <w:tblPr/>
      <w:tcPr>
        <w:tcBorders>
          <w:bottom w:val="single" w:sz="4" w:space="0" w:color="2CFF91" w:themeColor="accent4" w:themeTint="99"/>
        </w:tcBorders>
      </w:tcPr>
    </w:tblStylePr>
    <w:tblStylePr w:type="seCell">
      <w:tblPr/>
      <w:tcPr>
        <w:tcBorders>
          <w:top w:val="single" w:sz="4" w:space="0" w:color="2CFF91" w:themeColor="accent4" w:themeTint="99"/>
        </w:tcBorders>
      </w:tcPr>
    </w:tblStylePr>
    <w:tblStylePr w:type="swCell">
      <w:tblPr/>
      <w:tcPr>
        <w:tcBorders>
          <w:top w:val="single" w:sz="4" w:space="0" w:color="2CFF91" w:themeColor="accent4" w:themeTint="99"/>
        </w:tcBorders>
      </w:tcPr>
    </w:tblStylePr>
  </w:style>
  <w:style w:type="table" w:styleId="Rastertabel7kleurrijk-Accent5">
    <w:name w:val="Grid Table 7 Colorful Accent 5"/>
    <w:basedOn w:val="Standaardtabel"/>
    <w:uiPriority w:val="52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  <w:insideV w:val="single" w:sz="4" w:space="0" w:color="FFE96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bottom w:val="single" w:sz="4" w:space="0" w:color="FFE965" w:themeColor="accent5" w:themeTint="99"/>
        </w:tcBorders>
      </w:tcPr>
    </w:tblStylePr>
    <w:tblStylePr w:type="nwCell">
      <w:tblPr/>
      <w:tcPr>
        <w:tcBorders>
          <w:bottom w:val="single" w:sz="4" w:space="0" w:color="FFE965" w:themeColor="accent5" w:themeTint="99"/>
        </w:tcBorders>
      </w:tcPr>
    </w:tblStylePr>
    <w:tblStylePr w:type="seCell">
      <w:tblPr/>
      <w:tcPr>
        <w:tcBorders>
          <w:top w:val="single" w:sz="4" w:space="0" w:color="FFE965" w:themeColor="accent5" w:themeTint="99"/>
        </w:tcBorders>
      </w:tcPr>
    </w:tblStylePr>
    <w:tblStylePr w:type="swCell">
      <w:tblPr/>
      <w:tcPr>
        <w:tcBorders>
          <w:top w:val="single" w:sz="4" w:space="0" w:color="FFE965" w:themeColor="accent5" w:themeTint="99"/>
        </w:tcBorders>
      </w:tcPr>
    </w:tblStylePr>
  </w:style>
  <w:style w:type="table" w:styleId="Rastertabel7kleurrijk-Accent6">
    <w:name w:val="Grid Table 7 Colorful Accent 6"/>
    <w:basedOn w:val="Standaardtabel"/>
    <w:uiPriority w:val="52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  <w:insideV w:val="single" w:sz="4" w:space="0" w:color="CBDA8B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bottom w:val="single" w:sz="4" w:space="0" w:color="CBDA8B" w:themeColor="accent6" w:themeTint="99"/>
        </w:tcBorders>
      </w:tcPr>
    </w:tblStylePr>
    <w:tblStylePr w:type="nwCell">
      <w:tblPr/>
      <w:tcPr>
        <w:tcBorders>
          <w:bottom w:val="single" w:sz="4" w:space="0" w:color="CBDA8B" w:themeColor="accent6" w:themeTint="99"/>
        </w:tcBorders>
      </w:tcPr>
    </w:tblStylePr>
    <w:tblStylePr w:type="seCell">
      <w:tblPr/>
      <w:tcPr>
        <w:tcBorders>
          <w:top w:val="single" w:sz="4" w:space="0" w:color="CBDA8B" w:themeColor="accent6" w:themeTint="99"/>
        </w:tcBorders>
      </w:tcPr>
    </w:tblStylePr>
    <w:tblStylePr w:type="swCell">
      <w:tblPr/>
      <w:tcPr>
        <w:tcBorders>
          <w:top w:val="single" w:sz="4" w:space="0" w:color="CBDA8B" w:themeColor="accent6" w:themeTint="99"/>
        </w:tcBorders>
      </w:tcPr>
    </w:tblStylePr>
  </w:style>
  <w:style w:type="table" w:styleId="Rastertabel1licht">
    <w:name w:val="Grid Table 1 Light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rasterlicht">
    <w:name w:val="Grid Table Light"/>
    <w:basedOn w:val="Standaardtabel"/>
    <w:uiPriority w:val="40"/>
    <w:semiHidden/>
    <w:rsid w:val="00C85FA2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LicentietekstSURF">
    <w:name w:val="Licentietekst SURF"/>
    <w:basedOn w:val="ZsysbasisSURF"/>
    <w:uiPriority w:val="4"/>
    <w:rsid w:val="00031B2D"/>
    <w:pPr>
      <w:spacing w:line="260" w:lineRule="exact"/>
    </w:pPr>
    <w:rPr>
      <w:noProof/>
      <w:sz w:val="19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A7569A"/>
    <w:rPr>
      <w:color w:val="605E5C"/>
      <w:shd w:val="clear" w:color="auto" w:fill="E1DFDD"/>
    </w:rPr>
  </w:style>
  <w:style w:type="table" w:customStyle="1" w:styleId="TableNormal1">
    <w:name w:val="Table Normal1"/>
    <w:uiPriority w:val="2"/>
    <w:semiHidden/>
    <w:unhideWhenUsed/>
    <w:qFormat/>
    <w:rsid w:val="00CB2517"/>
    <w:pPr>
      <w:widowControl w:val="0"/>
      <w:autoSpaceDE w:val="0"/>
      <w:autoSpaceDN w:val="0"/>
      <w:spacing w:after="0" w:line="240" w:lineRule="auto"/>
    </w:pPr>
    <w:rPr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Standaard"/>
    <w:uiPriority w:val="1"/>
    <w:qFormat/>
    <w:rsid w:val="00CB2517"/>
  </w:style>
  <w:style w:type="character" w:customStyle="1" w:styleId="GeenafstandChar">
    <w:name w:val="Geen afstand Char"/>
    <w:basedOn w:val="Standaardalinea-lettertype"/>
    <w:link w:val="Geenafstand"/>
    <w:uiPriority w:val="1"/>
    <w:rsid w:val="00EB6F4B"/>
    <w:rPr>
      <w:rFonts w:ascii="Calibri" w:hAnsi="Calibri" w:cs="Maiandra GD"/>
      <w:color w:val="000000" w:themeColor="text1"/>
      <w:szCs w:val="18"/>
    </w:rPr>
  </w:style>
  <w:style w:type="numbering" w:customStyle="1" w:styleId="CurrentList2">
    <w:name w:val="Current List2"/>
    <w:uiPriority w:val="99"/>
    <w:rsid w:val="005928D5"/>
    <w:pPr>
      <w:numPr>
        <w:numId w:val="4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571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18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jp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39C5AB76252D4446B5B53F97F86318B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6D809C5-36D4-434F-AAE4-B5E588272A3E}"/>
      </w:docPartPr>
      <w:docPartBody>
        <w:p w:rsidR="009B4D0A" w:rsidRDefault="00D771B9" w:rsidP="00D771B9">
          <w:pPr>
            <w:pStyle w:val="39C5AB76252D4446B5B53F97F86318B2"/>
          </w:pPr>
          <w:r>
            <w:rPr>
              <w:rFonts w:asciiTheme="majorHAnsi" w:hAnsiTheme="majorHAnsi"/>
              <w:color w:val="E7E6E6" w:themeColor="background2"/>
              <w:sz w:val="78"/>
              <w:szCs w:val="78"/>
            </w:rPr>
            <w:t>[Document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neral Sans Semibold">
    <w:altName w:val="Calibri"/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</w:font>
  <w:font w:name="General Sans">
    <w:altName w:val="Calibri"/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OOPER LIGHT BT">
    <w:altName w:val="Cooper Black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71B9"/>
    <w:rsid w:val="00012A61"/>
    <w:rsid w:val="00062E34"/>
    <w:rsid w:val="000A2310"/>
    <w:rsid w:val="002E6921"/>
    <w:rsid w:val="00325061"/>
    <w:rsid w:val="00327B4F"/>
    <w:rsid w:val="003815D7"/>
    <w:rsid w:val="0047304F"/>
    <w:rsid w:val="005965D1"/>
    <w:rsid w:val="005E6A11"/>
    <w:rsid w:val="00624146"/>
    <w:rsid w:val="006E3E2D"/>
    <w:rsid w:val="006E689E"/>
    <w:rsid w:val="008779A8"/>
    <w:rsid w:val="0088514E"/>
    <w:rsid w:val="00905182"/>
    <w:rsid w:val="0097724F"/>
    <w:rsid w:val="009B4D0A"/>
    <w:rsid w:val="00A61919"/>
    <w:rsid w:val="00B63750"/>
    <w:rsid w:val="00B65A00"/>
    <w:rsid w:val="00D441FB"/>
    <w:rsid w:val="00D771B9"/>
    <w:rsid w:val="00ED4D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eastAsia="en-GB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39C5AB76252D4446B5B53F97F86318B2">
    <w:name w:val="39C5AB76252D4446B5B53F97F86318B2"/>
    <w:rsid w:val="00D771B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-thema">
  <a:themeElements>
    <a:clrScheme name="Kleuren SURF Rapport">
      <a:dk1>
        <a:sysClr val="windowText" lastClr="000000"/>
      </a:dk1>
      <a:lt1>
        <a:sysClr val="window" lastClr="FFFFFF"/>
      </a:lt1>
      <a:dk2>
        <a:srgbClr val="000000"/>
      </a:dk2>
      <a:lt2>
        <a:srgbClr val="772583"/>
      </a:lt2>
      <a:accent1>
        <a:srgbClr val="EA7600"/>
      </a:accent1>
      <a:accent2>
        <a:srgbClr val="E03C31"/>
      </a:accent2>
      <a:accent3>
        <a:srgbClr val="0077C8"/>
      </a:accent3>
      <a:accent4>
        <a:srgbClr val="009F4D"/>
      </a:accent4>
      <a:accent5>
        <a:srgbClr val="FEDB00"/>
      </a:accent5>
      <a:accent6>
        <a:srgbClr val="A9C23F"/>
      </a:accent6>
      <a:hlink>
        <a:srgbClr val="0077C8"/>
      </a:hlink>
      <a:folHlink>
        <a:srgbClr val="009F4D"/>
      </a:folHlink>
    </a:clrScheme>
    <a:fontScheme name="Lettertypen SURF">
      <a:majorFont>
        <a:latin typeface="Calibri"/>
        <a:ea typeface=""/>
        <a:cs typeface="Times New Roman"/>
      </a:majorFont>
      <a:minorFont>
        <a:latin typeface="Calibri"/>
        <a:ea typeface=""/>
        <a:cs typeface="Times New Roma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ju xmlns="http://www.joulesunlimited.com/ccmappings">
  <Titel/>
  <Ondertitel/>
</ju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aca735f-45b0-4987-a415-60057608088f">
      <Terms xmlns="http://schemas.microsoft.com/office/infopath/2007/PartnerControls"/>
    </lcf76f155ced4ddcb4097134ff3c332f>
    <TaxCatchAll xmlns="79953b17-17d0-4057-ba3d-4eadb565cf6a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3EA022A23CF3749AED9223D49B56A9E" ma:contentTypeVersion="11" ma:contentTypeDescription="Een nieuw document maken." ma:contentTypeScope="" ma:versionID="4615cf6ba5de3eed33b992bd7fe9830c">
  <xsd:schema xmlns:xsd="http://www.w3.org/2001/XMLSchema" xmlns:xs="http://www.w3.org/2001/XMLSchema" xmlns:p="http://schemas.microsoft.com/office/2006/metadata/properties" xmlns:ns2="2aca735f-45b0-4987-a415-60057608088f" xmlns:ns3="79953b17-17d0-4057-ba3d-4eadb565cf6a" targetNamespace="http://schemas.microsoft.com/office/2006/metadata/properties" ma:root="true" ma:fieldsID="09bd00e70051fd3331954e7d8bfd8f4c" ns2:_="" ns3:_="">
    <xsd:import namespace="2aca735f-45b0-4987-a415-60057608088f"/>
    <xsd:import namespace="79953b17-17d0-4057-ba3d-4eadb565cf6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ca735f-45b0-4987-a415-60057608088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Afbeeldingtags" ma:readOnly="false" ma:fieldId="{5cf76f15-5ced-4ddc-b409-7134ff3c332f}" ma:taxonomyMulti="true" ma:sspId="c6f371a7-af1e-4863-b830-9db92276c5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953b17-17d0-4057-ba3d-4eadb565cf6a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d0b3a56-af81-4140-8a8b-5677fde0d22d}" ma:internalName="TaxCatchAll" ma:showField="CatchAllData" ma:web="79953b17-17d0-4057-ba3d-4eadb565cf6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E5BEB2E-B072-475D-AECE-C9134362F88B}">
  <ds:schemaRefs>
    <ds:schemaRef ds:uri="http://www.joulesunlimited.com/ccmappings"/>
  </ds:schemaRefs>
</ds:datastoreItem>
</file>

<file path=customXml/itemProps2.xml><?xml version="1.0" encoding="utf-8"?>
<ds:datastoreItem xmlns:ds="http://schemas.openxmlformats.org/officeDocument/2006/customXml" ds:itemID="{F6365B1C-7BA9-4400-9339-177F79400412}">
  <ds:schemaRefs>
    <ds:schemaRef ds:uri="http://schemas.microsoft.com/office/2006/metadata/properties"/>
    <ds:schemaRef ds:uri="http://schemas.microsoft.com/office/infopath/2007/PartnerControls"/>
    <ds:schemaRef ds:uri="58f9010e-0213-4928-88db-3d995f851061"/>
    <ds:schemaRef ds:uri="f5ff609f-1e3f-4662-9929-8f7ace97e045"/>
  </ds:schemaRefs>
</ds:datastoreItem>
</file>

<file path=customXml/itemProps3.xml><?xml version="1.0" encoding="utf-8"?>
<ds:datastoreItem xmlns:ds="http://schemas.openxmlformats.org/officeDocument/2006/customXml" ds:itemID="{0ED16408-16C0-4CC1-AF66-98F70647615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ECB310F-F5B1-4E5B-969E-30D808737847}"/>
</file>

<file path=customXml/itemProps5.xml><?xml version="1.0" encoding="utf-8"?>
<ds:datastoreItem xmlns:ds="http://schemas.openxmlformats.org/officeDocument/2006/customXml" ds:itemID="{4F1B6933-6F8E-4825-A6C6-F779906343E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14</Pages>
  <Words>1752</Words>
  <Characters>12278</Characters>
  <Application>Microsoft Office Word</Application>
  <DocSecurity>0</DocSecurity>
  <Lines>102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Activiteitenplan OKE</vt:lpstr>
      <vt:lpstr>Impactanalyse OKE</vt:lpstr>
    </vt:vector>
  </TitlesOfParts>
  <Company/>
  <LinksUpToDate>false</LinksUpToDate>
  <CharactersWithSpaces>14002</CharactersWithSpaces>
  <SharedDoc>false</SharedDoc>
  <HLinks>
    <vt:vector size="6" baseType="variant">
      <vt:variant>
        <vt:i4>5505030</vt:i4>
      </vt:variant>
      <vt:variant>
        <vt:i4>9</vt:i4>
      </vt:variant>
      <vt:variant>
        <vt:i4>0</vt:i4>
      </vt:variant>
      <vt:variant>
        <vt:i4>5</vt:i4>
      </vt:variant>
      <vt:variant>
        <vt:lpwstr>https://npuls.nl/wp-content/uploads/2024/12/Krant-november-Npuls.pdf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Beleidsworkshop OKE in het mbo</dc:title>
  <dc:subject/>
  <dc:creator>Microsoft Office User</dc:creator>
  <cp:keywords/>
  <dc:description/>
  <cp:lastModifiedBy>Rosalie</cp:lastModifiedBy>
  <cp:revision>5</cp:revision>
  <cp:lastPrinted>2026-03-10T16:00:00Z</cp:lastPrinted>
  <dcterms:created xsi:type="dcterms:W3CDTF">2026-05-26T10:03:00Z</dcterms:created>
  <dcterms:modified xsi:type="dcterms:W3CDTF">2026-05-26T10:05:00Z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0x010100A3EA022A23CF3749AED9223D49B56A9E</vt:lpwstr>
  </property>
  <property fmtid="{D5CDD505-2E9C-101B-9397-08002B2CF9AE}" pid="3" name="MediaServiceImageTags">
    <vt:lpwstr/>
  </property>
</Properties>
</file>